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Hypnotherapy Marketing 1.mp4</w:t>
      </w:r>
    </w:p>
    <w:p>
      <w:r>
        <w:rPr>
          <w:rFonts w:ascii="Arial" w:hAnsi="Arial"/>
          <w:color w:val="4F6880"/>
          <w:sz w:val="22"/>
        </w:rPr>
        <w:t>Wed, 6/16 5:18PM • 1:52:04</w:t>
      </w:r>
    </w:p>
    <w:p>
      <w:pPr>
        <w:spacing w:before="440" w:after="0"/>
      </w:pPr>
      <w:r>
        <w:rPr>
          <w:rFonts w:ascii="Arial" w:hAnsi="Arial"/>
          <w:b/>
          <w:color w:val="4F6880"/>
          <w:sz w:val="22"/>
        </w:rPr>
        <w:t>SUMMARY KEYWORDS</w:t>
      </w:r>
    </w:p>
    <w:p>
      <w:r>
        <w:rPr>
          <w:rFonts w:ascii="Arial" w:hAnsi="Arial"/>
          <w:color w:val="4F6880"/>
          <w:sz w:val="22"/>
        </w:rPr>
        <w:t>people, brand, hypnotherapy, business, create, font, personal brand, marketing, referrals, testimonials, called, social proof, logo, personal branding, hypnotherapist, belief, clients, idea, color, training</w:t>
      </w:r>
    </w:p>
    <w:p>
      <w:pPr>
        <w:spacing w:after="0"/>
      </w:pPr>
    </w:p>
    <w:p>
      <w:pPr>
        <w:spacing w:after="0"/>
      </w:pPr>
      <w:r>
        <w:rPr>
          <w:rFonts w:ascii="Arial" w:hAnsi="Arial"/>
          <w:color w:val="5D7284"/>
          <w:sz w:val="22"/>
        </w:rPr>
        <w:t>00:00</w:t>
      </w:r>
    </w:p>
    <w:p>
      <w:pPr>
        <w:spacing w:after="0"/>
      </w:pPr>
      <w:r>
        <w:rPr>
          <w:rFonts w:ascii="Arial" w:hAnsi="Arial"/>
          <w:sz w:val="22"/>
        </w:rPr>
        <w:t>All right, welcome, everyone to this portion of the training, which is all about marketing and advertising your hypnotherapy business. So you might be thinking, wow, Matthew has changed a little bit and the way that he looks and sounds. But no, actually, my name is Corey Ben shop. And I'm going to be teaching this portion of the training, because I actually have quite a bit of experience with marketing and advertising. And Matthew and I decided to update this section of the training, since I have now gone through the school. And I'll tell you more about myself here in just a minute. But basically, we wanted to give you a more updated version of the marketing and advertising portion of your, of your curriculum here. Because Yeah, things are always changing, right? The world is moving ever faster, things are moving online, faster and faster, as we know. And so it's important to keep this really this section of the training updated for you. While everything else that you've been learning about hypnotherapy, and the different techniques, those things have stood the test of time, marketing and advertising is something that kind of changes right with the times. So Matthew wanted to go ahead and again, just update this portion of the training for you and asked me to help with the delivery of this and the instruction because I do have a lot of experience in sales and marketing. So this portion of the training is called hypnotherapy, how to sell your services online. Okay, and My name again is Corey Ben shop, I am now a certified clinical hypnotherapist. I recently just went through the school myself, just like you, I was sitting in your seat not that long ago. Okay, so I just want to encourage you that this school is here to help you succeed, right, everything that they're doing is about helping you move forward in your career and your life. And, you know, so professionally and personally, they want to help you succeed. And I think that just by me being here, this is a good example of that. Okay, I reached out to Matthew and let him know, you know that I had some experience in this particular area before coming into hypnotherapy. And you know, one thing led to another and here I am actually giving you training, you know, and the everlasting curriculum, which I think is fantastic. I'm super grateful to be able to do this. And again, just, you know, know that this is an example of everything as possible, okay? Anything that you put your mind to anything that you can dream you can achieve. So whatever you're thinking about for your business, whatever you're doing, what your reasons are for going through this hypnotherapy training, all of the dreams and goals that you have for yourself are absolutely attainable, and achievable. And this school is here to really do what they can to help you achieve that and pursue that. Okay, so just know that that is the case. So yeah, as well as the being a hypnotherapist myself now certified as a clinical hypnotherapist. I'm also been hired on as the Director of Marketing and media relations for the institute itself. So I, you know, again, I just graduated the school, however, I'm leveraging my past experience to help them and other areas, while they're helping me with the hypnotherapy. So it's really quite a, you know, it's it's a win win situation for everyone involved. And this is sort of a theme that might come up multiple times throughout this training, especially, you know, when it comes to marketing and advertising and selling your services online, you always want to try to position yourself to create solutions and exchanges that are a win win for everyone involved. That's always going to be the best way to move forward. All right. So one of the things that I'm also doing with the school is I'm the host of the new podcast that we've just launched at the time of this recording, which is called the illuminated mind. And I highly recommend that you go check out the podcast, there should be links for it on the homepage of the website, as well as you can find this podcast just by going to you know, Apple podcast, Google podcast, Spotify, wherever you might listen to podcasts, just search illuminated mind, and you should be able to find our podcast there. So I am becoming more and more integrated with the school. I am really you know, doing this as a way to give back because I was just so impressed by Matthew and the training that I've received. For hypnotherapy. I really just want to be a part of what Matthew is doing and what the school is doing. Okay, so, just again, keep all of this in mind that anything that you can dream you can achieve right everything is possible Simple with this existence, this experience that we call life. All right? So as you can see here, I've got these logos, right. So this is the logo of the Institute of interpersonal hypnotherapy, which is something that's been existing right for some time now, Matthew has been running the school for over 20 years, he's trained many, many people in hypnotherapy. And then this logo on the right, this is our new artwork, our logo, if you will, for the podcast,</w:t>
      </w:r>
    </w:p>
    <w:p>
      <w:pPr>
        <w:spacing w:after="0"/>
      </w:pPr>
    </w:p>
    <w:p>
      <w:pPr>
        <w:spacing w:after="0"/>
      </w:pPr>
      <w:r>
        <w:rPr>
          <w:rFonts w:ascii="Arial" w:hAnsi="Arial"/>
          <w:color w:val="5D7284"/>
          <w:sz w:val="22"/>
        </w:rPr>
        <w:t>05:29</w:t>
      </w:r>
    </w:p>
    <w:p>
      <w:pPr>
        <w:spacing w:after="0"/>
      </w:pPr>
      <w:r>
        <w:rPr>
          <w:rFonts w:ascii="Arial" w:hAnsi="Arial"/>
          <w:sz w:val="22"/>
        </w:rPr>
        <w:t>and you can see myself there next to Matthew. And you know, again, I just I have to, I'm not saying all of this to try to impress you, but more to impress upon you. Right, that whatever you want to do is possible. When I started this school, you know, just as a quick story, when I started this training, I started going through it and with my my experience, and sales and marketing and advertising and creating online products and other types of education, online education, similar to what Matthew is doing here with the Institute. You know, I was looking at this and thinking about how can I help, right? How can I bring my experience to the table to try to a become a part of what he's doing? Because I love this training. I love everything, you know, that he's teaching and the ideas and just the intention, really the intentionality behind everything that he's doing. I just wanted to be a part of it. And I was thinking, How can I help, you know, and it was funny, my girlfriend at the time, who's now my wife, I joked with her that one day babe, one day, I'm going to be running this school. And it was really just a joke. But, and of course, I'm not at all in any way, shape, or form running the school. However, by putting that thought and idea out there, and really believing that I have something to offer to the school. This image here on the right, this illuminated mine podcast artwork and logo was created, I believe in that moment of belief and inspiration, right? This is sort of something you'll get into as you progress further in the training, these ideas of manifestation and, you know, creating your reality. But I believe that in that moment of conception of that thought,</w:t>
      </w:r>
    </w:p>
    <w:p>
      <w:pPr>
        <w:spacing w:after="0"/>
      </w:pPr>
    </w:p>
    <w:p>
      <w:pPr>
        <w:spacing w:after="0"/>
      </w:pPr>
      <w:r>
        <w:rPr>
          <w:rFonts w:ascii="Arial" w:hAnsi="Arial"/>
          <w:color w:val="5D7284"/>
          <w:sz w:val="22"/>
        </w:rPr>
        <w:t>07:17</w:t>
      </w:r>
    </w:p>
    <w:p>
      <w:pPr>
        <w:spacing w:after="0"/>
      </w:pPr>
      <w:r>
        <w:rPr>
          <w:rFonts w:ascii="Arial" w:hAnsi="Arial"/>
          <w:sz w:val="22"/>
        </w:rPr>
        <w:t>that I'm going to become a part of this school somehow, some way that I manifested. The reality of me being the host of the podcast that at the time did not exist. Okay. Now, I did have previous experience as a podcast host. But, you know, it's just interesting how things happen, right? So I love to see these two images next to each other one existed long before I ever came around, and the other exists because I came around. And again, this none of this is to impress you. All right, this is all just to impress upon you the idea that anything that you want to do, right, anything you want to create or achieve in this life is absolutely possible. So I really just want to motivate you and inspire you from this, you know, first interaction together with you. That whatever you want, you can have, okay, and you will learn a lot more about creating that reality throughout this training. And as you continue on, you know, past just regular hypnotism and becoming your certified hypnotist and hypnotherapist as you move on into clinical and even further on into transpersonal and interpersonal hypnotherapy, you'll start to learn more of these deeper ideas of creating your reality, manifesting abundance and success for yourself. And, again, doing whatever it is you had in mind to do whatever your goals were, for actually joining this school and becoming, you know, a hypnotherapist whether you just want to add another skill set to your, you know, already bad, like, whatever your bag of skills is, right? If you want to put another tool in your tool bag to help people or if you see this as being the solution for helping people in their lives and moving forward. Or if it's something completely different, right? Whatever your reasons are, just know that you can fulfill on that and you can make that your reality. And so part of creating that reality is going to be marketing, which is what I'm here to talk to you about today. All right. So now that sort of that mindset, you know, happy motivational stuff is out of the way we can actually talk about some tried and true marketing principles and theories, okay, that are going to stand the test of time, as well as go into, you know, some really timely ideas for how you can go out there and start utilizing the different platforms and networks that are available today. Online, right to actually build and grow your hypnotherapy practice. Because one thing that I'm one assumption that I'm going to make about you is that you are here to build a business, okay, and that you are here to turn this skill that you're learning into a service that you can sell. And that's exactly what I want to help you do. All right. So, moving on a little bit more about me. Okay, so I have seven years experience in digital marketing and web design. And one thing that you'll come to see throughout this training is I'll be making different recommendations and offers to you that you can take advantage of, and you'll get special sort of a special deal, if you will, that, you know, normal people aren't having access to, and you get these opportunities and deals because you are a student of this school. So I do have a lot of experience in digital marketing and web design. This, again, is why Matthew asked me to come on and help you understand digital marketing, and teach you everything that I know about digital marketing, through my experience, and you know, through everything that I've done and past clients that I've worked with, so I am responsible for over $2 million, and trackable online sales, probably more at this point. However, you know, this is the information that I have, from past trainings that I've made. So I know that I can definitely make this claim and show you the proof for that if anybody wants to see it. But I am responsible for over $2 million in trackable online sales, through my own businesses, as well as clients that I've worked with. And, as I mentioned before, I've created different online training programs and courses throughout the seven years on a number of different topics. But I've put over 1000 students through my own online training programs and courses. So I have a pretty good idea of what it takes to create a well rounded program, a well rounded course, and to teach you tangible, and really practical ideas and takeaways that you can go implement. This is one thing you'll learn about me, I'm all about action, okay? Taking action, it's really important that you not only learn what it is that you're going to learn through this training, but that you also that you also take action on these things that we teach you, okay. And so I'm going to be going through, again, a lot of different sort of ideas and principles and theories of marketing. But I'm going to be giving you action steps along the way. Because I want to make sure that you don't just learn this information, and take that knowledge and put it on a shelf in your mind somewhere to become dusty and never used again. But that you actually take this information, implement it into action, and start creating really tangible results similar to these results that I can share with you here. Right, I want you to have revenue that you can say, you know, you've created because of what you've learned here today, and that maybe not students but clients that you've been able to help, right because of what you've learned here today. All right. So it's important to me that you take action on what you're learning here. And one of the things that we'll talk about, actually, I'll just go to the next slide. So again, I mentioned I'm a recent graduate of the Institute, right? I just actually took my last practicals Okay, and got my you know, I did my written oral exam and passed with 100%, which, to me was very surprising yet. I'm super grateful. I had an amazing trainer, who you'll if you haven't already met, you'll come to meet Danny Fox, she was my online trainer. Absolutely incredible woman and super, super smart, and just a wonderful teacher. But anyway, she graduated me okay. And so I was literally just in your seat a month ago. Alright, as of the time of this recording. I was where you were just a month ago where you are, okay, I'm a recent graduate. And part of what we're going to be doing through this training is I'm going to actually bring you over my shoulder and really document how I'm going to create and build out my hypnotherapy practice. Okay, how I'm going to be implementing and taking action on the ideas that I'm going to be teaching you and that way not only again, can you see sort of the principles and theories of what it is I'm going to be explaining but you can see them put into action and use as an example on a brand new hypnotherapy services business. Okay, that's what I'm going to be creating because I very much, you know, intend to become a full time practicing hypnotherapist. That's why I decided to go through this training myself. Right, my marketing background, my sales and advertising background is wonderful experience. But I'm actually moving away from that field and that industry because I am much more interested in helping people. One of the reasons why I got into marketing and sales was to help people, you know, I really, truly believed that through ethical marketing and advertising, that you can connect people with real problems to businesses with real solutions. And it's funny how, you know, I mean, I've worked with all types of clients and all types of industries, and markets, you know, but I never really felt fully integrated in the way that, you know, my intention behind why I got into sales and marketing for this reason of connecting people with problems to business was with solutions. I never felt as integrated as I do now, actually bringing this knowledge and experience to the Institute, so that I can teach you as up and coming hypnotherapists how to go out and market yourself, okay, because the I, again, bringing it back to why I got into hypnotherapy myself, it's extremely important to me, to help people right, and to help heal and transform people's lives so that they can live happier, more fulfilling lives. One of the things again, that we'll talk about when it comes to some of the branding ideas, my tagline for my personal brand is choose happiness, right? I believe that happiness is a choice. However, I think that people need to, they need to be offered a different perspective before they can make that choice. Okay. So I'm all about creating happiness, transformation, and perspective change in people's lives. And I just, I feel so honored honestly, and grateful that I can now bring all of this knowledge and experience to a place where I think it's actually going to do a tremendous amount of good. And I'm actually going to be fulfilling on my original intent, which is to create a connection, a bridge, if you will, between people with problems and businesses with solutions. And you, my friend, are the business with the solution, you are becoming and setting yourself up to be the person that has the solution to really truly help these folks out there that are struggling, that are you know, suffering from whatever it might be whatever psychosomatic illness, or, you know, anxiety or fear or anything that they might be dealing with, you are positioning yourself with this skill set to be the solution to their problem. And I want to make sure that they know about you, okay, I want to make sure that YouTube can find each other and that you can build that bridge so that you can go out and help them. That's what this is all about. That's what in my belief, that's what marketing is. That's what advertising is. And it's really what it should be. Because obviously, there's many, many examples of how it's been used. nefariously, right, and how manipulation and persuasion tactics can be used to create upside for one, but not for the other. But again, going back to sort of that original idea that I proposed, everything that you do, you want to try to make it a win win situation for everyone involved, okay? And the more that you can do that, the more success you're going to find, honestly, and the easier it's going to become to be that solution for people, you'll have full time business, you won't have to worry about, you know, where's my next client coming from? Because if you can focus on these Win Win solutions, coupled with the strategies and tactics that I'm going to be teaching you here today, you won't have any problem running a successful online. Well, it doesn't have to be online, but a successful hypnotherapy services business, where you'll be able to get clients from the internet, as well as other traditional means of marketing and advertising. Okay, so if you ever have questions throughout any of this training, just go ahead and write my email address down. Alright, you can always reach out to me, I'm here for you. Whether it's about the hypnotherapy training that you're going through or about sales and marketing and advertising, anything that you have questions about you can always reach out to me this is my email address Cory at Cory, and there shouldn't be a dot there and let me let me fix that real quick. It's Cory at Cory Ben shop calm not Cory dot Ben shop calm. I don't know if that's actually going to change in the slides here. Yeah, it's not so</w:t>
      </w:r>
    </w:p>
    <w:p>
      <w:pPr>
        <w:spacing w:after="0"/>
      </w:pPr>
    </w:p>
    <w:p>
      <w:pPr>
        <w:spacing w:after="0"/>
      </w:pPr>
      <w:r>
        <w:rPr>
          <w:rFonts w:ascii="Arial" w:hAnsi="Arial"/>
          <w:color w:val="5D7284"/>
          <w:sz w:val="22"/>
        </w:rPr>
        <w:t>19:42</w:t>
      </w:r>
    </w:p>
    <w:p>
      <w:pPr>
        <w:spacing w:after="0"/>
      </w:pPr>
      <w:r>
        <w:rPr>
          <w:rFonts w:ascii="Arial" w:hAnsi="Arial"/>
          <w:sz w:val="22"/>
        </w:rPr>
        <w:t>that's a that's a mess up on my part. It's Cory at Cory Ben shop.com. Just remove that little dot right there in between my first and last name. Sorry about that. But that's my email address. If you ever have questions, by all means, just reach out to me.</w:t>
      </w:r>
    </w:p>
    <w:p>
      <w:pPr>
        <w:spacing w:after="0"/>
      </w:pPr>
    </w:p>
    <w:p>
      <w:pPr>
        <w:spacing w:after="0"/>
      </w:pPr>
      <w:r>
        <w:rPr>
          <w:rFonts w:ascii="Arial" w:hAnsi="Arial"/>
          <w:color w:val="5D7284"/>
          <w:sz w:val="22"/>
        </w:rPr>
        <w:t>19:59</w:t>
      </w:r>
    </w:p>
    <w:p>
      <w:pPr>
        <w:spacing w:after="0"/>
      </w:pPr>
      <w:r>
        <w:rPr>
          <w:rFonts w:ascii="Arial" w:hAnsi="Arial"/>
          <w:sz w:val="22"/>
        </w:rPr>
        <w:t>Alright, so let's go Go ahead and get into it, guys. So, you know, again, my goal here with this training is really to provide you with a map, and to show you some methods of how to get where you're trying to go. And because all of you are in this training, and in this school for different reasons, I can't necessarily tell you, this is exactly the steps that you need to take, okay? Because I really don't know what your goals are, I don't know what results you're trying to specifically achieve, right, personally, for yourself, and professionally for your business. However, I do know that there is a basic roadmap for how this stuff works, right when it comes to sales and marketing. And I can give you that map, okay. And then I can show you some different methods to get from point A to point B. However, at the end of the day, ultimately, the path that you choose is 100%. Up to you. All right, so I'm going to show you the boots on the ground method. Okay, I'm going to show you, you know how to get on a bike and maybe go a little bit faster, right, I'm going to show you how you can get into a vehicle and go even faster. And then the fastest way is going to be jumping in a plane and flying directly there. Now, there's always going to be pros and cons for each method that you choose, right? Walking is going to take you much longer than driving in a car. But it's also going to be cheaper financially, right? a plane ticket is going to be the most expensive route, but it might get you there the quickest, okay, and hopping on a bicycle might give you the best scenery and you know, the best journey, but it's going to take you a little bit longer than it would if you were to fly in a plane, for instance. And these are all just metaphors. But you get what I'm trying to explain here, the path that you choose is up to you. Right, I'm going to give you the map, and I'm going to give you some methods that you can use to accomplish whatever it is you want to accomplish. But how you choose to get there is ultimately up to you. Now, again, I'm going to be bringing you over my shoulder to show you exactly how I'm going to set up my hypnotherapy practice. Alright, I'm going to show you everything that I do from getting my domain name to setting up you know, my branding, and to creating a website and to you know, all of the technical pieces, like I'm going to show you all of that because I think really that's going to be the most helpful thing for you is to see how a fellow student is setting up their business. That way you can model what I'm doing for yourself for your business. And again, whether or not you choose to do and service the clients that I'm going to be servicing, or you want to go into a completely different area, that really doesn't matter. That's your path, you choose your path. But I'll show you some of the methods that I'm going to be using, I'll lay out the roadmap ahead of time. And this way, you'll have a much better, hopefully a much better understanding and well rounded idea and perspective, right, of how all of this stuff works together. Okay, and how you can use this to your advantage, regardless of whatever your goal is. Okay, so my goal, again, is to help you set out on your path to becoming a successful hypnotherapist, after you graduate this training. I want to serve you at the highest level possible, which again, is why I'm working with Matthew to recreate this section of the training and curriculum for you. And just one more time, I got to say I'm super grateful for this opportunity. I really appreciate Matthew for doing this and for asking me to come on board. And to help out with this section. I think you're going to learn a lot. I think I have a lot to offer. And I think that the way that I break this information down is really really simple. Okay, this is one thing that I'm all about is simplifying complex ideas. And so I've strived to show you and teach you everything that I know about marketing and sales, but doing it in a way that keeps it as simple as possible, if you will. It's not really that there's like I like this idea that it's simple, but it's not easy. Okay? The ideas are simple, the principles are simple to understand, but it's not easy to execute. And so again, that's why I'm going to be showing you what I'm going to do along the way. Alright, so let's move along here. So this is a good example. And it's something maybe you've heard before. In the marketing world, if you've studied any marketing whatsoever, or have looked into you know how to market your</w:t>
      </w:r>
    </w:p>
    <w:p>
      <w:pPr>
        <w:spacing w:after="0"/>
      </w:pPr>
    </w:p>
    <w:p>
      <w:pPr>
        <w:spacing w:after="0"/>
      </w:pPr>
      <w:r>
        <w:rPr>
          <w:rFonts w:ascii="Arial" w:hAnsi="Arial"/>
          <w:color w:val="5D7284"/>
          <w:sz w:val="22"/>
        </w:rPr>
        <w:t>24:43</w:t>
      </w:r>
    </w:p>
    <w:p>
      <w:pPr>
        <w:spacing w:after="0"/>
      </w:pPr>
      <w:r>
        <w:rPr>
          <w:rFonts w:ascii="Arial" w:hAnsi="Arial"/>
          <w:sz w:val="22"/>
        </w:rPr>
        <w:t>business online. The idea of marriage, right? You don't, you wouldn't go up to a stranger in a bar or a grocery store and just ask them to marry you. That would be absurd, right and you'd probably get a crazy reaction. or the person which, you know, might even go hysterical and call the cops because you're harassing them. Okay. And in today's world who knows what might happen if you try to pull this off, but this idea of marriage has certain sort of steps that lead up to the ultimate conversion, which is something we'll be talking about of the person saying yes. Okay. them saying yes to living the rest of their life with you. Now, whether, you know, I want to be politically correct here, whether it's a man asking a woman to marry a woman asking a man to marry a man asking a man to marry a woman asking a woman to marry or any other combination out there, that's possible. Okay, the idea that you're going to spend the rest of your life together, or presumably the next, however long, okay, with someone in a relationship is a very, it's a very big commitment. Right? It's, it's a huge commitment. Okay. And so there are certain steps that need to be accomplished and need to take place in order for the person to say Yes, okay. And that's really, you know, that's what I want to kind of wrap this idea of marketing around this analogy of getting married. And if you can, you know, always just keep this in the back of your mind. This, again, is like one of the simplest analogies if you will, for what marketing is, okay, when you're trying to get a client to actually do business with you, right, or a prospect, I should say, a prospective client, when you're trying to get someone to do business with you. You're basically asking for their commitment, okay, for them to spend money with your business to get some sort of result. Okay. And so, if we think about marriage as being the ultimate commitment, how can we break this down in a way, where we can see the different steps that need to take place? Well, fortunately, that's the next slide I have for you. This is what I call the ABCs of marketing. Alright, so again, not to get too fancy, keep everything simple</w:t>
      </w:r>
    </w:p>
    <w:p>
      <w:pPr>
        <w:spacing w:after="0"/>
      </w:pPr>
    </w:p>
    <w:p>
      <w:pPr>
        <w:spacing w:after="0"/>
      </w:pPr>
      <w:r>
        <w:rPr>
          <w:rFonts w:ascii="Arial" w:hAnsi="Arial"/>
          <w:color w:val="5D7284"/>
          <w:sz w:val="22"/>
        </w:rPr>
        <w:t>27:12</w:t>
      </w:r>
    </w:p>
    <w:p>
      <w:pPr>
        <w:spacing w:after="0"/>
      </w:pPr>
      <w:r>
        <w:rPr>
          <w:rFonts w:ascii="Arial" w:hAnsi="Arial"/>
          <w:sz w:val="22"/>
        </w:rPr>
        <w:t>ABCs, we've all learned the alphabet, we all understand that. Okay. So this is the ABCs of marketing. And these are really what I believe to be the three most foundational steps into getting someone to become a client, right to getting a stranger to become a client. So A stands for attention. Okay? You have to get someone's attention in order for them to notice you, right? Going back to the marriage example, how is how are you ever going to get to this position, unless you're able to get in this particular example, unless this man is able to get this woman's attention at some point in time, you know, whether that's at the bar, or at, you know, a grocery store, like I said, or let's say, you just walking along the street, and you happen to cross each other's paths, like, maybe what he was wearing, got her attention, you know, maybe she got his attention because of what she was wearing. Or who knows, right? I couldn't give you my example with my wife. You know, I, she got my attention, I should say, because we met at a small business Expo, we were both, you know, running a small business at the time, we went to this Expo to network and meet other people. And she was sitting down at a table at this particular part of the event that was called speed networking is very much like speed dating, but not that I've ever done speed dating, but what I assume is speed dating is like, but this was speed networking, okay. And so you had like five minutes, you'd go from table to table to table and exchange business cards, talk about what you did. And then they'd ring the bell, and you move on. While she was sitting down at a table just very professionally looked very nice, very pretty, obviously. And when I sat down, I almost like she got my attention right away, because I just was lost in her beauty. And to be honest, I probably fumbled over my elevator speech, I you know, I kind of got a little frazzled there because she she really got my attention to the point where I had to notice. And then after that networking event was over, you know, we ended up meeting back up afterwards talking about oh, you know, I really like what you do, did I give you my business card, like of course, I gave you my business card, but I wanted to talk to you again. So here it is again. And then we went out and got lunch and yada yada yada. I can continue that the story there. But first things first is you have to get attention, right? That's the A and the ABCs of marketing. And I'll go much deeper into how and why and everything about that. But just know that the first step in this whole process is attention. The next step is belief. Okay, once you get someone's attention, you then need to Somehow create the belief within them, that you can help them solve their problem, okay? Like attention is not enough to have somebody become your customer, they need to also believe that you can help them, okay. And that whatever it is you're offering is what they need. So they there's a number of different things that they need belief in, which we'll get into. But getting the belief and creating this belief is super important. All right, and then the C of the ABCs is going to be conversion, conversion is happening at every step of the process. So when I first sat down at the speed networking event and met my, you know, soon to be wife, or future wife, I should say, at the time,</w:t>
      </w:r>
    </w:p>
    <w:p>
      <w:pPr>
        <w:spacing w:after="0"/>
      </w:pPr>
    </w:p>
    <w:p>
      <w:pPr>
        <w:spacing w:after="0"/>
      </w:pPr>
      <w:r>
        <w:rPr>
          <w:rFonts w:ascii="Arial" w:hAnsi="Arial"/>
          <w:color w:val="5D7284"/>
          <w:sz w:val="22"/>
        </w:rPr>
        <w:t>30:47</w:t>
      </w:r>
    </w:p>
    <w:p>
      <w:pPr>
        <w:spacing w:after="0"/>
      </w:pPr>
      <w:r>
        <w:rPr>
          <w:rFonts w:ascii="Arial" w:hAnsi="Arial"/>
          <w:sz w:val="22"/>
        </w:rPr>
        <w:t>I had to convert her into being, you know, from being a stranger into being someone of interest, right. So I, you know, I created the belief through the conversation that we had that five minute conversation, at least enough belief for her to want to talk to me after the event, right. And by giving her my card, I was creating some conversions there that, okay, we can go from stranger to possibly friend, right, convert from one sort of persona to another, by moving her through the stages, right. And so afterwards, I was able to ask her if she wanted to get lunch, and she converted into a Yes, right. So we went and had lunch, where I was then able to create more belief. And we, you know, in both, it goes both ways, it wasn't just me trying to convince her, you know, but it was going both ways that we're creating belief for each other, and slowly converting from one sort of level of seriousness, if you will, right to the next, we went from strangers, to going out to lunch, to, hey, maybe we should meet up sometime, right, maybe we should go on a date, to then we started dating to, then, you know, on and on and on, it got more and more serious. And now we live together, we're married, and so forth. So these levels of conversion are happening, always, they're always happening. And so that's why I really, these are the three buckets that I break down marketing into, because these are the three most foundational and fundamental sort of pillars that everything else builds upon. And if you can just remember the ABCs of marketing, and think about where is your specific prospect or client in? Where are they along this journey? Right, you will have a better idea of what to do next. Okay. So just like Matthew talks about, you know, with the hypnotherapy training, there is sort of a journey that you need to take people on, and certain steps that you need to move them through to take them from, you know, coming into your office for the first time to actually being in hypnosis. The same is true for marketing, there's a certain journey and path that you need to take these people on, to bring them from being a stranger to being a client of your particular service, your business. Okay, so attention, belief and conversion. Now, these are the steps, okay. But today, there's there's two perspectives, right? There's the perspective of from the from the prospect, okay, from the clients point of view from the prospects point of view. And then there's the perspective of you as the business owner, from your point of view. And so the attention, belief conversion, this is the steps and the order that needs to take place from the prospect or clients point of view. But for you, as the business owner, you need to do things a little bit out of order, if you will. Because if you try to get attention right now, without understanding how to create belief, how to build that belief within a stranger or prospect, and you don't have a mechanism or a system for conversions for converting them, then there really does, it doesn't make sense for you to try to go out and get attention right now. Okay. So that's why today, we're going to be talking about belief first. That's what this whole first section is about his belief. I'm going to be showing you different ways to build belief, different strategies and sort of tactics that you can employ to create belief in your prospects and in your clients. Because once you understand this, then you can go and start getting attention, but even then, that's not going to be the order we're going to go in. We're going to start with belief here right now, the next thing I'm going to teach you is how to build a system for converting that belief into action and into clients. Okay, and that's going to be the conversion part. And then the last thing we're going to talk about is getting attention, because again, you can't get it's not smart for you to go out and try to get attention to raise your flag to post your shingle, whatever you want to call it. It doesn't make sense for you to try to go out and get attention if you haven't first understood how to convert that attention into belief, and then how to convert that belief into action into paying clients and customers for your business. Alright. So that's why the first thing we talked about here today is belief. And so getting into belief, building belief, right, they must believe that you can solve their problems. That's what all of this is about. Alright, so our learning objectives here today is going to be broken down into three sort of ideas, and three, sort of, again, I try to keep things as simple as possible. I love the number three, everything that you see me do here is going to be in threes, and made as simple and sort of explained it to a fifth grader, if you will. And this is not at all me trying to say that you have the intelligence of a fifth grader. But I know that explaining complex ideas can quickly become overwhelming. And I do not intend to overwhelm anyone here today, I want to make this stuff as simple as possible. And I want you to be able to execute on this. Okay, I want you to be successful as a hypnotherapist, or as whatever it is, you want to be adding hypnotherapy to your bag of tricks. All right. So the three ideas that we're going to be covering here today are branding, social proof, and omnipresence. Now, these might be big sort of words, they might not make sense to you right? Now, my goal here is to break this stuff down so that you can explain exactly what all of this means, by the time you're done with this training. Alright, so with this idea of branding, I want you to know what a personal brand is, I want you to know what a company brand is, and the difference between the two. And then I also want you to know what it isn't, okay, because there's some misconceptions out there. Just like we have misconceptions with hypnotherapy and hypnosis, there's also misconceptions with what brand is and what branding can do for you. So I want you to know the difference, I also want you to be able to understand and actually be able to explain the importance of personal branding. In today's world, personal branding is more important than ever, okay. And as you know, like you are your business like, as a hypnotherapist as a healer, as a, you know, a transformational, you know, service provider, you are your business, you are your brand. And so building that personal brand, and understanding the importance of personal brand is extremely important to your success long term. And as we move forward in the internet age, right, this digital age that we live in personal brand is everything.</w:t>
      </w:r>
    </w:p>
    <w:p>
      <w:pPr>
        <w:spacing w:after="0"/>
      </w:pPr>
    </w:p>
    <w:p>
      <w:pPr>
        <w:spacing w:after="0"/>
      </w:pPr>
      <w:r>
        <w:rPr>
          <w:rFonts w:ascii="Arial" w:hAnsi="Arial"/>
          <w:color w:val="5D7284"/>
          <w:sz w:val="22"/>
        </w:rPr>
        <w:t>37:46</w:t>
      </w:r>
    </w:p>
    <w:p>
      <w:pPr>
        <w:spacing w:after="0"/>
      </w:pPr>
      <w:r>
        <w:rPr>
          <w:rFonts w:ascii="Arial" w:hAnsi="Arial"/>
          <w:sz w:val="22"/>
        </w:rPr>
        <w:t>There's still obviously great examples of huge brands, you know, which we'll talk about. But as we move forward again, more and more personal branding is going to be where businesses turn to. Okay, social proof. So I want you to understand what social proof is, there's, it's really more of an umbrella term for a lot of different types of proof. But we need to build belief, okay, that you can actually help people, right that whatever it is you provide, is going to solve their problems. And social proof is one of the best ways to do that. So some of the different types of social proof we'll talk about are referrals. Okay, and maybe you've heard referral business is the best business there is. And it's true, because if somebody refers their friend to you, like that is one of the most trusted sources. So of course, that's going to be the easiest to convert. So I'm going to show you about referrals, how to get more referrals, and sort of a system that you can implement to get referrals coming in sort of on autopilot. Another thing is going to be testimonials. Okay, testimonials and referrals are a little bit different. So I'll explain the difference between the two, and how you can get more testimonials even when you're just getting started. Obviously, you are more than likely a brand new hypnotherapist or you're new to this particular industry. And so you may not have testimonials, so to speak, for the work that you've done. But I'll show you some ways on how you can get testimonials, even though you're just getting started. And then also, we talked about online reviews. So this again is a little bit, you know, it's important to differentiate between all of these different types of social proof because an online review is different than a testimonial is different than a referral. And so I'll go into all of the differences and nuances between them. And again, how you can get this stuff coming in on autopilot, even though you're just getting started in your business. Alright, finally with Omni presence again, this is just a big word. It's fancy, but it means that you're basically everywhere all the time. And thanks to the internet, thanks to digital media. You can be now everywhere all the time. Okay, you can be on Facebook book as well as on LinkedIn as well as an advertising as you know, you can be everywhere. And this idea of omnipresence is important for building belief in your class and your customer and client. Because you, you need to be top of mind, okay? They need to be thinking about you every time they think about their problem. And by creating Omni presence, you are positioning yourself to be more likely top of their mind when they start thinking about their problems. So I'm going to show you what omnipresence is and why it matters, I'm going to, I want you to be able to understand the different ways in which you can create this Omni presence for yourself and how you can start to be actually everywhere that people are looking for solutions to their problems. And I want you to know how to do this without taking up too much of your time. Okay? Because this is one of the big sort of objections, when it comes to some of the different methods to creating omnipresence, this objection of Well, I don't have time to do that. So I'm going to show you some ways where you can do that without taking up too much time. All right, this is something that all of this builds on. Okay? The k l t factor, maybe you've heard of this, maybe you haven't. But it's this idea that someone needs to know you, in order to like you, they need to like you in order to trust you. And they need to trust you in order to do business with you. Okay, so the know, like trust factor, all of this is about building know, like and trust factor for your prospects, okay? These people are strangers, right? Or you're a stranger to them, they don't know you. So we need to do marketing, in order to get them to know you. And through your marketing, they need to learn to like you, and therefore to start to trust you, right, again, to believe that you can solve their problems, they trust that you can solve their that your problem, their problem. Okay? So this KL t factor is really important. We need to create know, like and trust, and we need to be thinking about know, like and trust as elements of everything that we do. Okay, what I'm building, is that helping or hindering my k lt factor, right? Whatever part of the process you're working on, is it adding or subtracting from the k lt factor? Okay, so just keep that in the back of your mind know, like, and trust is very, very important.</w:t>
      </w:r>
    </w:p>
    <w:p>
      <w:pPr>
        <w:spacing w:after="0"/>
      </w:pPr>
    </w:p>
    <w:p>
      <w:pPr>
        <w:spacing w:after="0"/>
      </w:pPr>
      <w:r>
        <w:rPr>
          <w:rFonts w:ascii="Arial" w:hAnsi="Arial"/>
          <w:color w:val="5D7284"/>
          <w:sz w:val="22"/>
        </w:rPr>
        <w:t>42:29</w:t>
      </w:r>
    </w:p>
    <w:p>
      <w:pPr>
        <w:spacing w:after="0"/>
      </w:pPr>
      <w:r>
        <w:rPr>
          <w:rFonts w:ascii="Arial" w:hAnsi="Arial"/>
          <w:sz w:val="22"/>
        </w:rPr>
        <w:t>So let's talk about branding. All right, this is sort of that first part within this pillar of belief. Branding is the no and like portion of the k lt factor. All right, and I love this image. I pulled this from a book called The brand gap by Marty neumeier. And it sort of breaks down this idea of branding into four different pieces. What we're going to be focusing on, though, is this last piece,</w:t>
      </w:r>
    </w:p>
    <w:p>
      <w:pPr>
        <w:spacing w:after="0"/>
      </w:pPr>
    </w:p>
    <w:p>
      <w:pPr>
        <w:spacing w:after="0"/>
      </w:pPr>
      <w:r>
        <w:rPr>
          <w:rFonts w:ascii="Arial" w:hAnsi="Arial"/>
          <w:color w:val="5D7284"/>
          <w:sz w:val="22"/>
        </w:rPr>
        <w:t>42:59</w:t>
      </w:r>
    </w:p>
    <w:p>
      <w:pPr>
        <w:spacing w:after="0"/>
      </w:pPr>
      <w:r>
        <w:rPr>
          <w:rFonts w:ascii="Arial" w:hAnsi="Arial"/>
          <w:sz w:val="22"/>
        </w:rPr>
        <w:t>excuse me.</w:t>
      </w:r>
    </w:p>
    <w:p>
      <w:pPr>
        <w:spacing w:after="0"/>
      </w:pPr>
    </w:p>
    <w:p>
      <w:pPr>
        <w:spacing w:after="0"/>
      </w:pPr>
      <w:r>
        <w:rPr>
          <w:rFonts w:ascii="Arial" w:hAnsi="Arial"/>
          <w:color w:val="5D7284"/>
          <w:sz w:val="22"/>
        </w:rPr>
        <w:t>43:01</w:t>
      </w:r>
    </w:p>
    <w:p>
      <w:pPr>
        <w:spacing w:after="0"/>
      </w:pPr>
      <w:r>
        <w:rPr>
          <w:rFonts w:ascii="Arial" w:hAnsi="Arial"/>
          <w:sz w:val="22"/>
        </w:rPr>
        <w:t>So marketing, right, let's just look at it. Let's look at the four marketing is kind of, you know, me telling you, I'm a great lover. Okay, in this particular example, here, marketing is me saying I'm a great lover, right advertising is me saying it over and over again, I'm a great lover, I'm a great lover, I'm a great lover, right? That's the ads that are out there. Public Relations, or PR, or, you know, again, this stuff is all kind of interchangeable, but and this example, public relations is trust me, he's a great lover, right. And so this is kind of where that social proof idea comes into play. But right now, we're talking about branding, which is I understand you're a great lover, right? Through the things that I've experienced through the different things that I've seen about you and your brand, I've come to know that you are a great lover, or you are a great hypnotherapist that you are someone who helps people quit smoking, that you are, insert, you know, your solution here, I understand that you are this person. So this is really what branding is at the essence, you want. You just need to understand that your brand has to communicate to the audience to the market, that this is what you do, this is how you help and that they should know you and like you, you know, in this context, okay? And then trust will come later, but the knowing the like part is your branding, and it's all about sort of what's the conversation that's going on in your prospects mind. Okay. So, one thing to understand, and this is sort of a misconception is that your brand is not your logo, okay? your logo is super important, but your brand is not your logo. And I say this with all due respect and love and compassion because I understand that when it comes to business. The ego is involved. Okay, the ego is very much tied up in your business, your business is your baby, your business is, you know, your project, this is everything. It's your success, right? It's your social status, I mean, how successful you are in business says a lot about who you are as a person to society. Okay, so I understand that there's a lot of ego involved, but your brand, that's all, sorry, your logo, that's all this is his ego, really, it's ego wrapped up into a graphic. And a lot of people and I say this, again, with love and compassion, and respect. Because of every I can basically say, 99% of the web design and marketing clients that I've worked with, they are so smitten over their logo, let's put it that way. Okay. And they are insistent that their logo is sort of front and center, especially with websites and web design. They want their logo to be big, they want it to be first thing on the page, right? They want it to be the thing that everyone sees. And I hate to tell you like, it doesn't matter, your prospect doesn't care about your logo, okay? your logo is not your brand, and your brand is not your logo, however, it does matter. I'm not going to say that there isn't anything to logos, because companies spend 10s of 1000s of dollars to generate, you know, iconic logos, very much like the ones I have here on the screen. Right? If you look at these logos, I'm willing to bet that you know exactly which brands these are. Okay, the one on the top left is what? Nike, right? The top right there, Ferrari, right, the car, the one on the bottom left? Apple, right, you look at that, clearly, that means that you know, you know the company that that is referring to Apple and the one on the bottom right? Amazon, you don't need the words there. You don't need the word of the company or the name of the company there to know which brand these logos represent. However, the brand is not the logo. Okay. Think about Nike, for instance. Of course the swoosh makes you think about Nike, right? Oh, that's Nike. However, when you think about Nike, what do you think about? You think about sports. You think about?</w:t>
      </w:r>
    </w:p>
    <w:p>
      <w:pPr>
        <w:spacing w:after="0"/>
      </w:pPr>
    </w:p>
    <w:p>
      <w:pPr>
        <w:spacing w:after="0"/>
      </w:pPr>
      <w:r>
        <w:rPr>
          <w:rFonts w:ascii="Arial" w:hAnsi="Arial"/>
          <w:color w:val="5D7284"/>
          <w:sz w:val="22"/>
        </w:rPr>
        <w:t>47:31</w:t>
      </w:r>
    </w:p>
    <w:p>
      <w:pPr>
        <w:spacing w:after="0"/>
      </w:pPr>
      <w:r>
        <w:rPr>
          <w:rFonts w:ascii="Arial" w:hAnsi="Arial"/>
          <w:sz w:val="22"/>
        </w:rPr>
        <w:t>athleticism, right? You think about fitness, you think about all of the different things that come to mind when you think about Nike. That is the brand Nike, not the logo here. Okay, so the brand is what comes to mind when you think about a particular company. And you know, this is really where the word brand gets kind of used in the wrong context. Like, Nike is not a brand. Nike has brand. Okay? Ferrari is not a brand. Ferrari is a company. But there is the Ferrari brand, right? Ferrari has brand. When people think about Ferrari, they think about or at least when I think about Ferrari, I think about sexy cars. I think about Italian, right? I think about red, the Ferrari red? You know, I think about these amazing supercars. Okay. But Ferrari is not a brand, it has brand. And that brand has meaning. Okay, apple, clean, professional, right? It's better than Windows. And I'm not saying it is or isn't but, you know, Apple enthusiasts, right? There's community within that brand. There's people that have Apple everything, okay, they're on their phones, their computers, their headphones, they're, I mean, every electronic device they have has to be apple. And it's because of the brand, that people are so enthusiastic behind the company, right that that community exists, is because Apple is so good at creating brand. But Apple is not a brand, yet we use that word. Oh, you know, what about this brand? Or what about that brand? Like I'm not talking about like brand of cereal, right? I'm talking about the company, Apple has brand. And it's also not the logo, so sort of a bit of a tangent, but the idea here is that logos, while they are important, they help people you know, it's it's a trigger, right? It helps people think about your company. Your logo can be important in that way, but your logo is not your brand. Okay, so hopefully I made that clear.</w:t>
      </w:r>
    </w:p>
    <w:p>
      <w:pPr>
        <w:spacing w:after="0"/>
      </w:pPr>
    </w:p>
    <w:p>
      <w:pPr>
        <w:spacing w:after="0"/>
      </w:pPr>
      <w:r>
        <w:rPr>
          <w:rFonts w:ascii="Arial" w:hAnsi="Arial"/>
          <w:color w:val="5D7284"/>
          <w:sz w:val="22"/>
        </w:rPr>
        <w:t>49:53</w:t>
      </w:r>
    </w:p>
    <w:p>
      <w:pPr>
        <w:spacing w:after="0"/>
      </w:pPr>
      <w:r>
        <w:rPr>
          <w:rFonts w:ascii="Arial" w:hAnsi="Arial"/>
          <w:sz w:val="22"/>
        </w:rPr>
        <w:t>So the next thing we're going to talk about is sort of the colors right? These are different elements within branding, but Other than your logo, one thing you want to think about is what color palette Are you going to be using? within your branding? Right? Here we have some sort of color psychology. And there really is psychology behind colors. It's very fascinating. But, you know, think about Facebook, for instance, what color is Facebook? Blue, right? Everything Facebook is blue. And there's a reason for that there's actually, there was millions of dollars spent behind the research and development of which particular shade of blue. Facebook should be. I mean, it's crazy. But there's a psychology tied to color. And so if we look at this chart here, you know, when you're thinking about the colors for your brand, and you know, it's important that you have consistency as well, this is another reason why I'm bringing this up, you know, think through these different psychological factors that associate with each color. So for instance, here, we'll start with the first one red, right? Red brings up these ideas of excitement. Red can symbolize strength, love, for instance, it's very high energy, you know. So again, with Ferrari, one of their main colors is red, right? Ferrari is red and yellow. But that red definitely is high energy. And its strength, right? their cars are very strong when you think about it. And with Coca Cola, for instance, Coca Cola is also red, red and white. Right? Well, that red symbolizes the excitement, it brings in that love idea of, you know, every time I think about Coca Cola, I think about the polar bears, right? And how they're loving each other. They're sitting there, you got the mom and the baby or whatever, and they're cracking open their Coca Cola bottles and just loving life. Like, that's where that red is playing into the psychology of the branding. Coca Cola means family, it means enjoyment. It means love. It means community and connection. Okay? So red can mean different things, but it definitely has meaning orange, confidence, right? success, bravery, sociability, trying to think of a brand. You know, for me, I think of KTM which is a motorcycle manufacturer. When you think of orange, what's a brand that comes to mind? And do those brand? Does the brand identity represent one of these, you know, sort of traits? You know, think about it confidence, success, bravery, sociability, with yellow, you've got creativity, happiness, warmth, cheer, okay. I'm not going to go through different examples for each one, because that would take too long. But, you know, we'll just go through these and understand that each color definitely represents a certain feeling a certain characteristic, and psychologically makes people feel a certain way when they see that color. Okay, green. Yes, very nature, natural healing, you'll see a lot of fitness brands, a lot of like wellness, food brands, obviously incorporate a lot of green in them. freshness quality, okay, these are different aspects of green. And again, like we talked about blue, there's a reason why Facebook picked blue. Facebook wants you to trust them, right? Because Facebook holds all of your personal data. So what's the most important thing for them to build with their with their customer, the client is going to be trust. So that's why they picked blue and they picked the very specific shade of blue and by doing market testings, with testing, research, yada, yada, yada. So blue in you know, emulates trust piece. This loyalty idea and competence. Okay. I use blue a lot and my personal brand. I use blue and red. Those are kind of two my main colors within my Corbin shop, personal branding, okay, but again, I'm going to get into core adventure hypnosis as an example for how I'm going to use all of these different things that I'm teaching you. But that'll be at the end after I've kind of gone through all of the different</w:t>
      </w:r>
    </w:p>
    <w:p>
      <w:pPr>
        <w:spacing w:after="0"/>
      </w:pPr>
    </w:p>
    <w:p>
      <w:pPr>
        <w:spacing w:after="0"/>
      </w:pPr>
      <w:r>
        <w:rPr>
          <w:rFonts w:ascii="Arial" w:hAnsi="Arial"/>
          <w:color w:val="5D7284"/>
          <w:sz w:val="22"/>
        </w:rPr>
        <w:t>54:13</w:t>
      </w:r>
    </w:p>
    <w:p>
      <w:pPr>
        <w:spacing w:after="0"/>
      </w:pPr>
      <w:r>
        <w:rPr>
          <w:rFonts w:ascii="Arial" w:hAnsi="Arial"/>
          <w:sz w:val="22"/>
        </w:rPr>
        <w:t>the different ideas here. So pink compassion, sincerity, sophistication, sweet purple, this is where you're getting that royalty that sort of luxurious feel. purple and black as a great color combo. Black and Gold is also very luxurious. You'll see here, purple also means spirituality, right and feelings of ambition. So if you're thinking about leaning more towards, like the spiritual aspect of hypnosis and hypnotherapy, you know, helping people more in that spiritual realm. like think about including some purple into your branding colors and your identity. Okay, brown, very dependable, rugged, trustworthy, again. Simple brown and green go together. Very Well, very earthy, crunchy colors, obviously, it's the color of Earth, brown, green, the color of trees, you know, if you're going for that wellness, that health and wellness sort of vibe, brown might be a great color for you. Black, again, is sort of that sophistication. Also luxury, and sort of, you know, like that premier idea. Black and Gold are very good colors. It's also very formal and dramatic. And it provides a sense of security. So black is a strong color, and then white, you can't really go wrong with white. So White is clean. It's simple, innocence, honest, right? White is sort of without color, even the white actually is all of the colors, it's reflecting every color. But anyway, white brings up this idea of clean cleanliness, simplicity, innocence, and honesty. Okay, so there is a big</w:t>
      </w:r>
    </w:p>
    <w:p>
      <w:pPr>
        <w:spacing w:after="0"/>
      </w:pPr>
    </w:p>
    <w:p>
      <w:pPr>
        <w:spacing w:after="0"/>
      </w:pPr>
      <w:r>
        <w:rPr>
          <w:rFonts w:ascii="Arial" w:hAnsi="Arial"/>
          <w:color w:val="5D7284"/>
          <w:sz w:val="22"/>
        </w:rPr>
        <w:t>56:01</w:t>
      </w:r>
    </w:p>
    <w:p>
      <w:pPr>
        <w:spacing w:after="0"/>
      </w:pPr>
      <w:r>
        <w:rPr>
          <w:rFonts w:ascii="Arial" w:hAnsi="Arial"/>
          <w:sz w:val="22"/>
        </w:rPr>
        <w:t>psychological factor with color. And you really want to be thinking about what colors you are going to bring into your brand identity. Alright. And the next thing we're going to talk about here is fonts. So this is really, really interesting. This actually came across my, my Instagram feed not too long ago, and I wanted to include this in here because it displays just in such a concise way how font also creates feeling, okay. So fonts are, you know, if you're unfamiliar font is the actual styling of the letters that you use. And so these are, you know, again, let me back up. What I'm talking about here is branding elements, okay, you want to create a style guide, this is called a style guide, which is going to include your logos, what it looks like in different colors, it's going to include the actual colors of your brand, what color palette Are you using, right all the way down to the hex codes, which is the actual like, six digit code that represents that exact color. Because when you're creating images, when you're creating advertising, when you're doing anything, you want to make sure that your colors are consistent. So that way, if somebody sees you over here, and then they see you over here, it's it. There's consistency there, right? Like think about Starbucks, for instance, you go to a Starbucks in California, you're gonna see the exact same green and white, and you know, whatever their colors are, as you're gonna see in Florida, you know, their colors stay consistent, if they use different colors everywhere, then there would be no branding, cohesiveness there. Okay. So you've got your logo, you've got your colors. And you also need to know what kind of fonts you're using. Because when you do your marketing, your advertising all of the different pieces of creative, whatever media you're going to be putting out there, you want consistency in your fonts as well. And font brings with it meaning font inherently translates and communicates different feelings and meanings. So that's why that's why we're talking about these really three specific elements of branding, because you want to create a sheet, it's called a style guide. And this sheet has on it, exactly the different colors, the logos and the fonts that you're going to be using for your particular business. Right. This is your branding style guide, one of the first things you want to create for your new business. And I'm going to walk you through how I do that for mine, after we get through these, through these different training pieces here. So anyway, this came across my Instagram feed, I thought it was really, really fascinating and a great way to explain how font has meaning associated with it. So let's look at these here. And if you want to check this out, I've got the credit down below. This guy, Chris Doe, really, really great marketer, great branding person, check them out on Instagram at the Christo. But he posted this. And this is basically just using one word but in a bunch of different fonts and sort of explaining the different ideas and feelings communicated through these different fonts. Right. So this first font here is very bubbly, very big, bold. It's called Omnibus, the name of it is down in red here. But this is the story of Jenny right she was born a beautiful baby girl. And so when you think of this, when you see this font, this would be great for you know, like a baby brand, or something like that or something that deals with cute, cuddly things. Okay, these big bold, rounded off fonts are great for communicating that sort of feeling. Right? So this is a story of Janie she was born a beautiful baby girl. right the next image here as a kid, she imagined that she would become what she would become when she grew up. Okay, when you look at this, I mean, you see this Why? Where have you seen this font before? Disney, right? This is the Disney font. And it's actually called Waldo graph. That's what the font is called. But again, it's very fun. It's very childlike. Right? It's very imaginative. And so that's why, you know, as a kid, she imagined what she could become when she grew up, Jenny, okay. And then we move on. She sometimes pictured herself as an elegant princess at her palace. And so you see this script, this very fancy sort of script, the type font, right? It's called</w:t>
      </w:r>
    </w:p>
    <w:p>
      <w:pPr>
        <w:spacing w:after="0"/>
      </w:pPr>
    </w:p>
    <w:p>
      <w:pPr>
        <w:spacing w:after="0"/>
      </w:pPr>
      <w:r>
        <w:rPr>
          <w:rFonts w:ascii="Arial" w:hAnsi="Arial"/>
          <w:color w:val="5D7284"/>
          <w:sz w:val="22"/>
        </w:rPr>
        <w:t>1:00:38</w:t>
      </w:r>
    </w:p>
    <w:p>
      <w:pPr>
        <w:spacing w:after="0"/>
      </w:pPr>
      <w:r>
        <w:rPr>
          <w:rFonts w:ascii="Arial" w:hAnsi="Arial"/>
          <w:sz w:val="22"/>
        </w:rPr>
        <w:t>pray TC Mo, classy script. And so this this particular font, just, it communicates classiness, it communicates elegance, right? And she was imagining herself as an elegant princess in her palace. And so that's what this font is communicating at other times as a noble sword and armored knight, right. And so you've got this more Old English text font, which communicates that idea of an old English night, you know, or older times, medieval type times, you know, there's a while there was a company in California called medieval times, okay, and they did like dinner shows where you'd go, and they'd actually have, you know, people, like doing a full on reenactment of like,</w:t>
      </w:r>
    </w:p>
    <w:p>
      <w:pPr>
        <w:spacing w:after="0"/>
      </w:pPr>
    </w:p>
    <w:p>
      <w:pPr>
        <w:spacing w:after="0"/>
      </w:pPr>
      <w:r>
        <w:rPr>
          <w:rFonts w:ascii="Arial" w:hAnsi="Arial"/>
          <w:color w:val="5D7284"/>
          <w:sz w:val="22"/>
        </w:rPr>
        <w:t>1:01:26</w:t>
      </w:r>
    </w:p>
    <w:p>
      <w:pPr>
        <w:spacing w:after="0"/>
      </w:pPr>
      <w:r>
        <w:rPr>
          <w:rFonts w:ascii="Arial" w:hAnsi="Arial"/>
          <w:sz w:val="22"/>
        </w:rPr>
        <w:t>what's it called, where they're on the horses, and they ride towards each other, you know, jack, not Javelin Anyway, you know, you probably know what I'm talking about. But you'd sit there and you'd everybody was in this big Stadium, and you'd be eating like these monster turkey legs, you know, just like your back in the medieval times. And it was written there, their logo was written in this style font, I can remember it clear as day in my mind, unfortunately, that business went out of business, but they were around for a very long time during my childhood. So anyway, this represents that medieval feeling, right? Moving on, as a teenager, right? She was eager to break the rules. And so when you see this font, you can see like the he, I mean, technically, if you know anything about fonts, and sort of the rules and script and type agafay, like this, he is breaking the rules, right? Because look at the way it's written, it doesn't have a backbone. It's sort of, you know, sketchy is sort of all over the place. It's called herd rock. Okay, so this font is breaking the rules, but what teenagers do, they break the rules, right. And so if you were, you know, marketing towards the younger generation towards teens towards, you know, Gen Z, or is or whatever it is millennials, well, I'm a millennial. But anyway, you know, like, you want your brand you want your typography to speak to that particular market. And again, typography has certain feel and meaning associated with it, it communicates a certain meaning. As she became an adult, she worked hard to earn her way. So this is Times New Roman, a very old school font, but it's very classic, it's trustworthy. It's tried and true, right. And when you see Genie written in this font, it's like, okay, I can trust Jenny. Now she's an adult, and she's worked hard. You know what I mean? So that's, that's what this is sort of communicating. And then finally, she realizes the most important things are the simple things in life. Okay, and this is Helvetica. Now, another sort of old school font tried and true, but very clean. The one thing that differentiates his fonts is called serif and sans serif. Maybe you've seen these terms before, what a saref is, is sort of the little flares that come off of the end of a letter. So if you look at like the J has got kind of these little flares that come off the top and the y has them as well. At the bottom of the end, you see the flares coming out? That's called a saref. Okay, sans saref, just means without serifs sans just means without. So like this font here on the left is a sans serif font, because it doesn't have those little flares at the end. Right? If we go back again, these are both Sarah type fonts. Well, Jenny, this one on the left here might be considered a sans serif, but the the saref. So these are both sans serif. The Sarah is going to bring in a little bit more elegance, a little bit more formality to the word to the fonts. So just keep that in mind as well. There's a difference between serif and sans serif. But as you can see, through these examples, fonts matter, okay? fonts are also a huge element to your branding. So think about which fonts you're going to be using, what sort of vibe Are you trying to express through your brand, and through the words that you use, if you look at my slides, you'll see that the fonts that I use I actually use one font, it's called monstera. This font is very clean, it's very bold, right? It's very simple. However, it's, it's got a lot of energy to it. It's sort of like, technologically advanced, if you will, you'll see this font used a lot in like tech companies, and stuff like that, because it just, it sort of communicates this futuristic feel. And there's a reason why I use this font. I picked this very specifically for these slides, because I'm trying to teach you marketing for the now, right and for the future. And, you know, this isn't old school, traditional marketing, I'm trying to teach you, first of all marketing principles that will stand the test of time, but also marketing strategies and tactics that you can use in today's world, and moving forward. So that's why I picked this font, right? Because it's very futuristic, and it's very, you know, bold, and sort of clean, and it helps bring through that idea that I'm trying to communicate through this particular training. So fonts matter. Okay. So now we're gonna move from branding into personal branding, okay, because, again, you know, creating a brand, like Nike or Ferrari, or even Amazon, for instance, is great, but there isn't a lot of personalization there. And so I'm using this example, with Amazon and Jeff Bezos as a good differentiator between brand and personal brand, right? Amazon is a brand. Amazon does all kinds of stuff. You've got Amazon, excuse me, you've got Amazon, Alexa, right? Amazon, all the different voice.</w:t>
      </w:r>
    </w:p>
    <w:p>
      <w:pPr>
        <w:spacing w:after="0"/>
      </w:pPr>
    </w:p>
    <w:p>
      <w:pPr>
        <w:spacing w:after="0"/>
      </w:pPr>
      <w:r>
        <w:rPr>
          <w:rFonts w:ascii="Arial" w:hAnsi="Arial"/>
          <w:color w:val="5D7284"/>
          <w:sz w:val="22"/>
        </w:rPr>
        <w:t>1:06:45</w:t>
      </w:r>
    </w:p>
    <w:p>
      <w:pPr>
        <w:spacing w:after="0"/>
      </w:pPr>
      <w:r>
        <w:rPr>
          <w:rFonts w:ascii="Arial" w:hAnsi="Arial"/>
          <w:sz w:val="22"/>
        </w:rPr>
        <w:t>You know, sort of voice things that are out there, right? You've got the echoes and the dots and all of that stuff. But Amazon also does food, you know, they bought Whole Foods, and they started out selling books, and they basically sell everything online. But you've got Jeff Bezos, Jeff Bezos has created a personal brand around himself as the entrepreneur. Now, of course, it helps that he is the CEO and founder of Amazon, right, that definitely helped boost his personal brand. But he's made it very, you know, he's made the differentiation there that he is not Amazon. And Amazon is not him. Right. So Jeff Bezos has his personal brand, as an entrepreneur, as a CEO, you know, that bald head of his like, he has a look to him. Jeff Bezos is his personal brand. And I love what he says about brand here. Your brand is what people say about you when you're not in the room. Okay. So think about this. When you're in the room, people will say all the nice things to your face, but as soon as you leave the room, who does everyone talk about? They talk about you or whoever just left the room? Have you ever been in a situation where, you know, let's say you're hanging out with a couple of friends, and one of them gets up to go to the bathroom? Or they leave? At the end of the night? Everyone else is still there? What where does the conversation usually go at that point? Start talking about that person that just left right. Now, what are the things that are being said about that person? That is their personal brand? How do they conduct themselves? You know, what, what sort of belief systems have they created in the friend group? Right? What do people say about you when you're not in the room? What do people say about your business, when you're not in the room, this is your personal brand. And this is a great way to think about how to structure a personal brand in a way that will benefit you in the future. Now I put up these pictures here, almost really just just inspire you a little bit because I don't know if you've ever seen this picture on the left here. But this is actually Jeff Bezos in his office, when he first created Amazon, okay, he was working off of a desk made out of that's literally like a door, just a regular, you know, like a door that you hang on the hinges that he connected some two by fours to and created a desk out of and as you can see on the wall, he spray painted Amazon. And that was his sign amazon.com This is how Amazon started. And you know what Amazon is today. And this all happened in a period of maybe 20 years. I mean, this is 2021 I think Amazon was founded in like 98 or something like that, maybe 2000. But, you know, they really haven't been around all that long in the grand scheme of things. And you can see now where he came from and what he's created. Okay, so again, this is just a little bit inspiration for you that your dreams can absolutely come true. And it can be done through providing a good service. Making Win Win situations for everyone involved, and understanding marketing in the way that I'm teaching it to you. So that you can consistently Okay, constantly and consistently, create attention for yourself, build belief for those that are looking at you, and then convert them into clients and customers moving forward, and then create a feedback loop that just continues to do this for you on autopilot. Alright, so, again, that's a little bit of a tangent, but I just think it's really fascinating to see where Jeff Bezos has come from and where he is today. And again, like him or not, I mean, whether or not you agree with somebody having so much money, and power really is irrelevant. The idea here is look at what the man's created for himself, look at him as a personal brand, as a example of just things that you can do to create personal brand for yourself. And again, remember that your brand is what people say about you when you're not in the room. So we really want to create a strong personal brand for you and for your business. So that way, you stay top of mind, for everyone that is having a particular problem that you solve, right. And this will help build that belief that you can help them solve that problem.</w:t>
      </w:r>
    </w:p>
    <w:p>
      <w:pPr>
        <w:spacing w:after="0"/>
      </w:pPr>
    </w:p>
    <w:p>
      <w:pPr>
        <w:spacing w:after="0"/>
      </w:pPr>
      <w:r>
        <w:rPr>
          <w:rFonts w:ascii="Arial" w:hAnsi="Arial"/>
          <w:color w:val="5D7284"/>
          <w:sz w:val="22"/>
        </w:rPr>
        <w:t>1:11:17</w:t>
      </w:r>
    </w:p>
    <w:p>
      <w:pPr>
        <w:spacing w:after="0"/>
      </w:pPr>
      <w:r>
        <w:rPr>
          <w:rFonts w:ascii="Arial" w:hAnsi="Arial"/>
          <w:sz w:val="22"/>
        </w:rPr>
        <w:t>So we're going to go into looking at some other masters of personal branding here. These are folks that I don't even have to put their full name because you know exactly who I'm talking about. And even if I I was thinking about removing the pictures and just having the name and seeing if you could figure out you know by if I said Tony, like Who do you think I'm talking about, right? Well, here we have Tony Robbins, we have Oprah Winfrey, Richard Branson, Ellen DeGeneres, Ilan musk and Kylie Jenner. Okay, just with these first names alone, you know exactly who I'm talking about, because their personal brand is so strong, right. Tony Robbins self made absolutely incredible has helped millions of people around the world overcome limiting beliefs and, and, you know, just transform their lives in many different ways. Right. But Tony has been smart about not creating some big, like faceless, nameless business. That was a brand. He's made himself the brand. Tony Robbins, right. Tony Robbins International, Tony Robbins coaching. Tony Robbins, Tony Robbins, Tony Robbins, everything he does is Tony Robbins. And so he has become just, you know, I mean, major, major personal brand in the world. Oprah Winfrey the same right Oprah Winfrey self made, she has created a you know, she started out with her television show, I think, you know, and please don't quote me on any of this. I'm not super, you know, I'm not an expert on any of these people. But I just know that their personal brands are huge. And again, they've done a very good job in creating branding around their name and their persona right there their identity. Richard Branson, same thing. You know, he's the creator of Virgin, right? So Virgin Records, Virgin Atlantic virgin. Now they've got virgin space or whatever it is. Right? So Ellen DeGeneres, same thing. Ilan Musk, you know, you know who these people are Kylie Jenner. She's actually interesting thing about Kylie is she is the youngest ever self made billionaire on the planet. And where did she come from? You know, like, I really don't know much about her. But I just think that's extremely impressive, right? The self made billionaire youngest ever to do it. And I think she did it on the back of social media, you know, so it's just fascinating. But these people are all personal branding masters. And they're good models for you to look at when you start thinking about Okay, how am I going to set myself up as a personal brand? And, and some things to keep in mind, you know, personal brand, is really what you want to be thinking about not just like creating a brand around your hypnosis business, but you as the hypnotist, you as the hypnotherapist. whatever your name is, right, me as Corey Ben job. I want to create my personal brand. What do I stand for? What is what do I want people to think about me when I'm not in the room? What I want them to say about me? Right? Like these are the things you want to be thinking about because as times change, which they will, we're going to move forward, right technology is going to change the way people do business is going to consistently be changed and disrupted, like everything is changing and faster than ever. What's going to stand true and what's going to remain even as those things change is what people think about you write your opinion personal brand. And think about it. So all of these people on the screen, it's with the exception of maybe Kylie, like they started before the internet, right before the internet was ever a thing. These people were building their businesses. Actually, Ilan was PayPal is really where he kind of first got his start. So he was online, but you know, talk shows Richard Branson, you know, selling music and, you know, selling airplane tickets, and Tony doing, you know, like conferences and stuff like this. Oprah and Ellen doing TV shows like, they were around before the internet. Okay, so when the internet came along? Did they disappear? Like No, they didn't, if anything, they just poured more fuel onto the fire and created an even bigger personal brand for themselves. And as the next thing comes along, their personal brand is only going to grow even more. But when you think about some companies, right? Think about like blockbuster, for instance, where's blockbuster today? Right? Think about Kodak. Right? The camera company, where are they today, like blockbuster should have been Netflix.</w:t>
      </w:r>
    </w:p>
    <w:p>
      <w:pPr>
        <w:spacing w:after="0"/>
      </w:pPr>
    </w:p>
    <w:p>
      <w:pPr>
        <w:spacing w:after="0"/>
      </w:pPr>
      <w:r>
        <w:rPr>
          <w:rFonts w:ascii="Arial" w:hAnsi="Arial"/>
          <w:color w:val="5D7284"/>
          <w:sz w:val="22"/>
        </w:rPr>
        <w:t>1:16:08</w:t>
      </w:r>
    </w:p>
    <w:p>
      <w:pPr>
        <w:spacing w:after="0"/>
      </w:pPr>
      <w:r>
        <w:rPr>
          <w:rFonts w:ascii="Arial" w:hAnsi="Arial"/>
          <w:sz w:val="22"/>
        </w:rPr>
        <w:t>Kodak should have been Instagram. But the internet came along and disrupted the way people do business. And now those brands, those companies no longer exist, because they didn't keep up with the times. And that's not to say that, you know, an individual might become a relic or irrelevant as time moves on. But that's because of the individual right there, their name doesn't change, their personal brand doesn't change. And so when you think about personal branding, understand that your personal brand will keep you relevant through time, so long as you know, you're doing things to continue working on your personal brand. But you can change from, let's say hypnotherapist to. I'm just going to pick some other things, right like to therapists to psychologists to whatever right author, you can change what it is you do, but you as the individual never changes. So the personal brand that you build should be your focus, right. Tony Robbins started out doing events, I think. And then he started getting into coaching. He wrote books, right? He's now coaching other people on how to be coaches in his system. Tony Robbins is doing all kinds of stuff, right? creating all kinds of different types of solutions. But his personal brand doesn't change. When you say Tony Robbins, what do you think of you think of this giant of a man, right with a huge smile, going around helping people. Whatever it is he's doing, whatever the flavor of the day is right? That he's, you know, serving out today doesn't really matter. Tony Robbins, the personal brand never changes. So for you, really, you want to be focusing on how you can create a personal brand, not so much how to create some sort of, you know, special hypnotherapy or hypnosis type business brand. Make yourself the brand, right. So again, I'm going to go into Cori benchtop, hypnosis and how I'm going to turn that into a personal brand really is going to be an add on to my personal brand, because my personal brand is just Cory Ben shot. But the core adventure of hypnosis as a service based business is is the example that we're going to use moving forward. But personal branding matters. So here's some, just some things to think about as well with personal brand, it allows your ideal prospects to find you, okay, so when you've created a strong personal brand, people are going to talk about you, right, at least within your space. And this allows for your ideal prospects to actually find you without you being there. So if you've got a strong personal brand, and somebody is talking to somebody else, like oh, you know, let's say you help people stop smoking, that's like your specialty. And we're going to get more into specialties later. But let's say this is your specialty. Well, if you've built up a strong personal brand around, you know, the solution of helping people quit smoking, anybody who has an issue with smoking, right? If your personal brand is relevant and is strong enough, it will get recommended to that person in different conversations or through, you know, just different mechanisms like your personal brand will come up and we'll be there sort of present in that moment, even though you may not be in that conversation. And so that will allow these ideal prospects to find you. Another thing is people search, right? They search for stuff. What do you do when you when you want to find out something or you want to find out about someone? Go to Google, right? You go to Google and you type it in and you search and you see what comes up? Well, if you've got a strong personal brand, like go to Google right now and search me search Cory Ben shop, you'll see all kinds of stuff come up because I I've been very active in building my personal brand. Now, it's not perfect by any means. However, I am working on this knowing that my personal brand will be there through time. And no matter what I do, whether it's you know, a training for the hypnotherapy school, it's a course that I've set up in the past, it's a new business venture that I'm creating, people will always be able to go and search for Cory Ben shop, right? And find me, my ideal prospects will find me. And because I offer specific things, when they do find me, they'll</w:t>
      </w:r>
    </w:p>
    <w:p>
      <w:pPr>
        <w:spacing w:after="0"/>
      </w:pPr>
    </w:p>
    <w:p>
      <w:pPr>
        <w:spacing w:after="0"/>
      </w:pPr>
      <w:r>
        <w:rPr>
          <w:rFonts w:ascii="Arial" w:hAnsi="Arial"/>
          <w:color w:val="5D7284"/>
          <w:sz w:val="22"/>
        </w:rPr>
        <w:t>1:20:35</w:t>
      </w:r>
    </w:p>
    <w:p>
      <w:pPr>
        <w:spacing w:after="0"/>
      </w:pPr>
      <w:r>
        <w:rPr>
          <w:rFonts w:ascii="Arial" w:hAnsi="Arial"/>
          <w:sz w:val="22"/>
        </w:rPr>
        <w:t>know, this guy is either for me or he's not. And we want to, we want that polarity, we want to make sure people can clearly decide whether or not you can help them. Again, they must believe that you can solve their problem. And if they don't, they don't, that you don't want them coming to you. Right, you don't want to be dealing with people that you can't help, right. So it would make sense that you build a personal brand in a way, that's very specific to the people that you actually can help. So that when they do search for you, they know that you're for them, and they'll find you. Okay, personal branding, also, you know, tying onto the same point, it builds relationships on autopilot. So again, just people start to know, like, and trust you, right, the trust comes after you engage with them a number of times, but they get to know you and they start liking you just based on your personal brand alone. So again, you search for me, Cory Ben shop, you're gonna see a lot of stuff that I've created. And if you start going through that content, going through some of that different, you know, those different pieces, those branding pieces and stuff, you're going to become someone who either likes me or doesn't, right, and again, that's on purpose. But if you do like me, then you're going to start to build that relationship with me on autopilot, I might not ever have any idea who you are, we may have never met, but you're gonna feel like you know me, right. And you want to create that for your prospects as well. This thing of people that you watch on YouTube or content that you consume, you probably feel like and celebrity specifically, you probably feel like you have a relationship with them. But they don't have any idea who you are. Right. But think about you know, like the the Royals, you know, Prince Henry and, and Queen Elizabeth and like whoever, right, but the world knows about them, the world has relationships with these people, because their brand is so strong. And when one of them dies, you know, like, there's millions of people on the streets, crying and bawling, and, you know, like feeling for these people because they feel like they've lost a loved one. But the Royal has no idea who you are, you know what I mean? But that relationship is getting built, right, and it's getting built on autopilot. Another thing, it consistently will expose you to larger and larger audiences, the more that you build out your personal brand, it continues to build trust and confidence, again, creating that belief that you can solve their problem. When your brand is strong, when you've got a lot of pieces of content out there. And different things that people can engage with, that you start to build that trust and confidence in them. People will remember you and relate to you because of your personal brand. Those that are your ideal customers and prospects, right? Not everyone, but we don't want to attract everyone. Your business really starts to build itself at that point, right? I've just got some notes here that I wanted to go through. You control the narrative, and you can show your personality. So this is something that is sort of an objection to people, or people an objection that people have when I tell them, you know about this idea of personal branding, especially, you know, website clients and stuff that I've worked with. They say, Well, I don't really want to put myself out there, Cory, like, I don't necessarily want my face out there. And I don't want everybody knowing my business. And you know, I don't you know, I want my privacy. Fantastic. Like to create a personal brand doesn't mean you have to give up all of your privacy. Okay, let's create a personal brand doesn't mean you have to put every aspect of your life out into the public eye. You can control the narrative. So it's it's really important to understand that like, let's take Elan musk for example. Do you know about Elon Musk's kids? No,</w:t>
      </w:r>
    </w:p>
    <w:p>
      <w:pPr>
        <w:spacing w:after="0"/>
      </w:pPr>
    </w:p>
    <w:p>
      <w:pPr>
        <w:spacing w:after="0"/>
      </w:pPr>
      <w:r>
        <w:rPr>
          <w:rFonts w:ascii="Arial" w:hAnsi="Arial"/>
          <w:color w:val="5D7284"/>
          <w:sz w:val="22"/>
        </w:rPr>
        <w:t>1:24:26</w:t>
      </w:r>
    </w:p>
    <w:p>
      <w:pPr>
        <w:spacing w:after="0"/>
      </w:pPr>
      <w:r>
        <w:rPr>
          <w:rFonts w:ascii="Arial" w:hAnsi="Arial"/>
          <w:sz w:val="22"/>
        </w:rPr>
        <w:t>I don't. Do you know what he does on the weekends? I don't you know, what about Ellen, do you know anything about her family?</w:t>
      </w:r>
    </w:p>
    <w:p>
      <w:pPr>
        <w:spacing w:after="0"/>
      </w:pPr>
    </w:p>
    <w:p>
      <w:pPr>
        <w:spacing w:after="0"/>
      </w:pPr>
      <w:r>
        <w:rPr>
          <w:rFonts w:ascii="Arial" w:hAnsi="Arial"/>
          <w:color w:val="5D7284"/>
          <w:sz w:val="22"/>
        </w:rPr>
        <w:t>1:24:36</w:t>
      </w:r>
    </w:p>
    <w:p>
      <w:pPr>
        <w:spacing w:after="0"/>
      </w:pPr>
      <w:r>
        <w:rPr>
          <w:rFonts w:ascii="Arial" w:hAnsi="Arial"/>
          <w:sz w:val="22"/>
        </w:rPr>
        <w:t>I mean, other than what you might share on her TV show like you don't know anything about her. Same for all of these people. You control the narrative you can decide what goes out into the public and what doesn't. So you know, when you think about your personal brand, think about what what sides of your personality Do you want to show? What do you want to communicate through your branding? What do you want people to think about you when you're not in the room? Okay, you can control that narrative. And finally, again, it's consistent while the world changes. So technology is going to change the way that people communicate with each other is going to change the way that we find businesses and do business with, you know, companies is going to change, but your personal brand will remain consistent. So long as you're consistently watering it, right flowers gonna die if you stop watering it. But if you keep watering that plant, and you keep nurturing it, your personal brand will always be there to help you build your business. Again, if you decide to change from one industry to another, you know, take me as an example of going from, you know, marketing and advertising services to hypnotherapy. But my personal brand is Corey benchtop. It's still the same. I'm here to help people, right? I'm here to help people choose happiness. That's my, my purpose in life, that doesn't change. Okay, so your personal brand follows you around. Alright, so things that you want to ask yourself, what do you want to be known for? Right? What traits Do you want to be known for? What do you want people to say about you? How do you want people to talk about your business? You know, when they're talking to their friends, when they're talking to, you know, colleagues and co workers, right, somebody that's done business with you, and then goes and talks about you to someone else? What do you want them to say about you? Okay, how do you want them to talk about your business? And what kind of reputation do you want? Again, reputation is just what other people say about you, and you're not in the room, right? It's kind of the same thing as personal brand, it's another way to look at it. So these are some great questions that you want to be asking yourself, you know, when you're thinking about building out your brand, and again, remember that your personal brand is all about the know, and the like portion of the KL t factor, okay? People have to know you, they have to come to like you, and eventually they're going to start coming to trust you. And branding is a huge part of that. So don't think that you can skip this over. Alright, so let's move on to the second piece here, which is social proof. Okay, so this really is where we start to tie in the T of the KL t factor, right, the trust. So social proof is kind of going back to this example from the brand gap. It's the public relations piece, okay, it's trust me, he's a great lover, right? It's really the proof that's out there that says, you can do whatever it is you say you can do. And this is a huge portion of building belief in people, okay? So you really want to strive, you, I recommend highly that this is one of your top priorities as you're getting started, is gathering as much social proof as you possibly can. Because until your brand is built, until you really kind of get your name out there for what it is you offer, this social proof is going to be what is going to help you be your launch pad, if you will. Alright, so we're gonna start with referrals. Okay, because again, referral business is the best business, right? There's, there's nothing like it out there. It's the best kind of business you can possibly get. Whenever I've had people refer their friends or their colleagues to me, I know that that sale was like 1000 times easier than me trying to convince someone that I could help them with their problem, okay, because you're getting a trusted confidant, somebody that you trust already, right, your friend or your family member, saying, yes, this person can help you. Okay, I'm going to refer so and so I'm going to refer, you know, Jane Doe, hypnosis because they helped me. And if you're my, you know, if you're my friend or my family member, and I come to you saying, you know, this person helped me solve this problem they can help you to, then that person, like the company that they're talking about, is not going to have to try to convince you that you can help them, they already know you can help and they believe that already. So that is a referral, right? referral is the best business. And according to Forbes, which I have the link right here, if you want to check it out. referrals are the highest ROI, which stands for return on investment. It's the highest ROI and highest converting marketing tactic available. So if you can find a way to get more referrals,</w:t>
      </w:r>
    </w:p>
    <w:p>
      <w:pPr>
        <w:spacing w:after="0"/>
      </w:pPr>
    </w:p>
    <w:p>
      <w:pPr>
        <w:spacing w:after="0"/>
      </w:pPr>
      <w:r>
        <w:rPr>
          <w:rFonts w:ascii="Arial" w:hAnsi="Arial"/>
          <w:color w:val="5D7284"/>
          <w:sz w:val="22"/>
        </w:rPr>
        <w:t>1:29:33</w:t>
      </w:r>
    </w:p>
    <w:p>
      <w:pPr>
        <w:spacing w:after="0"/>
      </w:pPr>
      <w:r>
        <w:rPr>
          <w:rFonts w:ascii="Arial" w:hAnsi="Arial"/>
          <w:sz w:val="22"/>
        </w:rPr>
        <w:t>you might never have to advertise. Okay. This is why referrals are so so strong and so important to your business. So let's let's think about it. How can we get some referrals? Okay, so this is referrals the right way? First things first, do not hesitate. All right. You have to ask for referrals right away at the height of someone's excitement. So let's say I come to you for hypnotherapy session. This is right. It's our first session. You know, we go through the session, yada, yada, yada. At the end of the session, it's like, oh my god, wow, that was amazing. I'm talking to you about, you know, my experience in hypnosis, right, we're ratifying the trance, where you're asking me all the appropriate questions. And I'm telling you how amazing this was? Well, this is the height of my excitement with your service, I'm never going to be more excited about you than I am right now in this moment. So wouldn't it make sense for you to then ask me if there's anyone else that I know, that might benefit from this same exact feeling from the same service, do not hesitate to ask, and I know, it's gonna feel weird. At first, it feels weird to ask for people to refer other people to you. But that's something that's, you know, that's just self judgment, that's something you have to get out out of your system and get out of the way of, because if you don't ask for referrals, you're never going to get them. So make sure that you do not hesitate and ask when someone is at the height of their excitement with you. So again, that's going to be right after that first session, or right after the transformation takes place, or during the transformation. Okay, who else? And this is kind of how you want to ask, Who else do you know, would benefit from x, y, and z, right? From the thing that you're benefiting from? Who else do you know would benefit from this? Okay, I want you to, you know, give them my card or an N handed business card, I want you to send them this email, right. And that's going to be Step three, here, make it easy, but the idea here is Don't hesitate. Ask right away. Okay. Ask when someone is most excited about you in your service. Next part here is asked twice. So again, kind of getting out of your own way, understanding that people are people, okay, they forget about things life gets in the way. They're not going to remember, whatever. Don't be afraid to ask multiple times for a referral. Right? And if you ask right away, then it kind of makes it easier to ask the second time, especially if they say, let's say, you know, I come into your office, I have an amazing session with you. And you say, oh, Cory, that's, that's fantastic. I'm so happy for you. Hey, by the way, who do you know, would benefit from what you just experienced here today? And if I say, Oh, you know, nobody, or I don't know, I think about it. No, no, I want you to just just hear me out. Okay, I want you to give me at least one or two names. Just think like, you know, take your time, just but think of two people that you know, either friends or family and give me their names who would benefit from this same service? And this is where like, yeah, you're gonna be a little pushy. And that's okay. Okay, you need to be comfortable. You know, being a little pushy with certain things. I'm not saying be a pushy salesman, but you need to be okay with getting an asking for what you want. So say, give me a name. I need at least one name. Just tell me one person that you can think of? Like, alright, well, you know, my, my brother, you know, my brother, Kevin, he probably would benefit from this. Okay, fantastic. I want you to give Kevin my card. Right? I want you to write Kevin an email, and let him know about just let him know a little bit about what we did today. And that you think he would also benefit from this? Alright, that's asked number one. Now, if a week goes by, and I don't hear from Kevin, you know, then I'm going to be like, hey, Cory, you know, the next time we talk the next session or whatever. Hey, Cory. So what happened with Kevin, you know, did you tell him about your, your experience here? Oh, you know, I forgot, but I'm gonna do it. I'm gonna do it right away. Hey, no problem. I</w:t>
      </w:r>
    </w:p>
    <w:p>
      <w:pPr>
        <w:spacing w:after="0"/>
      </w:pPr>
    </w:p>
    <w:p>
      <w:pPr>
        <w:spacing w:after="0"/>
      </w:pPr>
      <w:r>
        <w:rPr>
          <w:rFonts w:ascii="Arial" w:hAnsi="Arial"/>
          <w:color w:val="5D7284"/>
          <w:sz w:val="22"/>
        </w:rPr>
        <w:t>1:33:52</w:t>
      </w:r>
    </w:p>
    <w:p>
      <w:pPr>
        <w:spacing w:after="0"/>
      </w:pPr>
      <w:r>
        <w:rPr>
          <w:rFonts w:ascii="Arial" w:hAnsi="Arial"/>
          <w:sz w:val="22"/>
        </w:rPr>
        <w:t>understand life gets in the way. You know, it's, it's totally understandable that you forgot. But do me a favor, you know, because Kevin is also suffering from the same problem and just think about how much benefit and you know, transformation you've got from just this one session, please, I want you to tell Kevin, that he would also benefit from this. So give him my business card, send them this email, whatever, right? Ask twice, asked three times, until they give you that referral. Continue to ask you're not going to piss someone off to the point where they're going to talk badly about you. As long as you're not being you know, rude when you ask, but stand up for what you want. Ask for what you want. And technically, in my opinion, what you deserve. Okay? And asked multiple times, because people are going to forget and it's just, you know, it's not the top of their priority list to send you more business, but it should be at the top of your priority list to get more business. Because again, referrals are going to be the best business you can get. Okay? So ask once asked twice asked three times, do not be afraid to ask for referrals. Now make it easy, okay. This is what I'm talking about. out the business card, give them two or three copies of your business card, right? actually write out an email template and send it to them say, Hey, you know what, Jane, I'm gonna send you this email template that you can forward on to Kevin, okay, you just change out some of the words, but I just want to make it really easy for you to let him know about your experience here today. That way, we can get him in here and help him out as well. Right, make it easy for them to give you the referral, whether that's an email template, whether it's your business cards, if you have flyers, or you know, just any sort of printed material that you can give them or even, like, you know, a phone script, I mean, you know, you might think that this stuff is ridiculous. But the easier you can make it, the more frictionless that you can make this process for your client, the more referrals you're going to get. Okay, so make it easy for them. And then finally, close the loop. So this is once the referral comes to you. Okay, cool, like do the work to close that loop. So if Jane and I then I'll keep changing up the examples here. But if Jane sent you, Kevin, right, and Kevin comes into your office, then close the loop with Kevin, say, Hey, you know what, Kevin, I know that Jane sent you here. And I want you to go ahead and just send Jane a quick testament text message, and let her know that you're here. And, you know, all wait, like have them do this right now. Right, close the loop right away, be like, yeah, just send her a text message real quick, let her know that you're here. And that you really appreciate, you know, her sending you this way, or tell her that I appreciate her sending you you know, to me, just close the loop. Because when the referral when Jane hears from Kevin, that now Kevin is in the office, right? And he's about to get his transformation, or he just did or whatever, when you close that loop, Jane is now going to feel like she is she has actually done something right that her her time and investment of energy into going and telling Kevin making this referral for you is now validated. And it's now actually, like valuable, she's done something valuable with her time, she's getting something in return. So when you close that loop, now, she's going to be so much more likely to go and refer you more people. Okay, this is how you start creating just endless referrals. So take these, you know, take these four steps to heart. And again, get out of your own way, if it feels a little uncomfortable. In the beginning, it'll get easier with time and the more times you ask, it'll get easier and easier. But do not hesitate. ask for referrals right away, okay. Make sure you ask multiple times, because people will forget, make it easy for them to actually give the referral, right? Give them the scripts, give them templates, give them printed materials that they can go hand out and make it super easy for them, and then close the loop once that referral does come to you. Right, make sure that the referral, the initial person who made the referral knows that their effort was not in vain. Okay, make sure they know that that person came and got some sort of transformation, or at least that they just came right and that their referral was worth the time that they invested into actually giving it. Alright, so this is how you get referrals the right way. And then, yeah, couple more notes that I have written here. Get comfortable with hearing No.</w:t>
      </w:r>
    </w:p>
    <w:p>
      <w:pPr>
        <w:spacing w:after="0"/>
      </w:pPr>
    </w:p>
    <w:p>
      <w:pPr>
        <w:spacing w:after="0"/>
      </w:pPr>
      <w:r>
        <w:rPr>
          <w:rFonts w:ascii="Arial" w:hAnsi="Arial"/>
          <w:color w:val="5D7284"/>
          <w:sz w:val="22"/>
        </w:rPr>
        <w:t>1:38:26</w:t>
      </w:r>
    </w:p>
    <w:p>
      <w:pPr>
        <w:spacing w:after="0"/>
      </w:pPr>
      <w:r>
        <w:rPr>
          <w:rFonts w:ascii="Arial" w:hAnsi="Arial"/>
          <w:sz w:val="22"/>
        </w:rPr>
        <w:t>Okay. This is kind of like a sales game. It's a numbers game. The more people you ask, the more referrals you'll get. But the more people you ask, the more times you're also going to hear no. Get comfortable hearing. No, it's okay. If I ask you to give me a referral, like, okay, Hey, Joe, Jane, whatever. Who do you know, that would benefit from this experience that you've had? Who do you know that would? That would also really enjoy this? You know, I don't know anybody? No, no, it's okay. Think about it. Like, Oh, wait, just Just give me one name? Like, no, really? I can't think of anybody right now.</w:t>
      </w:r>
    </w:p>
    <w:p>
      <w:pPr>
        <w:spacing w:after="0"/>
      </w:pPr>
    </w:p>
    <w:p>
      <w:pPr>
        <w:spacing w:after="0"/>
      </w:pPr>
      <w:r>
        <w:rPr>
          <w:rFonts w:ascii="Arial" w:hAnsi="Arial"/>
          <w:color w:val="5D7284"/>
          <w:sz w:val="22"/>
        </w:rPr>
        <w:t>1:39:02</w:t>
      </w:r>
    </w:p>
    <w:p>
      <w:pPr>
        <w:spacing w:after="0"/>
      </w:pPr>
      <w:r>
        <w:rPr>
          <w:rFonts w:ascii="Arial" w:hAnsi="Arial"/>
          <w:sz w:val="22"/>
        </w:rPr>
        <w:t>Okay,</w:t>
      </w:r>
    </w:p>
    <w:p>
      <w:pPr>
        <w:spacing w:after="0"/>
      </w:pPr>
    </w:p>
    <w:p>
      <w:pPr>
        <w:spacing w:after="0"/>
      </w:pPr>
      <w:r>
        <w:rPr>
          <w:rFonts w:ascii="Arial" w:hAnsi="Arial"/>
          <w:color w:val="5D7284"/>
          <w:sz w:val="22"/>
        </w:rPr>
        <w:t>1:39:03</w:t>
      </w:r>
    </w:p>
    <w:p>
      <w:pPr>
        <w:spacing w:after="0"/>
      </w:pPr>
      <w:r>
        <w:rPr>
          <w:rFonts w:ascii="Arial" w:hAnsi="Arial"/>
          <w:sz w:val="22"/>
        </w:rPr>
        <w:t>no problem. Thank you. Thank you so much for being here and then just move on. Right? finish the rest of your session. We'll see you in a week. We'll see you in two weeks, whatever. No harm, no foul. It's not like that person is going to all of a sudden be like, you know what? Screw you. I don't like you. I don't I don't want to do business with you anymore. Why? Because you asked for them to help you help more people. You know what I mean? Like, get comfortable hearing? No, it's okay. And a lot of times too, especially in sales. No just means not right now. Maybe they really can't think of anybody in that moment. Right. But the next time you see them, ask them again. Hey, Jane. So this is our second session together. I'm wondering is there anybody you can think of that would that would benefit from this service, you know, as anybody you can think of that would enjoy the same transformation that you're getting through? I you know what I did think about it, and actually my grandmother, Helen, she would really she would really Enjoy this. Amazing. Let's go ahead and get Helen in here. What do you think she would prefer a call or, you know, like, you guys, you have to be comfortable hearing No, a lot of times it means not right now. And just be comfortable, get comfortable asking, you want to make this a standard practice in your business, right asking for referrals should be a standard practice, it should be something that you always do. Okay, so referrals being the easiest way to get business. It's one of the most the best belief building strategies that exists. Okay, soon as somebody refer someone to you that belief is already instilled in that referral. Get comfortable and make it a standard practice asking for referrals. All right, so let's move on. Next is going to be testimonials and reviews. So again, these are different than referrals, obviously, but a testimonial is a truthful endorsement, whereby someone testifies to the quality of a product person or service. And testimonials are going to be something like that you can actually put on your websites, or that you can put in your marketing materials, right, these are going to be literal quotes from people that you've worked with, that you can use in your advertising and marketing and in the public domain, right to help boost that belief. And that credibility of your business. And the three parts here that is super important is that it's got to be truthful, obviously, you don't want fake testimonials. And nowadays, people can smell the fakeness a mile away. It's amazing. But you know, really, you want this stuff to be truthful and honest. And really from an experience that someone had, right? It needs to be an endorsement. You don't just want saying so somebody saying like, Oh, you know, I tried Korea service. It was wonderful. Like, we need an actual endorsement of the service and the transformation that they got, right, get more specific testimonials. Like, what specifically changed for you? or How did this service help you? Right? And then finally, the quality of the service? What was the specifics of the service that was provided to you? What was it that you actually liked about it? What quality of it was something that was noteworthy or, you know, was mentionable right? Why are you giving this testimonial? Don't just get like vanilla? Oh, yeah, it was nice. Like No, I want to know, I went and saw Cory, he helped me quit smoking in less than three days. And it was absolutely incredible. And it was so easy. Because we did everything through zoom, I was able to do it through the comfort of my home. And oh my god, I totally recommend Cory, if you're having trouble quitting smoking, that is a great testimonial, right? That is something that I would love to use on my website, I would put it in my advertising, I</w:t>
      </w:r>
    </w:p>
    <w:p>
      <w:pPr>
        <w:spacing w:after="0"/>
      </w:pPr>
    </w:p>
    <w:p>
      <w:pPr>
        <w:spacing w:after="0"/>
      </w:pPr>
      <w:r>
        <w:rPr>
          <w:rFonts w:ascii="Arial" w:hAnsi="Arial"/>
          <w:color w:val="5D7284"/>
          <w:sz w:val="22"/>
        </w:rPr>
        <w:t>1:42:51</w:t>
      </w:r>
    </w:p>
    <w:p>
      <w:pPr>
        <w:spacing w:after="0"/>
      </w:pPr>
      <w:r>
        <w:rPr>
          <w:rFonts w:ascii="Arial" w:hAnsi="Arial"/>
          <w:sz w:val="22"/>
        </w:rPr>
        <w:t>put it into my marketing, I put it everywhere. You know, even better if you can get that testimonial on video. Okay, video is the future of content. People love watching video. And obviously, video just comes with it inherent truthfulness and honesty, right. And people can't really lie on video. I mean, some people can, but it's pretty obvious if somebody's lying on video. So you know, this is great testimonials, whether they're print or video, they need to be truthful, they need to be a serious endorsement of what it is that they got from you and our you know recommending about you. And then the specifics of the quality of that service, right or of you as a person. But testimonials are amazing, you want to be trying to get them every chance you get. So according to trust pulse, which again, you can go to this link down below to check these stats. And there's many other actually really great social proof stats at this particular link here. So I'd encourage you to go check that out. But according to trust pulse, when you add a testimonial to your website, it will actually increase the conversion rates 34%. Okay, just by adding a single testimonial to your website. So that's the power of having good testimonials. And also the reason why you want to be going after these testimonials, right, asking for them, really making a system of getting them and making it easy for people to give them to you because they are so powerful. Okay. And then on the right here reviews, right 97% of consumers are looking at reviews before they make a purchasing decision. Think about the last time you bought something online. Did you look up reviews for that product? You know, or service or person that you wanted to do business with? Like, did you go Google them? I bet you did. 97% of people do you know and you try to find out more information about the thing. I looked at reviews for you know like tech products and stuff like that. I'll look at 10 different reviews before I decide to actually buy something because I want to see what other people's experiences with that thing. Right are with a service. I want to know, what can I expect from this service? You know, if I'm going to call, let's say, I don't know, like a plumber, you know, I want to see the reviews that past customers have had with this plumber, I don't want somebody who I don't know anything about showing up in my house, where I've got all of my personal belongings, and, you know, I'm letting them into my world, like, especially with hypnotherapy, you want to have reviews out there so that people when they search for you, that's what they find. And they see all of these examples of other people having amazing experiences with you in your business. hypnotherapy is an extremely personal service, right, you're getting super intimate with your client and the details of their life, and you know, traumas and all types of things. So it's really important that you have good reviews out there to build that trust, and to build that belief that you can actually help the other person right whoever's actually doing the research and looking for the reviews. But again, it says here, 97% of customers are looking for reviews before they make a purchasing decision. Again, I encourage you to go check out this link here. Trust polls, comm slash social proof statistics, there's a lot of really interesting stats here around social proof, and how they can help you increase your conversions and your business overall. But I thought these two were very kind of standalone. And they're they're super interesting. So add testimonials to your website, add them to your marketing materials, your advertising every chance you get, as well as reviews, try to get as many reviews as possible for your business and your service. Alright, so testimonials the right way, how can you go about getting testimonials, when you're just getting started? Right, basically, is what I'm what I want to attack here. So you know, there's a number of different ways to do it. But ultimately, you probably have testimonials that you don't even you don't even know if you're not even aware of. Okay, so the first place that you can look is social media. You know, if you have any social media accounts, just go Look, I mean, look at the comments, look at what people are posting about, you look at, you know,</w:t>
      </w:r>
    </w:p>
    <w:p>
      <w:pPr>
        <w:spacing w:after="0"/>
      </w:pPr>
    </w:p>
    <w:p>
      <w:pPr>
        <w:spacing w:after="0"/>
      </w:pPr>
      <w:r>
        <w:rPr>
          <w:rFonts w:ascii="Arial" w:hAnsi="Arial"/>
          <w:color w:val="5D7284"/>
          <w:sz w:val="22"/>
        </w:rPr>
        <w:t>1:47:18</w:t>
      </w:r>
    </w:p>
    <w:p>
      <w:pPr>
        <w:spacing w:after="0"/>
      </w:pPr>
      <w:r>
        <w:rPr>
          <w:rFonts w:ascii="Arial" w:hAnsi="Arial"/>
          <w:sz w:val="22"/>
        </w:rPr>
        <w:t>like, seriously, even as simple as, like screenshotting, a comment on a post that you've made, if it's a truthful endorsement, and it includes some sort of quality about you, that can be used as a testimonial on your website. You know, it can be pulled out as a quote, into, you know, some marketing pieces that you create. So check social media, see if people are talking about you see what people have said about you, if you've been active whatsoever on social media, there's going to be people engaging with you talking about you or your service and giving some insight into what they think about you. And if you can find something positive, you can use that as a testimonial to get started. Alright. And then as you move forward, you'll become more intentional about what you ask for people to say. And when you ask for people to say something about you and give you a testimonial. Look for quotes from emails that you've got, you know, between you and past clients, or, you know, anybody that you've ever worked with, like, look for stuff that they've said about you in emails. Now, of course, you're going to want to ask for their permission to use that particular quote, in your public marketing and advertising or on your website, but they should have no problem. You know, if they said that nice thing about you, they should have no problem with you using that publicly, as long as it doesn't, you know, reveal any of their private information. But look for quotes that you've got,</w:t>
      </w:r>
    </w:p>
    <w:p>
      <w:pPr>
        <w:spacing w:after="0"/>
      </w:pPr>
    </w:p>
    <w:p>
      <w:pPr>
        <w:spacing w:after="0"/>
      </w:pPr>
      <w:r>
        <w:rPr>
          <w:rFonts w:ascii="Arial" w:hAnsi="Arial"/>
          <w:color w:val="5D7284"/>
          <w:sz w:val="22"/>
        </w:rPr>
        <w:t>1:48:43</w:t>
      </w:r>
    </w:p>
    <w:p>
      <w:pPr>
        <w:spacing w:after="0"/>
      </w:pPr>
      <w:r>
        <w:rPr>
          <w:rFonts w:ascii="Arial" w:hAnsi="Arial"/>
          <w:sz w:val="22"/>
        </w:rPr>
        <w:t>you know, in different emails. I mean, I've pulled out some great testimonials from emails that I've gotten from past clients,</w:t>
      </w:r>
    </w:p>
    <w:p>
      <w:pPr>
        <w:spacing w:after="0"/>
      </w:pPr>
    </w:p>
    <w:p>
      <w:pPr>
        <w:spacing w:after="0"/>
      </w:pPr>
      <w:r>
        <w:rPr>
          <w:rFonts w:ascii="Arial" w:hAnsi="Arial"/>
          <w:color w:val="5D7284"/>
          <w:sz w:val="22"/>
        </w:rPr>
        <w:t>1:48:48</w:t>
      </w:r>
    </w:p>
    <w:p>
      <w:pPr>
        <w:spacing w:after="0"/>
      </w:pPr>
      <w:r>
        <w:rPr>
          <w:rFonts w:ascii="Arial" w:hAnsi="Arial"/>
          <w:sz w:val="22"/>
        </w:rPr>
        <w:t>you know, they may not be comfortable going on video or whatever, saying, you know, whatever they want to say about working with me, but the fact that they, you know, said Oh, Cory, you know, I really love this website that you built or, hey, you know, I really enjoy working with you like that. We'll be in an email somewhere. And then I can be like, Hey, Joe, do you mind if I use this quote here and my marketing? Like, no problem? Yeah, go for it. Right. So look for quotes that you have an existing emails with past clients, I'm sure you can find some stuff there. Another thing too, which is something that I've done with some of my fellow students, and graduates, classmates, I should say, testimonial swaps, right? Help each other. You know, like, all of you are in this same boat. You're all getting started in this business together. So help each other out. And especially through practicals, right, you're practicing on each other. So with your partner with whoever it is that you do a hypnotherapy session with, you know, ask them hey, I will write you a testimonial. If you write one for me that way we can both start out with something, you know, let like let me know what you think of this practice session. The testimonial doesn't have to say anything. about it being a practice session, right? It's just the fact that you've worked together. So do testimonial swaps with your classmates, you know, ask them to help you and you'll help them. And it's a great way to get testimonials that are honest, trustworthy. And obviously, because you're trying to help each other, you can embellish the fact you know, some of the qualities of that service or interaction that you've had to make them sound a little bit better, and there's nothing untruthful about that, right? Just really make them nice testimonials, and swap them with your fellow classmates, it's a great way to get started. Finally, something that you can do when you're just getting started is to offer free services in exchange for a testimonial or review. This is something that I've done with almost every business that I've started, when I get started in a new field or a new vertical, I usually will do for a short period, like a beta launch or something where I'll actually offer my service for free with the, you know, upfront idea and knowledge that if you're going to take me up on this free offer, I expect you to give me a testimonial, or at least some kind of feedback or review that I'll be able to use in my marketing moving forward. And it's you know, there's nothing wrong with that. It's basically a barter, right? That's how people did business for years before there was money. You know, I do a little bit for you, you do a little bit for me, right? You barter services. So I'll give you some free hypnotherapy sessions. If you promise to give me a positive testimonial, or at least an honest one. You know, give me an honest, you know, feedback and assessment of what you gained from my service. That way I can use it on my marketing when I do start charging for my for my sessions and programs, okay. So don't be afraid to offer free service in the beginning, when you're just getting started in exchange for that. And so this is how you can get testimonials and reviews the right way. All right. So now we're moving towards two hours. I'm thinking I should probably go ahead and stop this here and we'll talk about Omni presence in the second video.</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