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HT201-202a_2021.mp4</w:t>
      </w:r>
    </w:p>
    <w:p>
      <w:r>
        <w:rPr>
          <w:rFonts w:ascii="Arial" w:hAnsi="Arial"/>
          <w:color w:val="4F6880"/>
          <w:sz w:val="22"/>
        </w:rPr>
        <w:t>Wed, 6/16 4:54PM • 1:31:32</w:t>
      </w:r>
    </w:p>
    <w:p>
      <w:pPr>
        <w:spacing w:before="440" w:after="0"/>
      </w:pPr>
      <w:r>
        <w:rPr>
          <w:rFonts w:ascii="Arial" w:hAnsi="Arial"/>
          <w:b/>
          <w:color w:val="4F6880"/>
          <w:sz w:val="22"/>
        </w:rPr>
        <w:t>SUMMARY KEYWORDS</w:t>
      </w:r>
    </w:p>
    <w:p>
      <w:r>
        <w:rPr>
          <w:rFonts w:ascii="Arial" w:hAnsi="Arial"/>
          <w:color w:val="4F6880"/>
          <w:sz w:val="22"/>
        </w:rPr>
        <w:t>hypnotherapy, client, hypnosis, hypnotherapist, practice, referral, talk, law, book, people, graduate, advertising, business, session, florida, state, doctor, read, idea, money</w:t>
      </w:r>
    </w:p>
    <w:p>
      <w:pPr>
        <w:spacing w:after="0"/>
      </w:pPr>
    </w:p>
    <w:p>
      <w:pPr>
        <w:spacing w:after="0"/>
      </w:pPr>
      <w:r>
        <w:rPr>
          <w:rFonts w:ascii="Arial" w:hAnsi="Arial"/>
          <w:color w:val="5D7284"/>
          <w:sz w:val="22"/>
        </w:rPr>
        <w:t>00:01</w:t>
      </w:r>
    </w:p>
    <w:p>
      <w:pPr>
        <w:spacing w:after="0"/>
      </w:pPr>
      <w:r>
        <w:rPr>
          <w:rFonts w:ascii="Arial" w:hAnsi="Arial"/>
          <w:sz w:val="22"/>
        </w:rPr>
        <w:t>Welcome everyone to a advanced hypnotism here with me Matthew Brownstein. Of course, this is a redo of 201 and 202. So that we can give you the most up to date advertising and marketing information. And it's a chance, of course, to update you on everything else that's been happening over the year. So always working to improve things for you. And I hope that you really find this section to be very valuable. I'm going to be doing screen share with you, we're using zoom instead of Adobe Connect, so a bit limited, but hopefully the quality of everything is better for you guys. So we're going to jump right in and I'll give you a pass code soon. But let's start with an overall introduction to where we're at. So we're moving into advanced hypnotism. Courses 201 and 202 are the primary focus right now why I'm redoing these videos to talk about practice management and advertising and marketing strategies. The objective of this 100 hour section is for you to study and learn the concepts that relate to a more advanced to more advantage design practices, which utilize the hypnotic state to promote positive change, while preparing the student to enter into a professional hypnotherapy practice with the required tools for successful business operations and the description. This is a comprehensive 100 o'clock hour program to teach the theory and practice of the more advanced principles of hypnotism as well as providing skills for building and upgrading a successful hypnotherapy practice. Here, you'll see the different courses that would be going through to a one into a to dealing with business and practice management, advertising and marketing. And then we start getting into the deeper hypnotherapy topics here. And I'll go into those a little bit more in depth on the website itself. But basically, what you'll be learning to do is instead of just program the subconscious mind, you'll be talking directly to it. So you'll be learning about receiving information from the subconscious, and working in coordination with it. So in the transforming subconscious belief sections, we have a strong focus on opening the heart, how to deal with your emotions, raising self esteem, assertiveness training, a lot of the basic psychology, if you will, if you want to use that term for where we're going to move forward with this to understand what's happening in the mental level of hypnotherapy. And yet, it's going to go a lot deeper as you continue on the focusing technique. 204 is a powerful way to improve our intake skills to get us and our clients focusing on their body felt sense. And to learn about the felt sense shift. In core transformation, you're going to be learning about the core state bringing people to the highest state of being they can move into and that's usually characterized by words like peace, love, joy, bliss, oneness, or the word God, when your clients are moved into that state, it changes their entire perspective on their issue. And it's a beautiful place to be it's great for you to bring people there because you get to go there yourself. And it's wonderful for your clients as well. I would make a note now that things like focusing on core transformation, some of the advanced NLP techniques, a lot of what's coming away are pieces of a bigger puzzle. So be patient, trust me, trust our instructors trust the whole process that this section has a lot of, I don't wanna say piecemeal components, yet, I can't deliver all of the information at once. So if you get a technique you're like, I don't see how this fits into the whole policy picture. When would I use this, be patient that over the next well 400 plus hours, it's all gonna come together and when it does, it's a very solid system, you just can't see the big picture until you get all the pieces of the puzzle. We'll go into NLP training some more advanced techniques in this section. However, I always recommend getting more basic and master level nlp training. To supplement your hypnotherapy practice, you can look into what the school is offering at any given time when you're watching this video. Parts therapy is probably 206 here the major modality that we use during this section,</w:t>
      </w:r>
    </w:p>
    <w:p>
      <w:pPr>
        <w:spacing w:after="0"/>
      </w:pPr>
    </w:p>
    <w:p>
      <w:pPr>
        <w:spacing w:after="0"/>
      </w:pPr>
      <w:r>
        <w:rPr>
          <w:rFonts w:ascii="Arial" w:hAnsi="Arial"/>
          <w:color w:val="5D7284"/>
          <w:sz w:val="22"/>
        </w:rPr>
        <w:t>04:16</w:t>
      </w:r>
    </w:p>
    <w:p>
      <w:pPr>
        <w:spacing w:after="0"/>
      </w:pPr>
      <w:r>
        <w:rPr>
          <w:rFonts w:ascii="Arial" w:hAnsi="Arial"/>
          <w:sz w:val="22"/>
        </w:rPr>
        <w:t>and it's a very powerful first arms a second session protocol. So in the first session, you might be doing hypnotic programming and you'll learn during this time during the advanced neuro linguistic programming. I'm movement therapy. So a powerful first session can include I move in therapy with hypnotic programming, which you'll learn more about as you go through these tutorials that can be very powerful for a session, then parts therapy can become a very powerful second session. The question is you're looking at two or three or four sets of waiting 205 for sure to six. Those are what are required for you in house practical hours, business and practice management advertising marketing tool, one and 202 are not necessarily required for your practicals. Yet, they're highly encouraged that you do those for many, many reasons, whether you're going into full time or part time, practice or not, you want to understand about law, ethics, proper semantics and advertising. So definitely go through these videos. But if you choose to skip to a one into a two, and go through the ones that are important for practicals, then you're looking at 203204205 and 206207. The Life Mastery courses is very powerful, I can't recommend it enough. Just go through that when you can, during these 100 hours, it doesn't have to be the first thing you do, of course, and then really consider if we're going to utilize those teachings. It's about gaining success in every aspect of your life, and the ideas of self actualized life. Yeah, 208 if you want to focus more on just using your mind to make more money to increase your wealth, then definitely utilize the teachings in the manifesting prosperity series. You can utilize both courses 207 Life Mastery course 208 manifesting prosperity course, you can use those with your clients. So there's a huge upsell when your client comes in for whatever weight loss and you say, That's great. You have How would you like me to help you with every aspect of your life? Or would you like me to help you to make more money or more career success, most people would jump on that or you'd like to think they lived. And those two courses are gonna be great for you and great for your clients in that way. They'll definitely increase your income in many ways. And I would say many times over, because once you get your mind program with those ideas, you're going to increase abundance in your life. It's just inevitable. I can't recommend it enough, don't postpone that stuff. Definitely dive in into a nine ericksonian hypnotherapy. We're not an ericksonian school, we are a comprehensive training. So it's important for you to understand Erickson and see if you want to go deeper into him. Just because he was brilliant, it doesn't mean that he's more effective, he's known to be a more indirect style. And indirect isn't necessarily better, it takes a higher level of intelligence, to come up with a creative story to work a certain metaphor to have a really brilliant reframe, about a client's issue. But at the same time, sometimes a classical method where we just put somebody in hypnosis and tell them how they're going to be, um, can be just that much more effective. So you can be indirect, you can tell stories, there's a whole ericksonian style. But I just encourage everybody to think just because it sounds really amazing that Erickson was so cool, and he was so intelligent, it doesn't necessarily mean it's that much more effective. So I encourage you have really embraced the 500 full hours of training you're getting here is something that I believe is much more effective than what we saw in Erickson's time, and yet at the same time learn about it and see if you want to dive deeper into him at our schools library, we have a very robust ericksonian collection if you want to go deeper into that. So I said we will do screen share. Let's take a moment before we get to that and we'll just go the next line moving us ahead. Practice Management so approximately 10 hours and what I'll do soon with the past codes is in the US 201 to two videos, it's kind of all mixed in practice management and advertising are very much connected. So listen for passcode a passcode B for 201. And for two a two but realize they're kind of mixed together. Alright, so products management, what are we going to do to prepare this student upon successful graduation to enter into the field of professional hypnotherapy? with the skills to operate a successful business This includes note taking scheduling appointments. file management referrals are the same equipment setup, accounting principles and other components of operating a business and hypnotherapy practice. The SL O's student learning objectives for this is number one to explain the basis of ethical practice management based upon hypnosis law, i h standards and i h protocols to describe the client Bill of Rights and the i h disclosure form. Three discuss client referrals, contradictions for practice, and claim discharge. Four discuss mandatory reporting requirements. And five explain the fundamental setup of an office including proper notetaking file systems and the basic equipment needed for client comfort and satisfaction. There's a whole lot more coming your way. I'm going to teach you basically everything I know about running a hypnotherapy practice successfully. I have brought in other instructors to help to enhance this section as we're redoing it. Advertising principles. The basic principles are always the same, but how you advertise especially with the internet now definitely changes things when I started my practice back in 1997. I did it without Computer, I guess I had a computer, but I didn't have internet when I started. And everything is basically for me it was grassroots, and get your feet on the ground meet people. But nowadays people think, Oh, it's all about the internet, it doesn't have to be. So my expertise is actually building a practice without the internet. However, over the years, we've learned a lot about that. And I'll tell you everything I know up to this point. But I'm also going to bring in other professionals to share with you their knowledge and expertise, the best thing I've done as a marketing person is to hire professional marketers. The model is that intelligent people hire people more intelligent than there. So if you can afford to have other people do your marketing for you. If you can't, the school has definitely come up with other options to help you, which you'll learn about as we move along. But here, I'm definitely encouraging you to learn the basics of what it takes to build a business in your own community. And then if you want to start to expand bigger into internet marketing, you certainly can't. But I can definitely teach you how to build a private practice, relatively easily. And I'll tell you my story, as we go along, I hope my story inspires you. I'm not here to talk about myself, yet. I'm the teacher. And this is my point of reference, which is me and my past with this. So I'm encouraging you to start focusing on advertising and practice management. Now, don't wait until you graduate at the 500 hour mark, or wherever you go with all of this is going to be 500 plus</w:t>
      </w:r>
    </w:p>
    <w:p>
      <w:pPr>
        <w:spacing w:after="0"/>
      </w:pPr>
    </w:p>
    <w:p>
      <w:pPr>
        <w:spacing w:after="0"/>
      </w:pPr>
      <w:r>
        <w:rPr>
          <w:rFonts w:ascii="Arial" w:hAnsi="Arial"/>
          <w:color w:val="5D7284"/>
          <w:sz w:val="22"/>
        </w:rPr>
        <w:t>11:30</w:t>
      </w:r>
    </w:p>
    <w:p>
      <w:pPr>
        <w:spacing w:after="0"/>
      </w:pPr>
      <w:r>
        <w:rPr>
          <w:rFonts w:ascii="Arial" w:hAnsi="Arial"/>
          <w:sz w:val="22"/>
        </w:rPr>
        <w:t>hours, if you say, well just wait until I graduate and then start, you should really start taking steps now. So you could watch these videos, it's about 20 hours of material for tool, one and two or two, you could just watch all of that. And then that's it, forget it, I would encourage you to consider it in a couple of ways. Either take like an hour, maybe every few days and just sort out and have like these videos tend to be just watch an hour and a half and absorb it, think about it, be sure to take notes, and maybe make a note book right now for how you're going to build your practice, right, take notes and make action steps. And I'll give you every little detail about how to do that type of thing to get your mind in the right place to succeed. But be prepared to take notes and then consider repeating these videos to a one and two or two, again in the future. So what you might do is just go through them once and just absorb it don't really put any pressure without having to do anything. But remember, we call these online interactive tutorials. The interactive part should be that when I say something like contact your city and county business tax receipt office, once we talk about that theme, and I tell you, it's time to do that, then put it on your to do list and do it. And that's part of the interactivity of this process. Of course, you could just watch this and that's it. You know, I'm going to highly encourage that you take action on every single thing you can hear be willing to go beyond your current boundaries, if you're kinda shy and insecure about things and you like to keep it really quiet. Okay, and I understand that and at the same time, if we talk about networking or public speaking, or just getting out there meeting people in different ways, be willing to push yourself outside your comfort zone. I know I certainly did when I got started. So let me finish the introduction here. And I'll talk to you a little bit about more of my journey, and how it relates to all the advertising and marketing we're getting into. Alright, so of course 202 advertising and marketing strategies, 10 o'clock hours approximately advertising and marketing strategies 10 clock hours to prepare the student upon successful graduation, you have the necessary skills to promote a professional hypnotherapy practice, and to ensure a healthy client base. This class focuses on Creative tools to build one's business as well as the legal and ethical parameters of running oneself as a hypnotherapist with the state of Florida. So as I'm sure you know, by now, the school started in Florida, but has expanded far outside of Florida, we have graduates in pretty much every state and all over the world now. And so it is your responsibility to know the respective laws in your states. And I'll show you the resources as we're going through this to research that and to be sure that you're practicing safely. Florida hypnosis law tends to actually be one of the better laws. It's simply not actually simply by when you really get into the essence of it. It's saying that there's therapeutic and non therapeutic hypnosis. So we'll talk about the difference between the two as we're moving along, and how there's plenty of business opportunities within both categories. Most importantly, you do want to know the difference between therapeutic and non therapeutic so that in your advertising, you know, get yourself in trouble or in the client sessions that you see and getting yourself in trouble that applies to all 50 states and anywhere you practice around the world. Alright, next. What are s ellos. For this section to demonstrate the multiple components of creating a powerful first client session, how you start with a client is really important. So your initial advertising your phone, call with them, your free consultation with them, the first session itself, all of that leads to having that client come back for a year, or two, only do one session. So how you set it up makes a big difference about how many clients you'll see how long your clients will come to you and how much money you make. And of course, how many people you get to help. When we talk about having clients come for a year or two or three, my longest client was actually four years. The it's not that we're prolonging their healing at all, we're helping to show them just how much we have to offer, you want to start to build the idea that you're extremely valuable. If you think well, I'm kind of new at this, and I'm not going to be very good. And I should see claims for free. And if you come into like a low self esteem point of view, the whole universe will support you that your clients will support you in that you'll get one session and you won't get a lot of referrals. But you do amazing work a climate just keep coming back week after week, sometimes twice a week, and I'll talk to you about that whole model, and really talk to you about how to build a full time practice. But it's not like you have to get new clients all the time. Because a lot of people if you do really good work will stick with you longer term, they'll refer their family members, their children, their friends, that's really what it's all about, not just to have to get so many people seeing your website that out of 1000 to see it, obviously you're going to get enough clients. But wouldn't it be nice to just keep working with the same people. The average client, I would say stays for about four sessions. But that means you might get a client accounts for 10 or 20 sessions. Those people really save you money and time and having to advertise to get more clients. So really focus on that theme of creating an exceptionally good experience for your clients. From the moment they see you in your advertising all the way through their transformation with you. Number two, deliver an overview of all of the available marketing strategies listed in the iih training manual. Three customizing individual marketing plan cater to one's personal and professional goals. There's no one way to build a practice. And I've seen graduates who, right away after 500 hours there, they take the exam, their offices already set up and they get out</w:t>
      </w:r>
    </w:p>
    <w:p>
      <w:pPr>
        <w:spacing w:after="0"/>
      </w:pPr>
    </w:p>
    <w:p>
      <w:pPr>
        <w:spacing w:after="0"/>
      </w:pPr>
      <w:r>
        <w:rPr>
          <w:rFonts w:ascii="Arial" w:hAnsi="Arial"/>
          <w:color w:val="5D7284"/>
          <w:sz w:val="22"/>
        </w:rPr>
        <w:t>17:34</w:t>
      </w:r>
    </w:p>
    <w:p>
      <w:pPr>
        <w:spacing w:after="0"/>
      </w:pPr>
      <w:r>
        <w:rPr>
          <w:rFonts w:ascii="Arial" w:hAnsi="Arial"/>
          <w:sz w:val="22"/>
        </w:rPr>
        <w:t>there and they make things happen and they're seeing clients right away. Others it takes many months or even years to get into it. Throughout these 20 hours, I'll talk to you about strategies for how to quit your day job. But don't quit your day job right away. You need to be sure you know how to get the phone to ring for prospective clients to want to book sessions with you. And so anyway, we'll get into all that as we go demonstrate a successful prospective client first interaction whether on the phone or in person, prepare a business plan that follows the formula of plan, act and review. Sl O's are helpful. But these only five points we're going to cover all whole lot more. So with that said passcode. A for this section 201 A will be we find a number 201220122012. So passcode a for the section 2012. before we're going to have let me read my disclaimer here for you. I read through this PowerPoint recently, as I'm really doing these videos, and I wrote this many years ago. In fact, most of what we're going to go through was written many years ago. And the truth is this redo that I'm doing now isn't necessarily a whole lot of new material. The when we get to the internet marketing stuff, I'll mention the newest things that are out and I'll bring in other professionals to talk to you in these videos. At the same time, good solid advertising it those principles are the same and what I did 20 years ago or back in Maine, whatever 1997 when I built my practice and all through the years, this stuff still works for sure. But anyway, just so you know, not much really has changed as far as how to get clients in the door. The ads and strategies listed here in have been successfully used by Matthew Brownstein during his years of full time practice. They're not necessarily in accordance with current Florida hypnosis laws. You should only use this person patient as a guide to assisting you and designing your own personalized advertising plan that is in accordance with the ethics and rules of the organizations to which you belong. And in accordance with the laws of their respective state that you practice in. No guarantees can be made about the results achieved by using the strategies and individual results certainly will vary. So when I ran my private practice This started in 1997. I did that in Massachusetts, then I did it again in South Florida. And then I did it again in North Central Florida. And I can again tell you some of that story. But I wasn't operating within Florida law when I started because I started in Massachusetts, and I was younger, didn't have any assets to need to protect. And I didn't care. I just wanted to help people, whatever it took. But I use words my major branding was, and you'll see this as we go along, healing the mind healing the body, the idea of presenting yourself as a healer or using the word healing can have legal issues, depending on where you're practicing. But generally, you know, that's a word you need to be cautious of. So realize that you don't want to repeat exactly what I did anyway, you want to be you, you don't want to try to be me. And, um, be careful of how you advertise because some of what you'll see wasn't necessarily up to the highest standards of being safe. Now that I'm running a school, I obviously need to keep you guys safe. And as a state licensed school, we can never guarantee how much money you're going to make. So as I mentioned to you, our schools clinic, and done for you websites, everything we put in place to help you to succeed. And there's a lot of stuff for you. It doesn't mean we're guaranteeing anything at all, it's really going to be up to you to transform your mind and make this happen.</w:t>
      </w:r>
    </w:p>
    <w:p>
      <w:pPr>
        <w:spacing w:after="0"/>
      </w:pPr>
    </w:p>
    <w:p>
      <w:pPr>
        <w:spacing w:after="0"/>
      </w:pPr>
      <w:r>
        <w:rPr>
          <w:rFonts w:ascii="Arial" w:hAnsi="Arial"/>
          <w:color w:val="5D7284"/>
          <w:sz w:val="22"/>
        </w:rPr>
        <w:t>21:23</w:t>
      </w:r>
    </w:p>
    <w:p>
      <w:pPr>
        <w:spacing w:after="0"/>
      </w:pPr>
      <w:r>
        <w:rPr>
          <w:rFonts w:ascii="Arial" w:hAnsi="Arial"/>
          <w:sz w:val="22"/>
        </w:rPr>
        <w:t>As we're moving into the advanced hypnotism, there are required readings and recommended readings. Let's talk about those briefly. And I'll try to keep the camera image. But right now it's not covering too much, but let's shut the camera for just a moment. Okay, required reading. So remember, in our school, we don't check to see if you're reading books. But the department education requires that we have required readings. So those are number one, the ethics of caring by kylea Taylor, I recommend reading the whole book. She's a licensed mental health practitioner, she talks about the chakras in this book, and she talks about transference and countertransference. You should become familiar with those ideas. chakras will come later in this training, like transference or countertransference are really good to understand. And to relate them to all the chakras was brilliant the way kylea teller did that. So I highly recommend that book for a book about ethics and the importance of high ethics. When you're working in altered states. When somebody is in hypnosis, they are more responsive, or we could say susceptible to suggestions. So be sure that you get some good ethical training, and we'll talk about ethics with our code of ethics once we get to it. Matthew McKay's work with self esteem is awesome. His book, self esteem is great as read all the chapters in there, it's a thick book, but having a good understanding of some basic psychology around those ideas can be really helpful. self esteem is really the, I don't wanna say the essence of every session, but super important that every session, you're raising a client's self esteem. And then Book Three, the dark side of the light chasers by Debbie Ford read the whole book, The idea there is that people like us who want to move towards positivity towards a light towards love towards joy, being optimistic, that's all great. But when you're so positive, that you end up suppressing half of your psyche, the negative side of your psyche, that's the dark side, it's your wounded inner child, it's your inner Parent Child conflict. It's the pathological inner critic lives inside of you, you might have a lot of you will be open to the idea of past life memories, there's a lot of darkness in the subconscious. And to just push it away and try to program it positively, is actually a big mistake. We need to embrace the shadow side and embrace that inner child, embrace every part of you that's been dissociated. So that book is very powerful in that sense, the recommended readings, definitely. Well, the first book, it used to be called transform nations, the way it's spelled there on the screen by Richard bandler, and john grinder, but bandler read did it and I recommend the original one. transformations by Richard bandler. JOHN Granger, these books are out of print, and they're expensive now, so you could get his revision revised version of this when they are looking at on the screen. But if you can find the original one, it's really an amazing book of helping you to understand hypnotherapy but through a neuro linguistic programming perspective, and it's super good stuff. Number two for building your practice, Book Yourself Solid by Michael Port. really powerful ideas about how to basically get you more clients regardless of your profession. This Michael Port is not a hypnotherapist, but he's a brilliant marketer. And if you want to Book Yourself Solid with however many clients you want per week, definitely read that book. Number three, when we get to the ericksonian section, we talk about metaphor, therapy. The book I recommend is therapeutic metaphors for children and the child within, if you want to read more about core transformation, but you really don't have to, then kind of Ray and trace who founded that technique. She wrote the book core transformation. But I don't really think you have to read that to grasp core transformation at all. It's a relatively simple technique. And we teach it very thoroughly in the school and we modify it. So you might not want to confuse yourself with the original version. Number five, my voice will go with you by Sidney Rossen, the teaching cows of Milton h Erickson. That's a great book, if you want a nice primer on Erickson. And then Dr. gamlin. Focusing this technique we do use a lot in the school, we've highly modified it. So I don't think you really have to read that book. Yet, if you want to get into the essence of it just like core transformation, then you can certainly read that. Alright, let's change the slides get back the camera to keep it a bit friendly. I know the camera is small and the recording. But that's how zoom works. So let's get our slide to change. Okay. And before we dive into all of this, let me stop sharing for a moment.</w:t>
      </w:r>
    </w:p>
    <w:p>
      <w:pPr>
        <w:spacing w:after="0"/>
      </w:pPr>
    </w:p>
    <w:p>
      <w:pPr>
        <w:spacing w:after="0"/>
      </w:pPr>
      <w:r>
        <w:rPr>
          <w:rFonts w:ascii="Arial" w:hAnsi="Arial"/>
          <w:color w:val="5D7284"/>
          <w:sz w:val="22"/>
        </w:rPr>
        <w:t>26:15</w:t>
      </w:r>
    </w:p>
    <w:p>
      <w:pPr>
        <w:spacing w:after="0"/>
      </w:pPr>
      <w:r>
        <w:rPr>
          <w:rFonts w:ascii="Arial" w:hAnsi="Arial"/>
          <w:sz w:val="22"/>
        </w:rPr>
        <w:t>And let me tell you my story. I'll try to keep it brief. And some of you may know some of this. So the big picture story in 1992, if you've heard my story is mean things are popping up. And if Peter, when I had a spiritual lake in 1992, it changed my whole life. The reason I'm mentioning it all the way to the beginning is talking about motivation. When I experienced a world where there was nothing but pure light, pure peace and pure love and pure joy and pure bliss, I always use those words, because that's the, for my experience. That's the inherent nature of reality. When your mind is clear and quiet and your heart is open, you're not blocked, or your chakras are open, then the experience of reality is very different than most people there really is, is all pervading Love and Light. I don't care about debate about that, actually. It's just there. When you meditate, you can tap into it every day, once you learn how to or get to that space where you're aware of just how beautiful life can be. When I had that experience. It only lasted for that night. But it was I was only 19 years old. And it changed me forever. Because I realized, that's my natural state. I want to feel that all the time. But inherent in that experience, was the desire to share it with other people. Therefore, everything that I've done has been based on spirituality. That happened to me when I was 19. So I dedicated my whole life to tapping into that I felt kind of like a pioneer. I was like I don't hear people talking about this. Right? Why in grade school and middle school and high school and college which I was in Why is like nobody's talking about this I heard about in religion, but not really, right now like a direct experience, you can live all the time. So that's when I changed my major to philosophy and religion try to figure out what happened to me and I learned about Eastern mysticism and the different paths that lead to enlightenment and I was very interested in healing as well. But in academia, you don't really get a deep teachings on healing. But I also had studied with many different teachers for yoga, devotional chanting tide, she the Hari Krishna movement, and go on and on on Reiki, and then eventually went to Chinese medical school for acupuncture tween therapeutic massage. Yeah, to homeopathy by flower remedies, copying and there's just goes on another apology through Chinese medicine and then spend more time total five years of my life. Since then, we've spent since 19, was spent living in ashrams and monasteries and spiritual communities. The reason I'm mentioning all that, again, is because the motivation behind why I do this is the key to my success. And I believe the key to any graduate who thrives. They have a real good reason for doing this. If you're getting into this profession, just to make money. Your motivation isn't the best, it's okay, like great, make a lot of money. But when I teach you how to build a private practice, do it based on helping other people. If you want to make 100,000 plus dollars per year in this business, you can I can't promise you you will, but you can graduate tab and not all but obviously a lot of our graduates have and I certainly haven't do so you can do when I started this in 1997. My first year I made about $45,000 or so and it was my goal. But I was young, you know, it's just getting started. That's kind of nice income for a lot of people. But eventually you're like no, I can make a whole lot more than that. And you can but again, it's all about the motivation. So start to ask yourself now Why? Why are you getting into this? Why do you want to see clients and I hope there's something deeper behind it than just making money. There's other professions we can make a lot more money. Then hypnotherapy. So get clear now about what are your motivations? Why are you going to do this? When I was running my practice, I assigned an average of 25 clients a week for many, many, many years, probably a good 10 plus years. So I ran my private practice from 97 to 2007, when I opened the school, but even when I opened the school, I still kept seeing clients for many years around the school. So right now it's 2021. But anyway, it was 10 years of private practice over 10 years of running the school. And then eventually, I started bringing in more and more or even in the within the first year to bring in more teachers and whatnot. So I cut back and see clients a lot. But I loved well over and I stopped, you know, logging and counting, but it's was well over 18,000 clinical and classroom hours of hypnotherapy. So anyway, whenever I hear talking about me, but number one, my motivation is the biggest reason I've succeeded in this, I want to help people, I want to be in a path of healing and enlightenment. I want in a career where I could always be in some</w:t>
      </w:r>
    </w:p>
    <w:p>
      <w:pPr>
        <w:spacing w:after="0"/>
      </w:pPr>
    </w:p>
    <w:p>
      <w:pPr>
        <w:spacing w:after="0"/>
      </w:pPr>
      <w:r>
        <w:rPr>
          <w:rFonts w:ascii="Arial" w:hAnsi="Arial"/>
          <w:color w:val="5D7284"/>
          <w:sz w:val="22"/>
        </w:rPr>
        <w:t>31:11</w:t>
      </w:r>
    </w:p>
    <w:p>
      <w:pPr>
        <w:spacing w:after="0"/>
      </w:pPr>
      <w:r>
        <w:rPr>
          <w:rFonts w:ascii="Arial" w:hAnsi="Arial"/>
          <w:sz w:val="22"/>
        </w:rPr>
        <w:t>kind of place where I'm in compassionate spiritual service. Those are the three words I would use, I want to have compassion in my life helping others want to be in service to others, I do believe the mind is the biggest problem in the world today, right? Animals have beautiful plants are beautiful, the planet is beautiful, the human mind is a mess. And humans are the biggest part of the problem in the planet. So then I'm sure you've noticed that. But it's not their bodies that are the problem. Their minds are the problem, their emotions are the problem. And we are very much empowered to help to heal that. So when you set a goal and say, how many clients do you want to see per week, I hope it's based on the idea that you truly want to help people, the money will follow. Instead of saying I want $100,000 per year or more, say I want 20 plus clients per week or more. Right, then we'll do the exact math, I'll teach you it's not hard, but I'll show you exactly how my mind works for our goal setting in this regard. Right. So when I first started my practice, it was in Massachusetts in 1997. And I said, All right, within one month within three and I get it actually within three weeks, I'm gonna have a full client load of 20 or more for the exact number but it was like 25 clients per week. And within three weeks, I 25 clients per week, when I did my first class with the school, when I opened the school in 2007. I thought our first graduating class was going to knock it out of the park and everybody would be doing that. And hardly anybody was able to do that actually, even though I taught them what to do. So you do have to be motivated and you have to have the right reason for doing this and you can't ever give up when I had graduated. I had done my MA my bachelor studies and post grad studies in Chinese medicine and of course hypnotherapy and NLP. And that was a guy, I've got enough education now it's time to start my career. And I realized I needed between student loan credit card, car payment. Of course office ran home rent when I did the calculations, I needed to make over $40,000 per year and I never made any money in my life. In fact, I'm more of a monk at heart, you know who's living in ashrams in monasteries, so I don't really need to have any money in those situations. So Peter mine told me a story. And he said once a rabbit got out of his hole, but in between the hole in the rabbit there was a fox so the rabbit couldn't get back into his hole. The rabbit being scared the fox ran away ran to a tree ran up, the tree was hiding up there and a branch. The Fox came over the fox who can climb trees. And he said, Man, how did you get up there your rabbit rabbits can climb trees. And the rabbit said when I needed to do it. I did. Right. So sometimes putting yourself into a corner where there's no way out is a helpful strategy. I'm not saying to quit your day job yet. You know, let's talk about how to transition and we'll probably talk about it right now. But for me, my parents who paid for all me and my grandparents who paid for all my education till I was like 24 years old,</w:t>
      </w:r>
    </w:p>
    <w:p>
      <w:pPr>
        <w:spacing w:after="0"/>
      </w:pPr>
    </w:p>
    <w:p>
      <w:pPr>
        <w:spacing w:after="0"/>
      </w:pPr>
      <w:r>
        <w:rPr>
          <w:rFonts w:ascii="Arial" w:hAnsi="Arial"/>
          <w:color w:val="5D7284"/>
          <w:sz w:val="22"/>
        </w:rPr>
        <w:t>34:18</w:t>
      </w:r>
    </w:p>
    <w:p>
      <w:pPr>
        <w:spacing w:after="0"/>
      </w:pPr>
      <w:r>
        <w:rPr>
          <w:rFonts w:ascii="Arial" w:hAnsi="Arial"/>
          <w:sz w:val="22"/>
        </w:rPr>
        <w:t>when I turned to them and said, Okay, I'm ready to start my practice. I'm ready to do my career give me money to build my business. They were like, Oh, no, we said we pay for education. We didn't say we'd help you to start your business. So I had to start with virtually no money. And I can tell you when I started my practice, oh my god, I like 20 $500 or something. So I did that for a few years. And then I burned out but it was like 25 claims a week. The burnout idea wasn't just because of hypnotherapy. I opened a meditation center and I was teaching meditation morning and evening every single day. And I was working out every morning and I just pushed really hard so we can talk about you know caregiver burnout. But don't worry about that. It's just that I'm crazy motivated in this. And you don't have to be as gung ho a lot of our graduates just see 15 claims per week, others 20, my max was about 30 clients per week. But during this first few years was like 25 clients a week. Then I took a little break more or whatever, more or less, and started over again in South Florida, to be closer to my family. And it took a little bit longer. They're in Delray Beach because it was a bigger city, where I lived in Massachusetts, it's kind of easy to market to the smaller townships. But in South Florida took a little longer, but it forced me to find other strategies, which I'll talk to you about as we move along. And then I was finally able to get back to a full client load, I was also teaching a lot of yoga and meditation classes then, which is a great way to stay connected with your clients who also become your students in yoga meditation classes. So I'll talk to you about using classes to build your client load as well. During that time, I did a lot of public lectures, and that really significantly helped me. But there I was seeing about 20 plus clients per week, after a period of time, I realized I still want him to grow spiritually in my own. So I take a one year sabbatical and spend a lot of time in India. When I was in India, I was still seeing clients. But when I came back, I moved to Gainesville where I eventually opened the school. But there was about 2005, when I came back to the States, and I had virtually no money. When I came back, I had sold my car, so I didn't even have a car. I had $4,000 from the car sale. And I had to spend virtually all my money on them during my sabbatical time. And I hadn't been saving a whole lot. just dumping everything back into my business and travel and you know, life. But anyway, when I started over again, in 2005, I had virtually no money, I bought a bicycle, I rented a room at a somebody's house, I rented an office, I bought a hypnotherapy recliner again, and I was starting totally again from scratch. And within one month, I was at 25 points a week. So I'm telling you, I've done it three times, you guys can do this. Anybody who wants to do it can do it. If you're doing this as a full time practice. Don't quit your day job right away. But like I said, If you force yourself into a corner where you have to succeed, sometimes that works really well. But that can be too much risk. And as we go through these videos together, we'll talk about risk to reward ratio, right? Is it worth taking the risk to do this, a good strategy is so some people do it full time. Some people do it part time. Others do it as an adjunct to an existing profession. Those are the three main ways you would utilize this most likely strategy is to consider that you're going to keep your day job, work your 40 hours a week, but then get office set up. And we talked about how to do that. Or of course, you can do sessions online, which we can talk about as well. And then just see clients on evenings and weekends where they have an office, you're just doing it through zoom or whatever online medium you're using.</w:t>
      </w:r>
    </w:p>
    <w:p>
      <w:pPr>
        <w:spacing w:after="0"/>
      </w:pPr>
    </w:p>
    <w:p>
      <w:pPr>
        <w:spacing w:after="0"/>
      </w:pPr>
      <w:r>
        <w:rPr>
          <w:rFonts w:ascii="Arial" w:hAnsi="Arial"/>
          <w:color w:val="5D7284"/>
          <w:sz w:val="22"/>
        </w:rPr>
        <w:t>38:02</w:t>
      </w:r>
    </w:p>
    <w:p>
      <w:pPr>
        <w:spacing w:after="0"/>
      </w:pPr>
      <w:r>
        <w:rPr>
          <w:rFonts w:ascii="Arial" w:hAnsi="Arial"/>
          <w:sz w:val="22"/>
        </w:rPr>
        <w:t>You don't have to quit your day job right, you can see clients Tuesday, Wednesday, Thursday evenings, and Saturday afternoon. So five clients a week learn to get the phone to ring start to save money. But when you're seeing clients put that money aside to eventually be able to open a full time practice. And then there's other ways to get an office where you don't actually have to take on the lease, you can sublease you can rent hourly out of someone else's office, you can work out of a holistic health center, or you just utilize a space and pay for it whenever you use it. So we can talk about all that once we get to building your practice in office setup and zoom sessions. But what I want you to encourage encourage you to do is start thinking about what is your motivation? Why are you getting into this? And what is it going to look like for you? What do you want your future to look like when it comes to doing this kind of work? So anyway, I now we're talking about got about 24 I think that's accurate. 24 years of experience in this field. I've helped over this point about 1000 people have enrolled in our school. So I've helped many, many, many hundreds of people to succeed I think I'm one of the most qualified people to help you to succeed on your own and I don't work alone at all anymore. So I have a whole team of people who help our school and help our graduates and who will be coming in to help you in some of these videos. So pay careful attention let's take a moment and go to the website and I think Becker's well. Let's go to the student section real quick. And just introduce you a little bit more to advance hypnotism. So, Chris is the current look, obviously of our website, you'll be going through the advanced hypnotism here. I haven't replaced the videos yet, obviously. So you're gonna see the older videos there. live classes as you know, and then on the right side, remember we've got a lot of resources here and we go down to important additional Student Resources. Then in that section, we will update this was 2010. Last time I really good at marketing stuff, so this will be updated. Then of course, we've changed our name from Florida Institute of hypnotherapy to institute of interpersonal hypnotherapy. Also remember, we're no longer in AC ag school, when Gil Boyne passed away, the association really barely existed. So it was around the time that we found that the AIA h which is here, and interpersonal hypnotherapy calm. So this is currently the governing credentialing regulatory body that we recommend that you get certified through because the ACA, if you went through a good boy in school, you had been certified as an ACA practitioner, which I was, but without fail boyan again, the association kind of petered out, it's gotten stronger again. But we had already moved on. So I don't have anything negative to say about it now, just that when we started the I Ah, we had the highest standards that I was aware of in the industry. And we wanted we just had our own unique thing. So I'll talk to you more about this website as we go along. But anyway, as you get into this section, where I look at the code of ethics, which is also on this website, client participation agreements are also on this website. And hypnotic programming we have one from Gil Boyne for hypnotherapist success, it's short that it's worth listening to try it out. hypnotic programming for high self esteem, I'd recommend start using that now about your success. meeting your shadow self and your sacred self deals with that dark side of the light chasers and inner child work and meeting your inner child meditation. The age age logo is available for you. When you graduate and you join the association, you can legally use the logo and your advertising and the school's logo, you can use saying you're a graduate of the school, just be sure you're representing it accurately. If you're not a staff member of the school, you can still use the logo like I graduated University of Florida, I can put that on my website saying I'm a graduate of that place. So you're welcome to use both appropriately. The school if you graduate, of course, and the association as long as you're a member, Life Mastery course meditations are here. And you'll learn about that in course, I think it's 207 and then manifesting prosperity course 208 started using these recordings to program yourself to make more money and use it creating manifesting meditations. I'll talk to you more about those as we get into it. We have a lot of NLP stuff as well. And these are the opening the heart teachings that are mentioned in course two or three, please listen to these for sure. these teachings are at the essence of what got me and did hypnotherapy learning how to open the heart and clear emotional blocks.</w:t>
      </w:r>
    </w:p>
    <w:p>
      <w:pPr>
        <w:spacing w:after="0"/>
      </w:pPr>
    </w:p>
    <w:p>
      <w:pPr>
        <w:spacing w:after="0"/>
      </w:pPr>
      <w:r>
        <w:rPr>
          <w:rFonts w:ascii="Arial" w:hAnsi="Arial"/>
          <w:color w:val="5D7284"/>
          <w:sz w:val="22"/>
        </w:rPr>
        <w:t>42:59</w:t>
      </w:r>
    </w:p>
    <w:p>
      <w:pPr>
        <w:spacing w:after="0"/>
      </w:pPr>
      <w:r>
        <w:rPr>
          <w:rFonts w:ascii="Arial" w:hAnsi="Arial"/>
          <w:sz w:val="22"/>
        </w:rPr>
        <w:t>And nobody really teaches you how to do that. The most people teach you how to suppress your emotions. So absolutely. Look into those teachings parts therapy protocol, and a nice timeline meditation that comes from NLP or around I have another one of my NLP trainings. So anyway, I want to show you that in relationship to what we're doing here. And then under programs hypnotherapist in case you don't know and you want to go more in depth, your school catalog has this stuff as well. But if we scroll down to the 100 hour section, you'll see under ah or sometimes we call it ht here we're in 2122. And then you have the descriptions of all your courses there. Alright, I know it's slightly off topic, but just wanted to orient you to the website and all this stuff. So let's go back to our PowerPoint and keep moving on. Okay. So the occupational title of hypnotherapist This is dive right into this stuff, and then just bear with me because we've got a lot to cover. the profession of hypnotherapy didn't exist at some point, right? At first, it was really friends, Anton mesmer, who is teaching his people to do this and other trainings came out around that, but it was all within the realm of animal magnetism or mesmerism. When that fell out a popular favor, then that movement kind of died down for a while but Dr. James braid, when he coined the term to hypnosis or hypnosis based on the Greek god of sleep, he made it more scientifically acceptable because he said, You don't need to have this animal magnetic fluid. You don't have to have some energy transfer. What they realized or they concluded is that mesmer was just healing by the power of suggestion, the power of belief, the power of imagination, and the power of imitation. I talked about all that in the history of hypnosis lectric so it was taught more and more but it didn't officially become an actual Like up until the 1970s. As I understand some of the major leaders in the field at the time, which included Gil Boyne and others, I think others deserve credit but I don't want to mention too many names here or be wrong and when I say but I believe Gil Boyne was influential in helping to get the dictionary of occupational titles through the US Department of Labor to actually acknowledge hypnotherapist is its own profession. Let's read what they wrote there. Even though this document the dictionary of occupational titles isn't used anymore. The US government still does have an occupational title for hypnotherapist, but it started in this way. a hypnotherapist induces the hypnotic stating client in the mirror exactly induces hypnotic state in client to increase motivation or alter behavior patterns consults with client to determine nature problem, prepares client to enter hypnotic state by explaining how hypnosis works and what claim will experience the subject to determine degree of physical and emotional suggestibility induce this hypnotic state and claim using individualized methods and techniques of hypnosis based on interpretation of test results. And analysis of clients problem may train client and self hypnosis conditioning. Notice how it doesn't talk about anything therapeutic here. It's not saying you're a healer, it's not saying you're a doctor. So it's saying your psycho therapist, it's really talking about using hypnosis, suggestibility testing, and really it would just be about largely programming the client to to change their behaviors increase motivation. It's not going into medical or dental or mental health topics. So it is its own occupation. If someone says oh, you have to be a psycho therapists to do hypnotherapy, not true. Anybody can do hypnosis on anybody. And you can do it for a wide range of issues. The issue comes</w:t>
      </w:r>
    </w:p>
    <w:p>
      <w:pPr>
        <w:spacing w:after="0"/>
      </w:pPr>
    </w:p>
    <w:p>
      <w:pPr>
        <w:spacing w:after="0"/>
      </w:pPr>
      <w:r>
        <w:rPr>
          <w:rFonts w:ascii="Arial" w:hAnsi="Arial"/>
          <w:color w:val="5D7284"/>
          <w:sz w:val="22"/>
        </w:rPr>
        <w:t>46:55</w:t>
      </w:r>
    </w:p>
    <w:p>
      <w:pPr>
        <w:spacing w:after="0"/>
      </w:pPr>
      <w:r>
        <w:rPr>
          <w:rFonts w:ascii="Arial" w:hAnsi="Arial"/>
          <w:sz w:val="22"/>
        </w:rPr>
        <w:t>in is when you're starting to work in therapy, the conditions medical, mental health or dental. But our occupational title doesn't imply that at all, but remember, this document is no longer in print. So over the years, I've you know, kept up on this stuff. And here's the evolution of it. As a dictionary of occupational titles is knowing and praying It is our understanding that the occupation Information Network on that index has now become a federally accepted standard is a directory for listed occupations. hypnotherapist was listed was listed under the category of therapist other and that was kind of good, it seemed like a move in towards calling as a therapist, but that actually no longer exists. Yet upon careful further review on it no longer lists the separate categories are therapists other so therefore now under that, however, the most current place that I understand and you can see there the exact link it's a dot Govt. So the government website now the United States Department of Labor Bureau of Statistics, labor statistics, instructional program data, they slipped off that best therapist is 5136003 hypnotherapy hypnotherapist along with other such occupations as acupuncture, homeopathic medicine, massage therapy, yoga teacher and health professions and related clinical sciences you you'll have access to this document we're looking at here, you can click on that exact link, and you will see exactly what we have here. 51363 is a relevant number, because our school is licensed by the Florida Department of Education to grant legitimate career diplomas for you as a hypnotherapist, a clinical hypnotherapist and a transpersonal hypnotherapist at the time of this recording. Therefore, it is federally acknowledged that this is an occupation. It is state level acknowledge that this is an occupation, you can practice hypnotherapy in all 50 states. And let's take a moment Now with that said to look at the i h websites dive deeper into some of those details. So here's the iih site. Under advocacy, we're going to visit this quite a few times. We have two major pages, you want to be familiar with legal efforts, hypnosis laws under legal efforts. Here's a 10 minute or so video of me many years ago, talking about basic Florida hypnosis law. But again, I'm encouraging the word again, there's i said earlier that HIPAA flatness law is actually one of the better laws I'm encouraging no matter what state you're in to follow that law, no matter what state you're practicing in. So this video gives a good explanation of that and please watch it. The other one that you really should watch is medical hypnotherapy, law and credentialing. Understanding medical hypnosis, this is a much more thorough discussion on using hypnosis to work on medical conditions it is or mental health or dental conditions. It's your responsibility to really know and understand these laws and to not get in trouble. So please watch those two videos. This one is just an introduction to their personal hypnotherapy. Not as relevant right now, let's talk briefly about what happened in North port Florida. And then these other links here since we got covered eventually, because we're going to talk about working with minors, and really being sure you practice safely. There was a principal, George Kenny was his name. He was he was a hypnotist, he didn't have the level of training you guys have and he was doing some kind of basic work. And he was hypnotizing students at this high school. He didn't have parental permission. He did hypnosis for pain management, which we'll talk about, and that's technically illegal if you don't get the referral. So he worked on children without parental consent, and he did work on pain, which is technically illegal. But none of that is really where the tragedy occurred. What happened was two of those students is I mean, remember the story ended up committing suicide, they tried to make causal links. And there were court cases on this between hypnosis, empathizing students, and then killing themselves, there was no causal connection May, if you want to read about our official statements here in this PDF document, or we ended up on the news about this, so you could watch this video about what went wrong. And what is our take on this topic. The what it did is it forced us as an organization to look a bit more into parental consent ideas, and to really reinforce do not work in medical conditions with our</w:t>
      </w:r>
    </w:p>
    <w:p>
      <w:pPr>
        <w:spacing w:after="0"/>
      </w:pPr>
    </w:p>
    <w:p>
      <w:pPr>
        <w:spacing w:after="0"/>
      </w:pPr>
      <w:r>
        <w:rPr>
          <w:rFonts w:ascii="Arial" w:hAnsi="Arial"/>
          <w:color w:val="5D7284"/>
          <w:sz w:val="22"/>
        </w:rPr>
        <w:t>51:48</w:t>
      </w:r>
    </w:p>
    <w:p>
      <w:pPr>
        <w:spacing w:after="0"/>
      </w:pPr>
      <w:r>
        <w:rPr>
          <w:rFonts w:ascii="Arial" w:hAnsi="Arial"/>
          <w:sz w:val="22"/>
        </w:rPr>
        <w:t>prescription referral supervision or direction, which we'll talk about in soon enough. Okay, so anyway, that's what happened there. These other links, and I'd encourage you to read a couple of these, there are two major issues we had in the state of Florida. And now that's all cleaned up and clear. We haven't had an issue since July 2019. But it went all the way back to 2012. Let's see, I'm not sure give me a sec. I believe this one, even though it's written to the editor of a magazine, it went very, very thorough into clearing up the issues. But what happened anyway, in these different cities or counties, they would say if you're a hypnotherapist we will not give you a business tax receipt, please listen carefully because any of your homeworks in bt R or business tax receipt used to be called an occupational license. Occupational license is a misleading term. Because when you so when you open a business, in any city and or county, so city and county, it could be Endor. But for now city and county, you need to apply with the city you need to go to their office, their business tax receipt office, you can just Google that. So let's say our school right now the headquarters anyways in Hillsborough County, which is Tampa, Florida. You have to check with Hillsborough County, their business tax receipt office and the city of Tampa business tax receipt office. So you need to check with your county and your city about getting a business tax receipt. Because Florida law is not written all that great Florida hypnosis law. These cities and counties were taking issue with people wanting to be hypnotherapist, and they would say either no you can't because you're not a doctor or psychologist which is totally wrong. Or they would say that you're in the category of CCE here you'll see the word psychic astrologer clairvoyant, when you get a business tax receipt in a lot of these places, cities or counties as a psychic astrologer, or clairvoyant, then they charge you a lot more money, they might require a $5,000 bond so that you're somehow protecting the consumer, or they'll charge almost $1,000. Here you'll see 879 43 for whatever reason, it doesn't really protect the consumers privacy, the chance to make more money, but it's not fair to do that to hypnotherapists. So we accomplished that change in two different cities and counties. We had to take one down, but here, lighthouse point, and Broward County, Florida that was like almost $1,000 for the business tax receipt. And it's 79 because again, they were lumping us in is clairvoyance or psychics or astrologers, and that's put those down, but it's just not necessarily a profession. So we got that change that was reasonable. But the main problem is the cities that we're saying no, you need to be a psychologist or whatever. We do have attorneys who work with when necessary with this stuff. And I encourage you to read some of these where it really explains the essence again, this longer one here, I'll open. Okay, so this is when we are Florida into the therapy. And we're in the skyscraper at the time back in 2013. Something came up in a magazine that I left that out that wasn't accurate. So I wrote this rather long</w:t>
      </w:r>
    </w:p>
    <w:p>
      <w:pPr>
        <w:spacing w:after="0"/>
      </w:pPr>
    </w:p>
    <w:p>
      <w:pPr>
        <w:spacing w:after="0"/>
      </w:pPr>
      <w:r>
        <w:rPr>
          <w:rFonts w:ascii="Arial" w:hAnsi="Arial"/>
          <w:color w:val="5D7284"/>
          <w:sz w:val="22"/>
        </w:rPr>
        <w:t>55:17</w:t>
      </w:r>
    </w:p>
    <w:p>
      <w:pPr>
        <w:spacing w:after="0"/>
      </w:pPr>
      <w:r>
        <w:rPr>
          <w:rFonts w:ascii="Arial" w:hAnsi="Arial"/>
          <w:sz w:val="22"/>
        </w:rPr>
        <w:t>letter to explain the nature of things. So the term hypnotherapist is an actual hypno isn't actual occupational title. You don't have to call yourself hypnotist, you don't have to call yourself consulting hypnotist. If you graduate this school with state licensed diplomas that say you hypnotherapist you absolutely can call yourself that. So I mentioned here diction of occupational titles, which we covered, and then own that. And eventually, the most current definition, I also mentioned how we are licensed by the department education to give those career diploma titles, and also are licensed by the Division of Vocational Rehabilitation to give you that title and the Department of vision Division of Vocational Rehabilitation will pay people to get or pay us to help get people back into the job market is where career school, but you have to be a very high level school to get that kind of funding, you know, having a state license and meeting the VR standards as well. And they're willing to so you have two different levels. We get the federal level and then two government bodies and the state level saying yes, you can be a hypnotherapist here talks about Florida hypnosis law, and whether things are done for therapeutic purposes or not, which we'll talk about if you're doing therapeutic hypnosis, what do you really need to know? Here we talked about the title of hypnotist, and how other organizations are saying you can be a consulting have been tasked, but not a hypnotherapist, because you use the word therapist. When I say we're therapists, we're saying we're hypnotherapist, and that has its own scope of practice. During these 20 hours, we'll talk to some degree as we get more into the law about scope of practice assessment, which you really need to understand. Here's the link to that video. And we used to have a 16 page document about this. But don't ask I don't have it available anymore. I get emails every so often about that. But we don't publish that anymore. But all these documents show everything you need to know. So please read at least that, and maybe some of the others on this page. Let's go into the law for a moment advocacy, US state hypnosis laws. But if I click on the advocacy link, you can see hypnosis laws. You should become familiar with this page for sure. Here we're referencing that we do have a code of ethics and professional disclosure forms, and that we're keeping very high standards for our graduates through the i h to be in compliance with local laws. Colorado, Connecticut, and Washington all require that you register with them. That's all you have to do. Your credentials will be more than good enough. So after you graduate, I mean, you can look into now to be sure that you won't have any issue with it. But after you graduate, you'll submit your application and your certifications. And it'd be good to go. Some states do have hypnosis laws California, Florida, Illinois and New Jersey texts in Utah. Generally, all you have to do is follow Florida hypnosis law in any state and you're going to be good. The only one where you need to be a little bit more countries is Utah, where you cannot use the word clinical, unless you are a licensed practitioner. So hypnotherapy is a certified profession, not a licensed profession. schools need to be licensed. So our school is licensed, but you will be certified you will have state licensed diplomas, but that doesn't mean you're licensed, it just means you have a diploma from a state licensed school. But in Utah, if you're not a licensed practitioner of the healing arts, which would be like a doctor, psychologist, psychiatrist, who I'll show you that list in a moment. In Utah, you could only use you cannot use the word clinical, you can still get our clinical training, and you can still utilize it in Utah. Just don't use that word clinical, and be sure you operate under Florida law. So I encourage you to read a lot of words here read this paragraph and then specifically, Connecticut, Colorado, Washington, we talked about down to Florida, you should look at the statutes themselves but don't read it and make wrong conclusions. The gist of it is here. It don't laws a bit old it was written in 61. It mentions licensed practitioner of the healing arts and it gives a clear list of who those people are. Here practitioner of the healing arts shall mean a person licensed under the laws Have the state to practice medicine surgery, psychiatry, dentistry, osteopathic medicine, chiropractic medicine, natural apathy, natural apathy isn't even legal in Florida anymore. As far as I understand to practice that is its own profession as a physician of that, but this law is old. And you can read the others that are listed here for because I've had questions on this, if you are a nurse, and you can only practice under direction and supervision of a physician, then you're still limited as a nurse, if you're a nurse practitioner, you can practice medicine on your own, because notice, it doesn't say, Doctor, it just says to be able to practice medicine. So a nurse practitioner or a psychiatric nurse practitioner, would be under this category, in my opinion, in my opinion, I'm not an attorney, but I've had attorneys consult on this with me. So I think that's safe to say, also, I feel that a doctor of oriental medicine or an acupuncture physician, dlm or AP, should fall into this category, because you can practice medicine, but it's Chinese medicine, but it's still considered medicine, meaning you can work in a medical condition within the scope of your training. And therefore you could use hypnosis for those conditions as well,</w:t>
      </w:r>
    </w:p>
    <w:p>
      <w:pPr>
        <w:spacing w:after="0"/>
      </w:pPr>
    </w:p>
    <w:p>
      <w:pPr>
        <w:spacing w:after="0"/>
      </w:pPr>
      <w:r>
        <w:rPr>
          <w:rFonts w:ascii="Arial" w:hAnsi="Arial"/>
          <w:color w:val="5D7284"/>
          <w:sz w:val="22"/>
        </w:rPr>
        <w:t>1:01:14</w:t>
      </w:r>
    </w:p>
    <w:p>
      <w:pPr>
        <w:spacing w:after="0"/>
      </w:pPr>
      <w:r>
        <w:rPr>
          <w:rFonts w:ascii="Arial" w:hAnsi="Arial"/>
          <w:sz w:val="22"/>
        </w:rPr>
        <w:t>in my opinion. That's one component of the law. So if you are not one of those, and I'm not one of those, and I've had a very successful career in this field, you practice non therapeutic hypnosis. If you do practice therapeutic hypnosis, then the law says, Let's find the line for this. Well, first of all, let's, let's start here, if you're treating human injury and illness, disease or illness, and I'm going to say that's medical, like what a doctor would do mental health, or dental, then we're in that category. If you are one of these practitioners, a licensed practitioner in the healing arts, you can work on those things within the scope of your training, using hypnosis, without having to get supervision prescribed, it's fine where it is. Here, it is listed twice in this line. Yeah, it's listed two or three times. And it's doesn't always say exactly the same thing, actually. But the words are prescription referral, because below you'll see the word referral somewhere. So the four words prescription referral, supervision or direction, but here it says has the word and that word is we don't buy into that because it contradicts itself somewhere else and says or so it's prescription supervision, referral or direction, you don't have to get all four, it's really a mistake. And the law contradicts itself. So, you know, just think, trust me on that, that you don't get prescription head referral and supervision and direction that's impossible to function that way. So you just have to really get a referral from the physician. If you're working one of those things, the referring practitioner needs to deem that you are qualified a qualified person. So that's up to the practitioner to do that. But your credentials, clinical hypnotherapist is gonna make you far more qualified than calling yourself a consulting hypnotist with 100 hours of training, and telling the doctor that you're qualified, do not be afraid of this law and do not misinterpret the law. Yes, you can practice hypnotherapy in Florida. And in all 50 states, I encourage you to use this law in all 50 states, if you are in Louisiana, wherever you go, and you say I'm gonna work in a medical condition, okay, fine, but get a referral from the doctor. This is not a bad thing. As we get into building your practice. You can target both areas, non therapeutic hypnosis, there's hundreds and hundreds of uses of hypnosis, which are non therapeutic. And then there's those that are therapeutic. And there's a whole market for that and networking. with physicians, I'll teach you how to set up networks with doctors and chiropractors and dentists and sec, excuse me, psychiatrist and you can make a lot of extra money and have a very rewarding career in working with them. So we'll teach you all about that as we go. Mostly this when it comes down to that you just need to understand the law. If it's therapeutic, you need to get that referral. When you get the referral then what happens is the client or patient right in that case, they call you and they say can you help me with irritable bowel syndrome? For instance, you would say yes, however, you need to go to your physician, get a prescription. So the prescription will actually say hypnotherapy for irritable bowel syndrome. Alright, so the referral is really what it is. But usually the doctor will write it on a prescription pad either written, handwritten or they'll print it out digitally. They should Reverse the email to get the client should get it either physically they get it, or the doctor will just email it to them, then they just need to get that to you, they could email it to you, or they could bring it in physically, but you don't do hypnosis on somebody without that prescription in hand and eventually in the clients file folder, and we'll talk about file folders later. So medical conditions, mental health conditions, dental conditions, we can work with most medical conditions without referral, no problem. When it comes to mental health conditions, bipolar disorder, dissociative identity disorder, manic depressive disorder, you might not want to work on that stuff anyway. If you've never been trained in it at all, you should probably leave it alone. Don't feel like you have to help every single human being some things are outside of the scope of your training. So let's talk about briefly. That's the law. Let me go back to full screen just to make a more friendly scope of practice assessment. scope of practice assessment is where you have to look at your credentials.</w:t>
      </w:r>
    </w:p>
    <w:p>
      <w:pPr>
        <w:spacing w:after="0"/>
      </w:pPr>
    </w:p>
    <w:p>
      <w:pPr>
        <w:spacing w:after="0"/>
      </w:pPr>
      <w:r>
        <w:rPr>
          <w:rFonts w:ascii="Arial" w:hAnsi="Arial"/>
          <w:color w:val="5D7284"/>
          <w:sz w:val="22"/>
        </w:rPr>
        <w:t>1:06:00</w:t>
      </w:r>
    </w:p>
    <w:p>
      <w:pPr>
        <w:spacing w:after="0"/>
      </w:pPr>
      <w:r>
        <w:rPr>
          <w:rFonts w:ascii="Arial" w:hAnsi="Arial"/>
          <w:sz w:val="22"/>
        </w:rPr>
        <w:t>Now, not just what you think you are, for what is the law say you are? And then are you legally allowed to work on something. So if you are an acupuncture physician, and you know, you can work on virtually any medical condition within the scope of your trading using acupuncture, needles massage or biology, and probably working with coordination with other medical professionals as well for that, then yes, you can use hypnosis within that realm. If you don't have that type of training, again, you need to get the referral. So how do you know what you can work on? Doctors basically work on all medical conditions and mental health practitioners that work in mental health conditions, dentists and dental conditions. If you don't have any of that training, then you work with non therapeutic issues. So things like smoking and weight loss. Now, yes, doctors can work in that they can diagnose for that they can prescribe for that. But in our profession, across the board hypnotherapist working. So looking at weight loss without an issue, you don't need to get a referral, or the prescription for that. Oh, by the way, when you ask a doctor, you have the patient as the doctor for remember, we call our clients, clients patients. But when you ask the patient to get the referral, it's probably going to be on a prescription pad. And what I encourage you to say is hypnotherapy for whatever the condition is, and related issues. You don't always get that but i'll tell you why you want to hypnotherapy for meta before, you know double bowel syndrome and related issues. The thing what happens is if a doctor gives you permission to work on something like hypnosis for headaches, and you have that prescription says you may do hypnosis on this person's headings, then you can work on the headaches, but now they say well, I also have ulcerative colitis, I have all this anger bubbling up in my lower intestine in my belly, and it's causing you to evallo syndrome or colitis or Crohn's disease or whatever, assuming you believe that those emotions affect the body, which I believe they do. But anyway, you couldn't work on the irritable bowel syndrome or the Crohn's disease or the colitis. Just because you had the prescription for the headache, but in our model, that headache could also be caused by all that suppressed anger. You can clear that anger in relationship to the headache and if the intestines happen to get better. That's not your fault. But if you're giving suggestions, or doing hypnotherapy, specifically on their gastrointestinal issues, you can fish it out there for all for that as well. So I like to have the referral that says hypnotherapy for whatever the issue is and related issues. Then to me that covers everything but between you and me in this recording anybody who's listening, if I have that referral, that a doctor said, Yes, I can work with this patient, I'm pretty much going to work on whatever they bring to me as long as I feel unqualified to deal with that. Let me tell you a story that's really important. We have a graduate who didn't start private practice right away, but had our training. She was working for somebody else and her boss, her boss's son was addicted to heroin. And the boss said, Do you think you can get my son off of heroin? And the graduate said, Yes, I'm not getting a referral, not realizing that was way outside of the scope of her training, the scope of practice assessment here, she should say, Does she have any training in getting people off of heroin? No. Right? Is that something that requires much more advanced training, and maybe even an inpatient type treatment? Yes, maybe that person needs other kind of medication. Now from the get off? I don't know. It's not my field, which is the point here. So if that claim came to me, I would have said probably no, because I don't have the support systems to help somebody like that. However, if I said yes, I would have had to get a referral from somebody who's qualified to get people off of heroin. This student didn't do that. She used such powerful techniques that we offer in the school that the person did stop using heroin, but because he couldn't use Heroin because of the hypnotic programming, which said like you don't do that anymore, he didn't know what to do to make himself feel better when it came to the detox or with his other issues, which heroin was obviously trying to help him with. So he ended up committing suicide, nothing negative happened for the graduate, they never made a connection to what happened, nobody got in trouble. I never heard about it again, How so? It's tragic, right? But you don't want to be that person who has your claim commit suicide, because you, you were operating outside of the scope of your training, okay. So if you're not trained to work with something, don't work with it. Now hypnotherapy can be applied to almost any medical condition. So when you get to the clinical training will go really in depth into Okay, what can you do and what can't you do, but just know if you can work with a medical condition, get that medical referral unless you're legally allowed to work in it without the referral. So scope of practice assessment, there's</w:t>
      </w:r>
    </w:p>
    <w:p>
      <w:pPr>
        <w:spacing w:after="0"/>
      </w:pPr>
    </w:p>
    <w:p>
      <w:pPr>
        <w:spacing w:after="0"/>
      </w:pPr>
      <w:r>
        <w:rPr>
          <w:rFonts w:ascii="Arial" w:hAnsi="Arial"/>
          <w:color w:val="5D7284"/>
          <w:sz w:val="22"/>
        </w:rPr>
        <w:t>1:10:57</w:t>
      </w:r>
    </w:p>
    <w:p>
      <w:pPr>
        <w:spacing w:after="0"/>
      </w:pPr>
      <w:r>
        <w:rPr>
          <w:rFonts w:ascii="Arial" w:hAnsi="Arial"/>
          <w:sz w:val="22"/>
        </w:rPr>
        <w:t>no exact way to measure it. And I can't give you a list. But if you do want lists, the DSM manual, I forget what number I don't know what number they're up to know what it was, for me, it was like DSM four, and then there's the ICD manual. So DSM and I see the movies like ICD nine, last time I checked, it's way past that now. And sure, these manuals are diagnostic statistic manuals. One is for doctors. One is for mental health practitioners. The idea there are there's billing codes for insurance. And medical licensed medical professional who works with insurance will diagnose the patient will give that code to the insurance company and the insurance company's gonna pay for that issue. Anything listed in those manuals could technically be considered something that's in the realm of therapeutic. Right. And dentistry, I'm sure has its own manual as well. So if it's something that insurance could bill for, you might say, Okay, well, that's in the therapeutic realm. It's gonna be up to you. If you're pure. If you're not sure, reach out to the school, ask one of your instructors asked me if I'm available for, you know, can I work on this, but basically, medical condition, get a referral, dental condition, get a referral, mental health condition, get a referral, but mental health condition, maybe don't even work with that claim? Alright, that's basically what that comes down to. I think we're okay in time. Let's keep going for some more screenshare. All right, so we talked about the law, we talked about the occupational title of hypnotherapists. Okay, let's talk about we kind of covered it. But let's talk about national state and county city. So national in the United States, you can practice in all 50 states with no issue right now, just I mentioned the three states into registering. And I mentioned Utah that you cannot use the word clinical, if not operate under Florida, hypnosis law in all 50 states, and you'll be good to go. I can't talk about other countries as well, I know the European Union has its own basic laws, and the standards are actually pretty high, which is good. So if you're practicing in EU country, you need to look into that. And other countries, you just have to look into it yourself. And then certainly communicate with us if you want to about that. on the state level, we cover them I showed you where you can access the laws and our website for each state. And we've given the link for each one, so that if the law change from what's on our website, you can still go the link and go directly to the statutes themselves. And then county and city The only thing you need to know about your county and city is that you should like now, like now your homework assignment now is call your county business tax receipt office and say, I'm going to graduate as a hypnotherapist, not hypnotist hypnotherapist? Am I going to be able to get a business tax receipt? If I go Yeah, no problem. Great. This, you know, plan on getting it. If they say no, then you need to reach out to us and the i H and whoever it is probably be me. But if I'm not around or whatever. At that time, somebody from the i h will be sure to talk to that county and change their understanding of the law. We've always succeeded in that. And same thing with your city. So you need to contact your local city's business tax receipt office. Give them a call, say I'm going to be hypnotherapist? What does it take what's required to get a business tax receipt? If they're charging more than like 150 bucks, or they're saying there's some issue about it, then please reach out to us. Again, all those legal efforts on this link. Okay, where are we at? Next, the client agreement and disclosure forms. Let's cover those in this video and go back to the websites. Where is their website here? Back to the i h websites. So here's all the laws that I was just looking at with your some state have laws others like these do not. But definitely research this yourself. Okay, so here, what are we talking about, again, client Participation Agreement, advocacy tab, professional forms, is a professional hypnotherapist you should have your clients fill out these forms, we give it to you as a Word document, so you can modify it.</w:t>
      </w:r>
    </w:p>
    <w:p>
      <w:pPr>
        <w:spacing w:after="0"/>
      </w:pPr>
    </w:p>
    <w:p>
      <w:pPr>
        <w:spacing w:after="0"/>
      </w:pPr>
      <w:r>
        <w:rPr>
          <w:rFonts w:ascii="Arial" w:hAnsi="Arial"/>
          <w:color w:val="5D7284"/>
          <w:sz w:val="22"/>
        </w:rPr>
        <w:t>1:15:23</w:t>
      </w:r>
    </w:p>
    <w:p>
      <w:pPr>
        <w:spacing w:after="0"/>
      </w:pPr>
      <w:r>
        <w:rPr>
          <w:rFonts w:ascii="Arial" w:hAnsi="Arial"/>
          <w:sz w:val="22"/>
        </w:rPr>
        <w:t>And here's a PDF that I could show you now. So let's look through these. These says i h clinic. So I'll talk about the clinic doing this or schools clinic as we move along.</w:t>
      </w:r>
    </w:p>
    <w:p>
      <w:pPr>
        <w:spacing w:after="0"/>
      </w:pPr>
    </w:p>
    <w:p>
      <w:pPr>
        <w:spacing w:after="0"/>
      </w:pPr>
      <w:r>
        <w:rPr>
          <w:rFonts w:ascii="Arial" w:hAnsi="Arial"/>
          <w:color w:val="5D7284"/>
          <w:sz w:val="22"/>
        </w:rPr>
        <w:t>1:15:36</w:t>
      </w:r>
    </w:p>
    <w:p>
      <w:pPr>
        <w:spacing w:after="0"/>
      </w:pPr>
      <w:r>
        <w:rPr>
          <w:rFonts w:ascii="Arial" w:hAnsi="Arial"/>
          <w:sz w:val="22"/>
        </w:rPr>
        <w:t>And some of the advertising we do to help to give you tips about that, and the opportunity for you to be part of the schools clinic. At the time of this recording, the clinic is still a relatively new thing. But we're definitely actively promoting it. And graduates are starting to get clients. So we that's kind of like the standard that we're maintaining the highest standard is what our clinic practitioners are doing. So they're required, and you should be but if you have your own private practice, nobody can tell you exactly what to do. But if you are in high h member, which you really should be, then we're the governing credentialing regulatory body. And we require that you use these forms. So at the top, put your address the top four, it's not a clinic, you're not part of the clinic, necessarily unless you are. But if you're a private practitioner, you don't have your name up here. But basically, you can just get rid of iih clinic and just write client agreement and disclosure form up there. Put your name, address, email, and phone playing fills out that information. You want to get there, you want to know their age, for every important reason, right? If they're under 18, you should get parental consent. And they knowing their age is helpful when you're doing hypnotherapy if we're addressing the child to to do regression, and the child's five years old, and the adult is 35 years old, it's kind of good to know in your own mind, just how old your client is, in that sense. How do they find out about you so that you can track your advertising, how it's working, the reason for their visit, this document should end up in the client's file folder. Therefore, what they write down here really does matter. If they write a medical condition, they're coming in for pain or whatever. And you don't have the referral from their physician. In their with this. It's a big liability issue. So if the client comes in for headaches, there should be a prescription in there from the doctor that says hypnotherapy for headaches is okay. If they want to get rid of pain, but they don't have the referral, you can't deal directly with pain, but you could do stress reduction you could do you could help them to know inner peace. But then they should right here inner peace. Right? If they're at peace and their pain goes away, that's not your fault. You just taught them how to be at peace, which are allowed to do that they shouldn't write down pain reduction unless you have that referral. So be careful your client rights there. Again, don't try to skirt the law, but operate within the law and don't have them write something that's medical or therapeutic here. If you don't have the proper referral for it. Have they been in therapy before? They're really helpful to know? Do they have any background in inner work? Some people have just never done anything when it comes to personal growth work. And they're not necessarily as mature as have advanced with that, then it's good to know where your clients at. Same thing with having been hypnotized before that helps to develop the intake of that question. Was it with a professional? Was it onstage? How was their experience? Right? So we asked them that before we started educating them about hypnosis? Are they currently taking any medications? If yes, for what? This can give you some sense of Yeah. Are you actually working with conditions or with somebody, let's just say you're working up someone or lose weight, but they have severe bipolar disorder, maybe you don't want to start is one of our staff members is getting under their hood, right? You don't necessarily want to be in their subconscious emotional mind, if they have some serious issues. And this would be a chance to find out about that, if you're going to find out up to this point. And we'll talk about the stages you go through, like when to actually fill out these forms. So hold that thought I'll talk about every detail about running a practice. This year preferred communication method. This relates to the idea of HIPAA, which we can talk about, we will talk about soon. But just for now, be careful if they give you their phone number, which they will and you call and their child answers. And you know, you're like, Oh, well. I'm Joe hypnotherapist and call him because your mother has severe anxiety disorder, but be very careful about when you call and who you talk to you. So you might want to ask your client that. Can I text you can I email you can Call you have that conversation with a client to protect their confidentiality, again, that will relate to HIPAA and pH I, which I'll talk about soon. Do I have your permission to record your sessions. As far as that goes, we'll talk about recordings throughout these 20 hours. You don't necessarily want to record your client sessions, it can be a liability issue, the client has a copy of the recording, someday, they might decide to sue you, and everything's right there for someone to hear, right? If it's not recorded, it's your word against theirs. So</w:t>
      </w:r>
    </w:p>
    <w:p>
      <w:pPr>
        <w:spacing w:after="0"/>
      </w:pPr>
    </w:p>
    <w:p>
      <w:pPr>
        <w:spacing w:after="0"/>
      </w:pPr>
      <w:r>
        <w:rPr>
          <w:rFonts w:ascii="Arial" w:hAnsi="Arial"/>
          <w:color w:val="5D7284"/>
          <w:sz w:val="22"/>
        </w:rPr>
        <w:t>1:20:34</w:t>
      </w:r>
    </w:p>
    <w:p>
      <w:pPr>
        <w:spacing w:after="0"/>
      </w:pPr>
      <w:r>
        <w:rPr>
          <w:rFonts w:ascii="Arial" w:hAnsi="Arial"/>
          <w:sz w:val="22"/>
        </w:rPr>
        <w:t>be careful about recording plain sessions. And then as far as recording their hypnotic programming, that's where it could be good for them to fill this out. That you do have permission to make that recording is technically you legally still own the copy of that, the copyright of that. And you might even use that, again, for your marketing, you might have made a brilliant recording for these, the product client, and it doesn't have their name or anything personal on it, like I'm gonna market this thing, Oh, it's so good. I'm gonna use it for myself or give it to a friend. I think you could do that as long as you're not violating their confidentiality in any way you own the copyrights to what you produce, not the client. At least that's the way I run my practice, you could change that model if you want and say no, the client actually owns that recording. But I would argue that you do. But anyway, recording this session, a whole session, to me is a liability issue. And we'll talk more about liability as we move along as well. As you tell the claim can sign this, you don't have to have these exact lines on here is I enter into this relationship, I agree to the following. I'm participating in hypnosis by my own choice, because I want to be here. Alright, if a child comes in, they should still have read that and agree that you're not here. Because your mom's forcing you to be here, you're here because you want to be here. Same with the wife who's bringing in the husband, does he actually want to be there, if somebody doesn't want to do hypnotherapy, they shouldn't be doing it, too. I understand that I'm not a patient, but a co operator who I claimed, in my hypnosis experience, I understand that my progress here involves how I care for myself physically, mentally, emotionally, and spiritually. It's not that Hypnosis is a quick fix, and a panacea for everything. client, you need to take care of yourself holistically as well. And I understand that transformation is a process. And that can take time, there was another one I had in here, and I'm going to show why it's not here anymore. Number five was I realized the futility of blame. So that if a client ever says, well, you're the problem was this person's a problem? You could say, you remember when you legally signed the document, that's I'm joking by like, you signed a document that said, you realize that futility of blame. And I'll sometimes I jokingly say, you admitted you're not into blame. But now you're doing it's just like one creative ascent, the only way to point out to the client, you're doing the blame thing, instead of taking responsibility for your own experience of life. Alright, but signing this form and acknowledge that I will give a 24 hour notice in case I need to cancel or reschedule my appointments. And then if I do not, I will pay for the full price of the session that I had scheduled. Let's talk about that theme right now. That's the no call no show phenomena. It's in my opinion, one of the worst things in our profession, you do your advertising, you pay a lot of money to get your ads out there. You sit around waiting for the phone to ring, right? Then the client finally calls and you spend 1020 minutes, whatever on the phone with them. You might even schedule a full consultation, we talked them for a half hour, then they schedule that appointment, you take a shower, you eat your lunch, you drive into your office, you get there early enough to turn on their conditioning, you print out client forms, you're sitting there waiting, and it's three o'clock and nobody's there. And then there's 305 it's like, well, it's like 255 and then up there, but that's okay. And then it's like 258 they're still not there three, because you're sitting there waiting at three o'clock going, huh? They're still not there. Alright, 305 still not there. You got to wait at least 10 or 15 minutes, you know, give them a chance in case they're running late. So you've just dedicated a lot of time, energy and money and the person doesn't show up. So what do you do to start to eliminate the no call? No show. I mentioned it briefly now. But as we talked about stages of buying and moving a claim through a funnel, right where they you kind of capture them in the funnel they found out about you, but now you're gonna funnel them in to actually get in client sessions with you. Understanding every stage of that funnel will help to eliminate the no call no show. But what you wanted to start doing when you're building the connection with a client. The first major tip I recommend to eliminate no call no show is speak from your heart connect with them as a real person. I talked to them by Name acnologia you're not a secretary, you're a real person, you have a name and actually tell them. Okay, we're gonna book this session. And I think we have a slide on this but let me just say it now while the topic is up, repeat to them three times their appointment time, maybe only twice by like, really be sure you repeat the appointment time. Okay, so guys got it for Wednesday at three o'clock Wednesday, the 21st at three o'clock? Don't assume they know the date. Right? It's like this Wednesday, what date is that? It's Wednesday, the 21st at three o'clock. Okay, so I'll see you in my office Wednesday, 21st. Repeating that idea can help. Because sometimes they don't show up just because they wrote down the wrong time, whatever, I will ask my clients, did you actually write that down? Right? Did you put it in a date time or that can help to eliminate the</w:t>
      </w:r>
    </w:p>
    <w:p>
      <w:pPr>
        <w:spacing w:after="0"/>
      </w:pPr>
    </w:p>
    <w:p>
      <w:pPr>
        <w:spacing w:after="0"/>
      </w:pPr>
      <w:r>
        <w:rPr>
          <w:rFonts w:ascii="Arial" w:hAnsi="Arial"/>
          <w:color w:val="5D7284"/>
          <w:sz w:val="22"/>
        </w:rPr>
        <w:t>1:25:47</w:t>
      </w:r>
    </w:p>
    <w:p>
      <w:pPr>
        <w:spacing w:after="0"/>
      </w:pPr>
      <w:r>
        <w:rPr>
          <w:rFonts w:ascii="Arial" w:hAnsi="Arial"/>
          <w:sz w:val="22"/>
        </w:rPr>
        <w:t>no call no show because they'll just forget they made the appointment and just not show up. Another thing to do is actually say, Tell them your 24 hour cancellation notice and say, you know, tell him, it's really a major inconvenience for me, if you just don't show up. So please, between you and me, if you're making this appointment, I need to know you're going to be there, okay. And you can just say that. The other thing to do is during your intake during your phone call with them while you're setting up to book the session, get their name, get their address, get their phone number, and then you can tell them, you know, basically in a gentle way, I have your name, address phone number, if you don't show up, you will be billed for this session that can help to eliminate that as well. It gets a little bit more pushy, maybe almost like a thread. So you got to think about how much you're going to save this kind of thing. But it really sucks when they just don't show up. So you could say, you know, hey, do you have your address and your email, you will get an invoice for this session. If you don't show up. Say that in the most the nicest way you can and the gentlest way, the most tactful way but consider that strategy. The other options for that are to give a phone call the day before to confirm or have somebody do that for you. Or you can certainly use text if your clients okay with that. Can I send you a text reminder that when you text and say your appointment is the next day? That this time press one for a yes, you know, or just Are you going to be there? Yeah, so texting can really help to eliminate that when I wrote my practice, nobody was texting back in 97. So it'll not a lot because Lux I learned to eliminate it. But you know, no call no show can definitely be eliminated using text. Now, the other thing you can do, it's the most extreme is to get their credit card information before they're actually booked before they come in while you're setting up the appointment. And just tell them I will charge your credit card if you don't show up. And then you definitely have it on your you can have it on your website, this policy. And you can have it on this form. So those are all the ideas I know I don't have a written list for you of eliminating no call no show. So I'll just repeat some of that again for you. So number one, really connect with them as a real person with their name with your name, tell them I'm going to show up for you. So I need to be sure you're going to be there as well. Right? And it's a big inconvenience for me if you're not going to be there. So please be sure to call me Give me 24 hour notice if you don't show up. So that's one thing. And then to get there, tell them the policy, get their contact information, let them know they will be billed if they don't show up text or call text and or call the day before. And also consider if you really have a problem with this getting credit card beforehand. I know of a clinic that you stop right that way we got the got the credit card before, but I personally don't like that strategy. So I think if you do everything I've said, you're gonna eliminate a lot of that. Alright, let's finish this up. We're getting towards I think the hour and a half mark. Alright, so client sign in date. As your hypnotherapist I commit to you that I will utilize all my skills to help you to reach your goals in the shortest time possible. You don't want to ever prolong their healing because you're trying to get more money. I hope that goes without saying but I'm going to say everything possible to help you guys to function at the highest level. So I'm getting you to the goal in the shortest time possible. But I will be trying to sell my client on more sessions for other issues. Right. This is what I do. I'm a hypnotherapist I can help you with all this stuff. And let me talk about it now because I'm not sure we have a slide when your client comes in. Or they call on the phone and they say I'm coming in stop smoking. You say Okay, great, I can help you with that. However, what I want you to do before you come in is make a list of everything that's wrong with you. All your medical conditions, anything they're willing to share all your mental health conditions, all of your relationship challenges, your financial challenges, every problem you have in your life, negative emotions, negative work experience, write it all down, I want a list of all your problems that will help me to work better with you. It's true, it helps you to get a better sense of who your client is. But the marketing tip to that is when they come in with that list, you look at the list. And sometimes depending on the nature of how the client is approaching you, what they're coming in for, you can say, you know, I can help you with all of this. But I sometimes will just work under the assumption that I am helping them with all of that. And I'm just like, well, but basically, that's a more subtle thing work under the assumption that you're helping them with everything that really is based on how you set up the relationship. And if they come in just for smoking, or whatever their issue is, but you have that whole list. You can say, you know, I can help you against this, this, this this too. And that's</w:t>
      </w:r>
    </w:p>
    <w:p>
      <w:pPr>
        <w:spacing w:after="0"/>
      </w:pPr>
    </w:p>
    <w:p>
      <w:pPr>
        <w:spacing w:after="0"/>
      </w:pPr>
      <w:r>
        <w:rPr>
          <w:rFonts w:ascii="Arial" w:hAnsi="Arial"/>
          <w:color w:val="5D7284"/>
          <w:sz w:val="22"/>
        </w:rPr>
        <w:t>1:30:46</w:t>
      </w:r>
    </w:p>
    <w:p>
      <w:pPr>
        <w:spacing w:after="0"/>
      </w:pPr>
      <w:r>
        <w:rPr>
          <w:rFonts w:ascii="Arial" w:hAnsi="Arial"/>
          <w:sz w:val="22"/>
        </w:rPr>
        <w:t>where I will talk about it later, you can start selling five hour, 10 hour, 20 hour and psych six hour 10 hour or 20 hour packages, selling packages can make you a lot more money, and therefore knowing what your client's issues are can really help. Okay, this farm is actually maybe it's accurate, updated November 2020, which we did for our clinic. So this is quite current. Here. It says you have my assurance of my full integrity, professionalism, confidentiality, and respect. live up to that, right. Always act with the highest integrity and professionalism. Let's take a break. We'll go into the next video we'll come back we'll talk more specifically about what's on the rest of these forms and selling packages. So I'll see you in the next video.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