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Tutorials_HT209e_0</w:t>
      </w:r>
    </w:p>
    <w:p>
      <w:r>
        <w:rPr>
          <w:rFonts w:ascii="Arial" w:hAnsi="Arial"/>
          <w:color w:val="4F6880"/>
          <w:sz w:val="22"/>
        </w:rPr>
        <w:t>Tue, 10/20 11:50PM • 56:32</w:t>
      </w:r>
    </w:p>
    <w:p>
      <w:pPr>
        <w:spacing w:before="440" w:after="0"/>
      </w:pPr>
      <w:r>
        <w:rPr>
          <w:rFonts w:ascii="Arial" w:hAnsi="Arial"/>
          <w:b/>
          <w:color w:val="4F6880"/>
          <w:sz w:val="22"/>
        </w:rPr>
        <w:t>SUMMARY KEYWORDS</w:t>
      </w:r>
    </w:p>
    <w:p>
      <w:r>
        <w:rPr>
          <w:rFonts w:ascii="Arial" w:hAnsi="Arial"/>
          <w:color w:val="4F6880"/>
          <w:sz w:val="22"/>
        </w:rPr>
        <w:t>child, hypnosis, hypnotherapy, metaphor, client, imagery, parent, induction, session, techniques, training, suggestions, nlp, bedwetting, hear, problem, story, eyes, point, balloon</w:t>
      </w:r>
    </w:p>
    <w:p>
      <w:pPr>
        <w:spacing w:after="0"/>
      </w:pPr>
    </w:p>
    <w:p>
      <w:pPr>
        <w:spacing w:after="0"/>
      </w:pPr>
      <w:r>
        <w:rPr>
          <w:rFonts w:ascii="Arial" w:hAnsi="Arial"/>
          <w:color w:val="C0C0C0"/>
          <w:sz w:val="22"/>
        </w:rPr>
        <w:t>00:01</w:t>
      </w:r>
    </w:p>
    <w:p>
      <w:pPr>
        <w:spacing w:after="0"/>
      </w:pPr>
      <w:r>
        <w:rPr>
          <w:rFonts w:ascii="Arial" w:hAnsi="Arial"/>
          <w:sz w:val="22"/>
        </w:rPr>
        <w:t>Welcome back again, everyone. This would be most likely the last video of this section yet, let me introduce you to bonus videos that I'm sure you've already seen that are listed in the online interactive tutorials for ht 209. In January of 2010 or 11 2010, I think we had a wonderful staff member named Gora Priya, she's a graduate of our school. She was a very good friend of my wife and I'm, she was a Montessori school teacher. And she was going through repeating the training as a supervisor, then I asked her, would you like to contribute to the hypnosis and children's section. And she gladly did, she contributed to our training manual, which is the information you're going to see here. The videos are relatively poor quality, she was definitely new at teaching the ericksonian and metaphor stuff. So this is part of why I didn't just post those videos, I went through and taught it as I wanted it, which is the whole intention of these online interactive tutorials. It she's a wonderful person. And she has a lot of and a lot more experience than I do with children. Not necessarily with hypnotherapy, but definitely with children. What you're going to see here is from her that she modified a lot of ideas and pulled from different texts. And she, the very bottom of the training manual will show you the resources. So I'm going to talk you through my experience, I will talk you through It's here. So you only have to take about an hour or so to be able to embody the information to know and how you can work with children. And then if you feel inspired, there's a good Oh, it must be almost eight hours or so at least five, but it's probably pushing five to eight hours. Yeah, it's pushing more towards eight hours of a whole day of her teaching about hypnosis, and children. There's one little mention that she makes, and I actually removed it from here, because it's something I've never used, but you'll see reference to it. It's called a Clippy doll. And what she would do is take paper clips, and she would take one paper clip for the head and put like two for the arms and another one for the body and two for the legs. And she would use it as a little adult to play with the children. I have never done that. So in good faith, I will not going to teach you about Clippy dolls very much, but it's very cute. And it's very nice way to be able to interact with a child. And I'm sure there's a lot of other creative ways you'll pull from this when you want to, before we actually start going through the training manual. Let me say from my professional experience, children, depending on their age is a different cup of tea. Now, it depends you have children. And we might say for me, I'm going to put that as about 12 years old and younger, over 1212 to 13. You know, as you're getting into teen adolescent age, you have an ability to use classical hypnosis, this stuff, you're learning all the techniques, including movement therapy and LP without having to modify anything, and this stuff really works. So aside from, you know, being more sensitive to the young person's emotions, how emotionally mature are they? What is their ability to fixate, you're better off using what you're trained in, and simply doing what you can do. So I've had incredible success. With 14 year olds, no problem, usually 14 and above, we can pretty much do anything we would do with an adult. Of course, it can be a little bit different temperament, but I believe you can pace and lead that properly. Mostly looking at emotional maturity. The big thing to understand here that the big thing to understand is parental consent. Never work with anyone under 18. without parental consent, the parent should come in with them. The parent needs to sign the intake form and have the young adult or child sign it as well or just depending how young they are, print their name. They are showing them respect and that they're worthy of having their own consent. So yes, I'm willing to do this too. Yet, of course, you really with hypnosis need the parents approval. Even if you have a college student who's let's say 17 years old, calls you about a certain condition you say sure coming in. If they're under 18 you really need to be sure their parent is consenting for hypnotherapy. People have misunderstandings about hypnosis. like are you kidding, my child was just hypnotized.</w:t>
      </w:r>
    </w:p>
    <w:p>
      <w:pPr>
        <w:spacing w:after="0"/>
      </w:pPr>
    </w:p>
    <w:p>
      <w:pPr>
        <w:spacing w:after="0"/>
      </w:pPr>
      <w:r>
        <w:rPr>
          <w:rFonts w:ascii="Arial" w:hAnsi="Arial"/>
          <w:color w:val="C0C0C0"/>
          <w:sz w:val="22"/>
        </w:rPr>
        <w:t>04:50</w:t>
      </w:r>
    </w:p>
    <w:p>
      <w:pPr>
        <w:spacing w:after="0"/>
      </w:pPr>
      <w:r>
        <w:rPr>
          <w:rFonts w:ascii="Arial" w:hAnsi="Arial"/>
          <w:sz w:val="22"/>
        </w:rPr>
        <w:t>That could be possessed, you know or something gonna happen. So you don't want to ever be doing hypnosis with a child without the parental consent. Can't can't Can't can't express that enough. Aside from that, if you're working with somebody under the age of 12, most likely, you're going to need to resort to the different strategies we'll talk about now. As I mentioned, we'll get to clinical hypnotherapy training, you'll learn specific ways to work with hypnosis, for children for certain medical conditions. A lot of what you're going to see here is basically, how can we modify our inductions? How can we modify the deepening techniques? How can we modify the testing? And what different games can we play to help keep it interactive? Usually, from my experience, you're going to have the parent in the room with you pretty much for sure. I mean, there's occasional times I've worked alone with a child. But it's really better to have the parent there, the child is not going to tell you anywhere near as much as you need to know. And you do it very respectfully, mom and daughter, whatever sitting on the couch, and mom is usually the one who explains what's going on, I would encourage you to keep developing rapport with both mom and child. And to check in with the child do reflective listening with the child, have them explain their point of view about things. And then as you are building rapport, which is obviously important, and you're listening for what is the nature of the issue, you can certainly be giving thought metaphors, because most likely, if this is I had a parents they brought in a child who is afraid of fruits, they wouldn't go near fruit, he was totally terrified of fruit. And I don't know what it was, we didn't have any real success with it yet, when the parents came in, I said, I'd like you to go and bring some fruit with you, you know, I keep it hide it, don't let him know it's there. And then I'll work with them at a certain point, we're gonna take out their fruit, and we're gonna, we're gonna work with him. He was running all over the place. And we couldn't keep him still for a moment. But I kept pacing that so one of your first major techniques I'll use this as an example is pacing and leading. So not just reflective, empathic listening at this point, mirroring and matching. So if he wants to play, you play, I had a young guy, he was feeling comfortable and opened up on nine years old, I said, you want to go outside for a walk, we'll just go hang up by the river, you know, just sit by bench will sit under she was talk. And it was a great way to break the ice and to loosen things up. So you need to be willing to adapt to their way of working and I'm very good with the pacing are very, very good with very good and believing in can say I'm great at the pacing and leading model with children. And it works on subtle levels. So they may not realize it. But if they're sitting kind of hunched over, then you can do that too little bit and then gradually open up. If they're running all over the place.</w:t>
      </w:r>
    </w:p>
    <w:p>
      <w:pPr>
        <w:spacing w:after="0"/>
      </w:pPr>
    </w:p>
    <w:p>
      <w:pPr>
        <w:spacing w:after="0"/>
      </w:pPr>
      <w:r>
        <w:rPr>
          <w:rFonts w:ascii="Arial" w:hAnsi="Arial"/>
          <w:color w:val="C0C0C0"/>
          <w:sz w:val="22"/>
        </w:rPr>
        <w:t>07:57</w:t>
      </w:r>
    </w:p>
    <w:p>
      <w:pPr>
        <w:spacing w:after="0"/>
      </w:pPr>
      <w:r>
        <w:rPr>
          <w:rFonts w:ascii="Arial" w:hAnsi="Arial"/>
          <w:sz w:val="22"/>
        </w:rPr>
        <w:t>Go ahead and I would encourage you to play with them</w:t>
      </w:r>
    </w:p>
    <w:p>
      <w:pPr>
        <w:spacing w:after="0"/>
      </w:pPr>
    </w:p>
    <w:p>
      <w:pPr>
        <w:spacing w:after="0"/>
      </w:pPr>
      <w:r>
        <w:rPr>
          <w:rFonts w:ascii="Arial" w:hAnsi="Arial"/>
          <w:color w:val="C0C0C0"/>
          <w:sz w:val="22"/>
        </w:rPr>
        <w:t>07:58</w:t>
      </w:r>
    </w:p>
    <w:p>
      <w:pPr>
        <w:spacing w:after="0"/>
      </w:pPr>
      <w:r>
        <w:rPr>
          <w:rFonts w:ascii="Arial" w:hAnsi="Arial"/>
          <w:sz w:val="22"/>
        </w:rPr>
        <w:t>a little bit. engage them in what insight stem. So you know what if you got there, it's sad a toy, you know what kind of toy and connect with them. Usually I'm being much more lighthearted, using a lot more humor, and talking with the parents as well as to the child giving the child a chance to feel, hey, I'm just just a guy, you know, by the way, it's better if the parent says should I say I'm bringing them in for hypnosis? The best answer is no. This is a guy, really nice guy who can really help you with your problem. Or he can help you with your bedwetting he can help you with your now biting he can help you with your fear of monsters. Whatever the issue is, generally hypnosis is very effective for a wide range of issues that children deal with. My experience is it's always worth giving it a shot. Remember, if it's a</w:t>
      </w:r>
    </w:p>
    <w:p>
      <w:pPr>
        <w:spacing w:after="0"/>
      </w:pPr>
    </w:p>
    <w:p>
      <w:pPr>
        <w:spacing w:after="0"/>
      </w:pPr>
      <w:r>
        <w:rPr>
          <w:rFonts w:ascii="Arial" w:hAnsi="Arial"/>
          <w:color w:val="C0C0C0"/>
          <w:sz w:val="22"/>
        </w:rPr>
        <w:t>08:55</w:t>
      </w:r>
    </w:p>
    <w:p>
      <w:pPr>
        <w:spacing w:after="0"/>
      </w:pPr>
      <w:r>
        <w:rPr>
          <w:rFonts w:ascii="Arial" w:hAnsi="Arial"/>
          <w:sz w:val="22"/>
        </w:rPr>
        <w:t>medical or psychiatric condition, or a psychological condition, you absolutely need the appropriate referral, Id sometimes you get something very basic. Just you know, like a general fear of fruit, you know, it doesn't really need a clinical diagnosis. But bedwetting, for instance, it could be considered a medical condition. And maybe there is something that's really legitimately wrong. So get the referral Be sure to do that. Again, remember, physicians are okay with this most of the time. I just the other day, I had a gentleman who I actually was excited to work with based on what he was coming in with. Like, I'm not gonna screw around the lie said I need to go to your physician get a prescription. This just happened the other day and he called back and he said I went to my doctor, my doctor gave me a prescription. We're good to go. I'd say exciting, and I look forward to working with him now. So don't worry, you'll get prescriptions I was having urology clinics refer their bedwetting children to me because they really weren't very effective in making the change where clinical training we talked about that. You know how to actually work with the specific conditions, there are really very effective modalities. You want to at this point, just consider that you're going to cater the work you're doing to whatever the child presents and consider the structure of blank is like blank in that, and you can do that with mom. So generally, I'm working to come up with a therapeutic story. I'm not necessarily using direct suggestions, but it depends on their age. If they have a total inability to focus, and there's no way that you're, well, that's really there's like, they're looking at their emotions and inability to focus. But most of the time, you're not even gonna look at their emotions, you're just going to be doing some kind of programming, whether it's direct suggestion, or the indirect metaphorical style. Usually, the therapeutic stories with some of the things we'll talk about in the training manual here, worked really well, you'll see a video in clinical training of Gilboa and working with the young girl, she's 10 years old, for words, and she is perfectly good at listening. She doesn't say very much you can tell children usually give you one word answers, I don't know. Yes, I guess, I don't know. They don't necessarily say very much yet. It's part of your job to get them to open up is do enough. Gil goes through and you'll learn how to do this as well, using Len, we have other techniques beyond the video that you're going to see. But you'll see gilbane using hypnosis for the removal of words, it's done over a three session protocol. And there is a reduction of the warts during that time. us being as Gil is relatively direct with her, in fact, when she wasn't using her at the time is you know, cassette tape, when she wasn't listening to our tape. He was pretty firm. He said you need like I said, Well, my mom, my mom, do you need your mother to put on the tape that I need you to listen to, I need you to listen to it every single day that you're going to do that. Right? So he was very direct with her. And he was able to use classical styles. He did normal inductions. He educated her. He built some rapport, he talked about his own daughter and told a little story. He said, You know, my daughter came up to me and she saw the Flintstones, and how Barney was going to hypnotize Fred and look into my eyes and, and so his daughter came up and said, Look into my eyes, and he pretended he was asleep. And she laughed and laughed. So find ways to connect and to build rapport. It starts with the reflective listening yet the mirroring and matching, like really, if they're having fun, they're all over the place, be willing to be have fun, be more like them, eventually have to pace and lead, which means you build the rapport, pacing, and then you slow down a little bit, the leading so that you can do what you need to do. And it's helpful to have the parent there with you. And sometimes you actually on the phone, educate the parents about how it's going to go. So okay, you know, just say, this is a very nice guy or lady who is going to be able to help you. And you tell Mom, you know, don't use the word hypnosis, explain that you're going to be building rapport, and that there'll be a time where it may seem like you're not fully in control of the session. You are in NLP reflective, empathic, mirroring and matching all of the NLP concepts with a presupposition that the more flexible force is the more controlling element of a situation. So you're going to be more flexible, and the parent might not understand what's happening. you're graduating in a pace and lead to a place where you can do some of this work. Anyway, once you feel like you have a sense of rapport, you guys have talked about the issue Mom or Dad, you have explained what the issue is, then I would encourage you to come up with the simile what is the metaphor? Who is the lead character of our story? Go back to the metaphor training that I gave you blank is like blank in that, I'd say my bedwetting is like a dam that just or a leaking faucet on the sink, something they can relate to. And that I have no control. It just opens up without me being able to adjust the knob. And why now not only can we adjust the can we use to amend to a metaphor about that you can use and again when I can't get to the specifics of every type of medical condition for a child right now. You can use what we call the control room. It's a psycho neuro immunology technique. big fancy word for using the mind to control or heal the body. And there's there's more to it than that. But basically there are some very powerful Mind Body techniques that you'll learn in clinical training. And the child can actually learn to adjust different levers dials, knobs in their own mind to gain more control over their own body with the metaphor tend to be very helpful as well, where they, you're basically bypassing the need for their conscious mind to even do anything. I had a young</w:t>
      </w:r>
    </w:p>
    <w:p>
      <w:pPr>
        <w:spacing w:after="0"/>
      </w:pPr>
    </w:p>
    <w:p>
      <w:pPr>
        <w:spacing w:after="0"/>
      </w:pPr>
      <w:r>
        <w:rPr>
          <w:rFonts w:ascii="Arial" w:hAnsi="Arial"/>
          <w:color w:val="C0C0C0"/>
          <w:sz w:val="22"/>
        </w:rPr>
        <w:t>15:09</w:t>
      </w:r>
    </w:p>
    <w:p>
      <w:pPr>
        <w:spacing w:after="0"/>
      </w:pPr>
      <w:r>
        <w:rPr>
          <w:rFonts w:ascii="Arial" w:hAnsi="Arial"/>
          <w:sz w:val="22"/>
        </w:rPr>
        <w:t>guy who had very, very sensitive hearing, he must have been about 10 years old. So we didn't go for any of the very classical hypnotherapy. But he was able to go into hypnosis through eye fixation, and some deepening sessions, you're gonna be shorter, of course. But def, generally, you're going to help him to I helped him to move into kind of a light state. And I empowered him with the ability to control the sounds of his ear. So during the intake, he explains that he has to literally go to school wearing headphones, like ear muffs. Because the noises are so loud, just children laughing or anything would be like that would be disturbing. I gave him an imaginary earmuffs and a remote control. And he was able to adjust the volume up and down as well. We practiced he was able to control the sensations, the sounds. And then he actually said, Could we just put it on automatic pilot? Can I just like click the button that automatically adjusts, like, Great idea. So we gave him that idea. We practiced, he understood it, I put him into hypnosis. And we programmed that in basically, he was in deep hypnosis, he imagined his ear muffs, his headphones, and he had his remote control that he could adjust as necessary. I talked to his mother who's actually a student in the training. So I talked to her frequently and it worked. He never had to wear headphones again to school, he could just use his imaginary ones. And he could adjust his remote control under the desk, so nobody had to even see him moving his thumb or whatever. So children are exceptionally responsive to this work. By the way, before I jump into it, the kid with the fruit, there was just no way to get fixation. And while I did get him into an altered state of anatomy growing in the Florida I had him in the altered state. I couldn't get him to respond in any way. No matter what kind of story I would use. About You know, some animal who is afraid of fruit but then overcame it. Who's No, no, no, no, no, no, no, I don't know moose and past life. He got attacked by a banana or something. I don't know. But there is no way I was able to get through in the parents and bring them back. So I didn't get any further chance with that one. But I've seen some really nice success bedwetting, absolutely nail biting? Absolutely. I worked a lot with young kids with things like gymnastics, or their after school sports and activities where they want to get better with these type of things. Again, we'll get into the actual issues you can work on later, let's start to go through the notes now. And talk about working with children. When you find they're in a category again, it's usually gonna be like 10 to 12 or a younger, where you can't just sit there and talk to them like an adult and just do classical and stuff you haven't learned yet some of the powerful regressions or breath work or past life regression. It's just way too intense, but 14 and older, no problem 13, you know, debatable about where you're going to go with it, I would encourage you probably not to push them too hard into their emotions. If the problem does come from early childhood sexual abuse, for instance, they're probably not ready to have that brought to consciousness. I would recommend this better off if you somebody is going to do that. They do that with a licensed mental health practitioner. Generally, it's usually an adult who's ready to be able to handle those type of things. So it children, you're primarily working with behavior modification, you're not doing deep uncovering techniques to find out where all this is coming from.</w:t>
      </w:r>
    </w:p>
    <w:p>
      <w:pPr>
        <w:spacing w:after="0"/>
      </w:pPr>
    </w:p>
    <w:p>
      <w:pPr>
        <w:spacing w:after="0"/>
      </w:pPr>
      <w:r>
        <w:rPr>
          <w:rFonts w:ascii="Arial" w:hAnsi="Arial"/>
          <w:color w:val="C0C0C0"/>
          <w:sz w:val="22"/>
        </w:rPr>
        <w:t>18:49</w:t>
      </w:r>
    </w:p>
    <w:p>
      <w:pPr>
        <w:spacing w:after="0"/>
      </w:pPr>
      <w:r>
        <w:rPr>
          <w:rFonts w:ascii="Arial" w:hAnsi="Arial"/>
          <w:sz w:val="22"/>
        </w:rPr>
        <w:t>Okay, so children</w:t>
      </w:r>
    </w:p>
    <w:p>
      <w:pPr>
        <w:spacing w:after="0"/>
      </w:pPr>
    </w:p>
    <w:p>
      <w:pPr>
        <w:spacing w:after="0"/>
      </w:pPr>
      <w:r>
        <w:rPr>
          <w:rFonts w:ascii="Arial" w:hAnsi="Arial"/>
          <w:color w:val="C0C0C0"/>
          <w:sz w:val="22"/>
        </w:rPr>
        <w:t>18:52</w:t>
      </w:r>
    </w:p>
    <w:p>
      <w:pPr>
        <w:spacing w:after="0"/>
      </w:pPr>
      <w:r>
        <w:rPr>
          <w:rFonts w:ascii="Arial" w:hAnsi="Arial"/>
          <w:sz w:val="22"/>
        </w:rPr>
        <w:t>don't have a very high strong critical factors, it's very easy to get response as long as they're cooperating in the way it's again, there's no poor client only poorly trained hypnotherapist, so you have to be creative here. As far as the induction number one, just close your eyes. Now, you can just in any way you do it, have them close their eyes, you can certainly make it somewhat of a game, let's pretend, let's pretend your eyes are so heavy, is if they just don't want to work. So you can be direct and see how it goes. And you can be indirect and see how it goes. You can make it a little game. So it's an instant induction you don't need to worry very much about induction is the point that's being made here. especially good to use with someone you have worked with before. And you know they are responsive. So just Okay, go ahead and close your eyes down. And we'll begin. It can be as simple as that or having them use their imagination to get response. Yeah, you can start using the very simple techniques like here, we have a balloon induction. So let's go through that after being shown and told about relaxation and pretend Using the Clippy doll so of course, explain as you know, the doll is going to relax down. So you know, you can clip it all you have a teddy bear in the room, I would bring my Pooh Bear, but big old Winnie the Pooh that my daughter now has. But I would anytime I had a child, I'd have Pooh Bear with me. And when appropriate, I could have poo poo could lie down and say okay, so we're gonna let the bear relax. Would you like to relax like the bear. Close your eyes. Pretend that you have a balloon tied around your wrist. It's a helium balloon. It's a very big one. You can feel the balloon tugging in your chest and your whole arm starts floating up the balloon. Now in just a minute, I'm going to clap my hands when I do, the balloon will pop and your hand will drop right back down into your lap and your whole body will go very relaxed, just like the doll. Clap. Good. Now, just like yourself, good, nice and relaxed, very relaxed, just like the doll. Now I'm going to test how well you've relaxed I'm going to lift your arm and it will be nice and floppy just like the doll. No again, you can watch our videos if you want to see the Clippy doll, but basically, it's just a bunch of paper clips strung together. So we're teaching them to just close your eyes. You're giving them some sense, you can take my suggestions, and they respond rather well to balloon bucket. And even to an arm levitation, it's pretty simple to get. Next face on thumb. This suitable for use with a young child child little face and the child stump. Explain to them that as their thumb gets closer and closer, they can close their eyes. Like sensing kind of fun way to play. The Magic TV is a very good idea that children with children you can they can relate especially in this day and age to looking at cell phones or tablets or TV screens or movie theaters. And when you want to do guided imagery. So you hear Gil Boyne later in a video with a young girl with words. Do you have a favorite TV show? She says yes. And one time it's The Cosby Show. And another time it's Punky Brewster and gildas. Understand? Oh, Punky Brewster. Yes. Is it okay, some of you remember that. So you can definitely have them visualize a TV and then go with what's there. So here's the version of the magic TV, ask the child to close eyes until you tell him heard open them, ask him or her about their favorite TV program. Then when they finish telling you ask him or her about the part of the TV program they like best, you developing a point of fixation on the TV and the part of the show that they like best. Continue with in a moment with your eyes closed, you'll begin seeing your favorite TV program, you'll feel calm, relaxed, peaceful and safe. Okay, I'm turning on the TV show now. And in your mind, you'll see your favorite program in the screen, you can hear the sounds and have the feelings and really enjoy watching your favorite program. You can continue watching that TV program by keeping your eyes closed, you don't need to listen to what I'm saying. You are just continuing to relax and enjoy that special program by keeping your eyes closed until I tell you to open them up into a cup. There's the style of hypnosis where you encourage conscious mind Association. And I'm going to talk to that special part</w:t>
      </w:r>
    </w:p>
    <w:p>
      <w:pPr>
        <w:spacing w:after="0"/>
      </w:pPr>
    </w:p>
    <w:p>
      <w:pPr>
        <w:spacing w:after="0"/>
      </w:pPr>
      <w:r>
        <w:rPr>
          <w:rFonts w:ascii="Arial" w:hAnsi="Arial"/>
          <w:color w:val="C0C0C0"/>
          <w:sz w:val="22"/>
        </w:rPr>
        <w:t>23:24</w:t>
      </w:r>
    </w:p>
    <w:p>
      <w:pPr>
        <w:spacing w:after="0"/>
      </w:pPr>
      <w:r>
        <w:rPr>
          <w:rFonts w:ascii="Arial" w:hAnsi="Arial"/>
          <w:sz w:val="22"/>
        </w:rPr>
        <w:t>called your deep inner mind. I'm going to talk to a part of you you know how when you get a boo boo, your cuts heal by themselves. Your body knows how to do that. If you're having trouble with your with wetting your bed, your body is doing that. Now personally, I don't believe it's the body I believe it's the subconscious that controls that. You don't have to explain the subconscious. There's a special part of you, that controls your party, it's like your body itself, your body is having this problem, I'm going to talk to that part of you. And I just want you to watch your TV program, you watch the TV program, and I'll be talking to this part of your mind telling it what to do. It's actually effective even in adults, you just go and sit on the beach, I'll be talking to your subconscious. And you really get severe so kind of conscious severe but you know a lot significant is the better word significant conscious mind dissociation, and then talk directly to the subconscious. At this point, you may want to test the state of the child. You can do this by saying as you watch your show one of your fingers on your right left hand move straight out, wait for a response. So remember ideomotor questioning, I was just using this the other day with the client. You'll learn more about it later in the training. Yet you can remember I was just saying there's a part of the the mind the subconscious that can move the fingers. Even though the conscious mind isn't the one doing it. You could actually set up a video motor and just say and when you're To hear my voice is not this, that's your finger move. And it's not necessary for the child who did it even if it is, it's okay. The point is they're engaged and they're being asked to fixate, they're internally focused. They're taking your suggestions. If this method is to be used with an author child is a problem solving strategy continuous in just a moment, that program will finish and will change the channel, you'll continue moving into an even deeper state, you'll be seeing a program that will show you how to overcome that problem, and to get rid of it completely. So you're going to see a program that will cause you had to get rid of your problem. Your favorite program is enter now and I'm changing the channel, you're continuing to feel more peaceful now, you're seeing a program that is showing what has been causing that problem and how easily you're getting rid of that problem, the picture becoming more clear, you're understanding it and realizing that you're overcoming the problem completely. So there is if you go to Dave elements, hypno analysis, there is a dream it out method. We'll talk about it later more towards clinical training, yet you have been encouraged to read the green element hypnotherapy book for fundamentals in there, there's pretty sure it's in there. But either way, I'll teach you later the dream it out method, it can be done in two ways you can cause a dream or in this case, just a movie to play on this screen, where the subconscious is going to reveal the information of the issue, the cause of the issue and its resolution, you could also ask it to do it as a dream at night, to have a dream, which you're a member, you'll come back in, you'll talk about it. There's a video you have not seen yet of it will probably probably show it to you in your next section of training. It's called unconscious motivation. And you actually see this occur. It's like a 1950s video. And they say when I tap on the desk, a dream will flash in your mind and the two people who are there describe the contents of their dream. And it's a little bit of a psychoanalytic model. Yet it's done using hypnosis, but they actually look at the dream helped understand the dream. And you notice that people experience relief right there in that moment. Very, very interesting little disturbing video because it just how powerful suggestion can be. So don't underestimate the power of direct suggestion with the child. They're in somewhat of an altered state. And you give this suggestion they're going to see a movie of their issue, the cause cause and effect resolution flying blanket. The visualization can capture the imagination of any child if you incorporate some personal details. This induction is suitable for younger children. Imagine that you're going on a picnic going with your favorite people to a special place for a picnic. You have your favorite things to eat and drink, you can see and smell and taste them. enjoy playing games with your family and friends. Then when you are finished eating and drinking and playing games, you will see a blanket spread out on the ground. It's your favorite color smooth and soft. You may see it or lie down on it. Pretend it's a flying blanket. And you are the pilot you're in control. You can fly just a few inches above the ground but the grass above the trees you're the pilot go anywhere you want. Fastest though, just by thinking about it, you can land visit your friends and land in the</w:t>
      </w:r>
    </w:p>
    <w:p>
      <w:pPr>
        <w:spacing w:after="0"/>
      </w:pPr>
    </w:p>
    <w:p>
      <w:pPr>
        <w:spacing w:after="0"/>
      </w:pPr>
      <w:r>
        <w:rPr>
          <w:rFonts w:ascii="Arial" w:hAnsi="Arial"/>
          <w:color w:val="C0C0C0"/>
          <w:sz w:val="22"/>
        </w:rPr>
        <w:t>28:25</w:t>
      </w:r>
    </w:p>
    <w:p>
      <w:pPr>
        <w:spacing w:after="0"/>
      </w:pPr>
      <w:r>
        <w:rPr>
          <w:rFonts w:ascii="Arial" w:hAnsi="Arial"/>
          <w:sz w:val="22"/>
        </w:rPr>
        <w:t>zoo anywhere you like you're the pilot you're in charge may fly by tree, a bird's nest and speed up or slow down. Enjoy going to where you want to take all the time, you need to feel comfortable when you're ready to find a nice comfortable landing spot. And landing your flying blanket you landed let me know by lifting one finger. So what you can do in any of these seven things is you're engaging the imagination, you're captivating their attention flying blanket or anything they'd like to do that lets them get involved in the imagery. As soon as they're involved in imagery. Remember, they're moving into an altered state. Their eyes are closed, you're now able to direct through visual images through direct or indirect suggestions. And of course this will go back to you can integrate stories. favorite animal? Do you like animals which do you like best? Buy Now just imagine that you can see yourself sitting in a very nice place with excuse me, whatever animal say it's a puppy. It might help to close your eyes. Feel that puppy suffer see its color. Now just for fun, pretend it's another color or striped or polka dotted. Let it be any way you like the puppy is happy to you can change the color anytime you choose because it's your imagination. You're the boss of your imagination. And you can imagine a second puppy just like the first the same colors, the same software, two puppies and you see yourself playing with them. Now you may choose to make three puppies and change the color. Tell me about the puppies if you like. Again, what's happening is imagery. Things the child can relate to the child In control, and while you're giving them in here showing you can give flexibility to this, right that, okay, there's one year you can bring into, as you start getting into the techniques we might use, like for a bad wedding, for instance, what you actually would do, just to give you a little hint on that one, you can, it's really helpful to have an anatomy book in your office, you might make a note and consider doing it just over the next few months. And if you're in a used bookstore, just go find older anatomy book doesn't have to be you know, anything like hundred dollars, you know, from a college, just get a book that has pictures of the body. And there's actually books that are very simple without even all the text, just pictures of the internal anatomy, when you can show the child so depending on the child's age, and how comfortable they are with it, but basically, you have two kidneys, and these two tubes that go down into your bladder, like a balloon. And then there's another tube that goes out where up. Now there's a little gate here, and the gate at night is opening up by itself, we're going to teach that gate to be able to close and to stay close to the whole night. Again, there's more to work with bedwetting than just that. However, there's imagery. And if you can get them engaged in imagery first pacing and leading. So pace, they're out of the their eyes are open, they're sitting there, maybe even playing around, eventually, we start to get into closing eyes, some internal imagery, and then the imagery can pace into the imagery for their issue. And again, it can be customized beforehand through the metaphor, style. This is like this in that my bed wedding is like or when I think of that little valve that let's have my peepee it's like, on it's like water on the faucet is like the garden hose in the backyard, what can they relate to. And then we can go into telling stories about how that's going to remain closed throughout the whole night. And it can be very creative, of course, favorite place, replace multiple multi sensory image technique. Think about a favorite place where you have been in where you'd like to be in my pee easier. If you close your eyes, you can leave them open. So remember that that children with don't even have to close their eyes and people who are scared. Even in a group when you're doing group hypnosis, you can close your eyes if you want or you can leave them open doesn't matter at all won't change a thing. Yeah, you see yourself, see yourself, feel yourself in that special place you've chosen, or which has popped up in your imagination, look around and see the color shapes, hear the sounds around you let yourself be really there now, because you really are there in your imagination. It's good for everybody to be in a favorite place. Sometimes the place where you'd like to be a place where you like to feel. You can feel those good feelings now take some time to enjoy it when you feel as if you're really there. Even partway there in your mind, let me know by lifting one finger to say yes. When you talk and tell me what you are matching about then I can be an even better coach to help you help yourself, getting them to a special place. favorite activity, tell me something you'd like to do. Or I hear that you like the parent can bring that up building</w:t>
      </w:r>
    </w:p>
    <w:p>
      <w:pPr>
        <w:spacing w:after="0"/>
      </w:pPr>
    </w:p>
    <w:p>
      <w:pPr>
        <w:spacing w:after="0"/>
      </w:pPr>
      <w:r>
        <w:rPr>
          <w:rFonts w:ascii="Arial" w:hAnsi="Arial"/>
          <w:color w:val="C0C0C0"/>
          <w:sz w:val="22"/>
        </w:rPr>
        <w:t>33:22</w:t>
      </w:r>
    </w:p>
    <w:p>
      <w:pPr>
        <w:spacing w:after="0"/>
      </w:pPr>
      <w:r>
        <w:rPr>
          <w:rFonts w:ascii="Arial" w:hAnsi="Arial"/>
          <w:sz w:val="22"/>
        </w:rPr>
        <w:t>rapport. Just imagine that you can see yourself doing this activity, let yourself really enjoy it and do better than ever before, when you're working with children with issues that you don't know anything about, like gymnastics. So the child comes in and they say yep, I need to do a double back super Round House flip. You know, I don't know what that is. If you have the space you could actually have them go to demonstrated Yeah, without the fear they're not necessarily able to demonstrate it when you sit there and do things like I'm open therapy can be really helpful if they're able to fixate NLP techniques to be able to visualize doing that and again, NLP Of course, it's more than visualization. So use the techniques to get them in that state of mind. And then even go ahead and do some of the programming but the point is, the child is going to explain to you or whatever Ah, what they do in their mind what needs to happen. role models are very good in these cases. So okay, so who is the best gymnast on the team? And you like her? Yeah, she's nice girl. Okay, so you know, feel like her then maybe we'll pick someone else that you'd rather think about? Yeah, you know, who is your the best gymnast and I remember Mary Lou Retton, the girl said, so Okay. What does she do? Tell me teach me what she does. Is she confident? Is she calm? Is she strong? Is she flexible? What is she thinking in her mind what happens with her body and then We help and there's no p this good for that. But even just the guided imagery and repeated guided imagery, so see it good. Can you see it? Okay, good. Let's do it again. Good. Let's do it again. In your mind. Let's do it again. In your mind. There was a study of basketball players, one group was asked to throw the ball for free throws. And that's all they practice. The other group was asked to visualize half the time and practice physically half the time the other group is asked to only visualize as I remember, the study went, it was those who only visualized actually did better than those who practiced physically. And so the repetition of whatever it is we're looking for can be very helpful as well. So play it again. Play the movie again. Play the movie again, play the movie again. Cloud gazing, what are some colors you like? Good, let yourself imagine some beautiful clouds in the sky. See them change into one of your favorite colors. Good. Now let them change into another color or perhaps several nice colors. The clouds may change shape to as you continue to watch them. Okay. It will be very interesting to see new variants to see what they become. You can be part of the clouds if you like feeling very comfortable. Very good. Out gazing listening to music could substitute for playing a musical instrument could substitute for singing their favorite song. You said you like music? What kind of music do you like to listen to? Exactly what kind of song do you like to hear now? Good. Just imagine yourself hearing that very clearly. Now, as loud as often as you like, you might want to turn it up, turn it down. He may imagine watching the musicians you can let me know when the music has ended. Again, the ability or I would assume that in the concept of the ability to adjust sensory perception using guided imagery. It's effective for a child as I mentioned with the ear muffs really easy to get rid of the physical ear muffs to use imaginary ones and get the same result and better. deeply. In walk in the woods pointing out sights, smells sounds walked to a cottage. In the cottage you may point out a lucky charm Penny magic something. Anytime you have this you'll be able to become this relaxed again. Then as you go and find your lucky charm. Then anytime you have it, you move back into this relaxed state. Lucky Charms can be found in the cottage uses a point of internal fixation can be used as an anchor to help them to return to this place or state's concept focusing on the breath and progressive relaxation. I'll let you read through this one on your own if you want but basically progressive relaxation with the breath and with words that are going to relate to them like your tummy. Moving down teddy bear</w:t>
      </w:r>
    </w:p>
    <w:p>
      <w:pPr>
        <w:spacing w:after="0"/>
      </w:pPr>
    </w:p>
    <w:p>
      <w:pPr>
        <w:spacing w:after="0"/>
      </w:pPr>
      <w:r>
        <w:rPr>
          <w:rFonts w:ascii="Arial" w:hAnsi="Arial"/>
          <w:color w:val="C0C0C0"/>
          <w:sz w:val="22"/>
        </w:rPr>
        <w:t>37:57</w:t>
      </w:r>
    </w:p>
    <w:p>
      <w:pPr>
        <w:spacing w:after="0"/>
      </w:pPr>
      <w:r>
        <w:rPr>
          <w:rFonts w:ascii="Arial" w:hAnsi="Arial"/>
          <w:sz w:val="22"/>
        </w:rPr>
        <w:t>doll especially useful for young children helpful for sleep in pre or post operative situations dollar stuffed animal may be substituted. What does your teddy bear do when he is sleepy? Hold him the way he likes to be held that his head get very comfortable. Maybe you should pat him gently so gently. That's good. Is he getting sleepy? That is arm scape cozy and comfortable. Don't forget his tummy. Come to one sleepy comfortable drowsy sleep because you can rock him if you like maybe even sing him a nice quiet song so comfortable. So nice. Such a good feeling so easy. so quiet. So nice of you to help him or her in this way. Again, I would just ask you to be creative with that in your own way. And games. This one is very nice. If we want to move into I believe this or do it the strong tree. Instead of arm catalepsy, you can do tree catalepsy, you can do both arms out to the side like that they've been standing and being like a strong tree. Again, all you have to do is get them to be pretending you don't need to catalepsy you just need to get them responding to your suggestions with creative inner imagery. playing pretend game with a small child and quickly. They've quickly become involved in cooperative using induction for child age. Use as an induction for a child between the ages of five and eight. Okay, I wonder if you can pretend as if you're a strong tree, your feet are the roots of the tree and stand firmly in the ground. Your body is the trunk of the tree called Archer arms. This is strong branch very, very stiff. See the branch is extremely stiff, so strong and stiff. That just won't bend stronger and stronger, stiffer, stiffer. In a moment. I'm going to ask you to try to bend that branch but the more you try to bend it the stronger and stiffer it becomes ready to child child tries and successfully see how hard that was to bend. Now I'm going to show you something very interesting. Something almost magical, very strong gust of wind is coming now. It will make that branch sway and Ben very easily the gust of wind is coming in. And obviously, the arms release. And it's just to get them to play along in this way is can be good enough to start to direct suggestions. balloon book, say Miss balloon bucket, using a book is easier for them to grasp. So even asking what is very heavy, the point is lots of responsiveness exercises in the sense of playing, we're going to play as if we just fit into some kind of lemon or come up with some other food, we're going to imagine as if your hands are locked down together. And finger clamp is maybe a little too much. But certainly being the tree balloon bucket you'll see go by and doing balloon bucket and arm levitation with the young girl with the warts side so children can play along with this stuff really well. And again, they become responsive to your suggestions. Then we'll talk about delivering direct</w:t>
      </w:r>
    </w:p>
    <w:p>
      <w:pPr>
        <w:spacing w:after="0"/>
      </w:pPr>
    </w:p>
    <w:p>
      <w:pPr>
        <w:spacing w:after="0"/>
      </w:pPr>
      <w:r>
        <w:rPr>
          <w:rFonts w:ascii="Arial" w:hAnsi="Arial"/>
          <w:color w:val="C0C0C0"/>
          <w:sz w:val="22"/>
        </w:rPr>
        <w:t>41:01</w:t>
      </w:r>
    </w:p>
    <w:p>
      <w:pPr>
        <w:spacing w:after="0"/>
      </w:pPr>
      <w:r>
        <w:rPr>
          <w:rFonts w:ascii="Arial" w:hAnsi="Arial"/>
          <w:sz w:val="22"/>
        </w:rPr>
        <w:t>or</w:t>
      </w:r>
    </w:p>
    <w:p>
      <w:pPr>
        <w:spacing w:after="0"/>
      </w:pPr>
    </w:p>
    <w:p>
      <w:pPr>
        <w:spacing w:after="0"/>
      </w:pPr>
      <w:r>
        <w:rPr>
          <w:rFonts w:ascii="Arial" w:hAnsi="Arial"/>
          <w:color w:val="C0C0C0"/>
          <w:sz w:val="22"/>
        </w:rPr>
        <w:t>41:02</w:t>
      </w:r>
    </w:p>
    <w:p>
      <w:pPr>
        <w:spacing w:after="0"/>
      </w:pPr>
      <w:r>
        <w:rPr>
          <w:rFonts w:ascii="Arial" w:hAnsi="Arial"/>
          <w:sz w:val="22"/>
        </w:rPr>
        <w:t>indirect metaphorical suggestions, lemon testing, same as responsiveness. And here's some resources that Gora who designed these pages pulled from. I'll leave them there for a moment. And of course, you have the training manual. Alright, so let me talk to you a little bit about one major strategy. It's important to realize you're not necessarily going to have this child coming in long term. Usually my experiences you got about one to two sessions, if they're over 14, you can probably see him for quite a few sessions because you have multiple different techniques. If you really think about it, how many sessions you're going to be able to do playing games of trees and guided imagery. I mean, technically, I'm sure he could prolong it for a while my experiences usually you're lucky if you get one or two sessions in these cases. And that's just my experience, there might be other hypnotherapist who develop long term relationships with with young children. Because the experience is usually going to be relatively brief, make a recording, and you keep it shorter. By the way the sessions themselves, I would schedule my full block, if I'm doing an hour and a half for every client, I'll schedule them for an hour and a half, or even two hours. But you can probably expect this is only going to be an hour session. So you want to be aware, don't try to get them to come for a full two hour session. Most likely you're looking at an hour. Start with your rapport building with the parent and the child be sure the parent understands the strategy even before you speak in the phone. Then when they're there, as you're developing the rapport, understanding the issue, playing some of these games, getting the child to be more and more responsive to suggestions and inner imagery. Eventually, you can paste them to the recliner. My old offices before I was running the school always had a microphone right by the recliner. And there are headphones and learned about this ready for both me and for the client. It was fun to let the kids put on the headphones and let them talk into the microphone to hear their own voice and then meet a patient lead them in Okay, now we're going to do that, with me using my voice do want to hear some music in the background and turn the computer they could hear the music playing in the headphones. That's great. Good. Now I want to sit back recline back, okay, you know, can you have reports not too hard to get them their client back in the chair, they only got about 10 minutes, depending on their age where they're going to be sitting still, eventually, you'll start to see them getting fidgety at that point, you need to be wrapping it up, you can start with some of this internal imagery, we're gonna go down a forest path to the cottage, we're going to, you know, come up with their imagery, we're going to find some inner point of fixation, there's a TV screen, I want you to watch the TV screen. And I'm going to talk to this other part of your mind a little bit of relaxation, but mostly focus on the internal imagery, eventually, you want to just consider and so all of this is being recorded, because since you only have about one or two sessions, they need to be able to come back, they need to go home with a CD or mp3 that mom or dad can play over and over again, hoping that the results are going to actually occur through the repetition of the CD. It's really not necessary that they come back for 10 sessions for you to keep repeating the same thing. I'd rather schedule the appointment, maybe do the first one, give it about two or three weeks. Let them use the recording for a while and then schedule that they come back in. During that time in between sessions based on what you learned about them. And the issue which you may not have ever worked with before. Go and do some more research and encourage at the second session. We're going to do even more powerful techniques first session, building rapport getting Feel comfortable empowering them with this CD. And then for you to give a lot of thought to what did you just discover? And what did you learn? And what do you need to do better and scheduled for a second session at that point, give them everything else you got. At that point after that, depending on their age, there's not a whole lot more you're going to do. Yet I've seen this to be very effective. Just the CD alone, the child, the child, like a mouse is okay, we're gonna go to sleep. With this CD. Now you get to go in that special place and find that magic blanket, you're gonna get to go on a little adventure with Winnie the Pooh. The only thing that I did here and I think I said this ready, then I've heard some children say like, I get really sick of that same story every night. Again, you can empower mom and dad about therapeutic storytelling, so you can give them the books. I think the book here therapeutic metaphors for children, the child within is definitely one that I've been very familiar with</w:t>
      </w:r>
    </w:p>
    <w:p>
      <w:pPr>
        <w:spacing w:after="0"/>
      </w:pPr>
    </w:p>
    <w:p>
      <w:pPr>
        <w:spacing w:after="0"/>
      </w:pPr>
      <w:r>
        <w:rPr>
          <w:rFonts w:ascii="Arial" w:hAnsi="Arial"/>
          <w:color w:val="C0C0C0"/>
          <w:sz w:val="22"/>
        </w:rPr>
        <w:t>45:58</w:t>
      </w:r>
    </w:p>
    <w:p>
      <w:pPr>
        <w:spacing w:after="0"/>
      </w:pPr>
      <w:r>
        <w:rPr>
          <w:rFonts w:ascii="Arial" w:hAnsi="Arial"/>
          <w:sz w:val="22"/>
        </w:rPr>
        <w:t>hypnosis and hypnotherapy with children,</w:t>
      </w:r>
    </w:p>
    <w:p>
      <w:pPr>
        <w:spacing w:after="0"/>
      </w:pPr>
    </w:p>
    <w:p>
      <w:pPr>
        <w:spacing w:after="0"/>
      </w:pPr>
      <w:r>
        <w:rPr>
          <w:rFonts w:ascii="Arial" w:hAnsi="Arial"/>
          <w:color w:val="C0C0C0"/>
          <w:sz w:val="22"/>
        </w:rPr>
        <w:t>46:00</w:t>
      </w:r>
    </w:p>
    <w:p>
      <w:pPr>
        <w:spacing w:after="0"/>
      </w:pPr>
      <w:r>
        <w:rPr>
          <w:rFonts w:ascii="Arial" w:hAnsi="Arial"/>
          <w:sz w:val="22"/>
        </w:rPr>
        <w:t>I haven't personally got into. So any of these you could consider, but definitely I'm familiar with therapeutic metaphors for children and the child within. And parents can definitely learn how to do therapeutic</w:t>
      </w:r>
    </w:p>
    <w:p>
      <w:pPr>
        <w:spacing w:after="0"/>
      </w:pPr>
    </w:p>
    <w:p>
      <w:pPr>
        <w:spacing w:after="0"/>
      </w:pPr>
      <w:r>
        <w:rPr>
          <w:rFonts w:ascii="Arial" w:hAnsi="Arial"/>
          <w:color w:val="C0C0C0"/>
          <w:sz w:val="22"/>
        </w:rPr>
        <w:t>46:11</w:t>
      </w:r>
    </w:p>
    <w:p>
      <w:pPr>
        <w:spacing w:after="0"/>
      </w:pPr>
      <w:r>
        <w:rPr>
          <w:rFonts w:ascii="Arial" w:hAnsi="Arial"/>
          <w:sz w:val="22"/>
        </w:rPr>
        <w:t>storytelling.</w:t>
      </w:r>
    </w:p>
    <w:p>
      <w:pPr>
        <w:spacing w:after="0"/>
      </w:pPr>
    </w:p>
    <w:p>
      <w:pPr>
        <w:spacing w:after="0"/>
      </w:pPr>
      <w:r>
        <w:rPr>
          <w:rFonts w:ascii="Arial" w:hAnsi="Arial"/>
          <w:color w:val="C0C0C0"/>
          <w:sz w:val="22"/>
        </w:rPr>
        <w:t>46:12</w:t>
      </w:r>
    </w:p>
    <w:p>
      <w:pPr>
        <w:spacing w:after="0"/>
      </w:pPr>
      <w:r>
        <w:rPr>
          <w:rFonts w:ascii="Arial" w:hAnsi="Arial"/>
          <w:sz w:val="22"/>
        </w:rPr>
        <w:t>What I do in the first session, again, is I'm working to get a recording for them to be able to take home to us every day. Okay, so that's my take on it, you can definitely go if you want to go deeper into it. Again, the audio and video isn't great, but it's definitely more than understandable. Remember, Cora was relatively new at teaching the metaphor therapy and ericksonian part, you can certainly hear her take on this information. And on the Clippy doll if you want. She's really truly a great person, and you will see a video of her and transpersonal hypnotherapy with her husband, where they do where I lead them on couples past life regression. And again, it became very dear friends, my wife and I. So yeah, definitely, you know, can trust if you watch that it's good information. For now, let me remind you of a few things before I wrap up this section. When you're in class, when you're here for practicals in house for practicals. These two exercises are somewhat loose and open ended. But you're going to be given time to practice number one, metaphor therapy exercise 12, you'll be encouraged to do column a column B, not I programming. And then to add a story into that. So it gives you a chance to practice what you learned in fundamentals. Again, it's to do your intake column A, to your column B and take right out suggestions if you need to, and then do a metaphor. And you've come up with that through this structure here. Blank is like blank in that. And then remember, the general structure is a protagonist, who has a challenge, learn to do resource struggles a bit, and that comes out successful time permitting, and certainly per your request. With time permitting, you're more than welcome for exercise 13 to be practicing NLP techniques. So if you feel like wow, the red box is really important for smoking and if you like it, got it in definitely practice that. Remember verifiable, non verifiable statements, which I believe we're going to cover in the review in just a moment? how important that is. So let me just look through review quickly.</w:t>
      </w:r>
    </w:p>
    <w:p>
      <w:pPr>
        <w:spacing w:after="0"/>
      </w:pPr>
    </w:p>
    <w:p>
      <w:pPr>
        <w:spacing w:after="0"/>
      </w:pPr>
      <w:r>
        <w:rPr>
          <w:rFonts w:ascii="Arial" w:hAnsi="Arial"/>
          <w:color w:val="C0C0C0"/>
          <w:sz w:val="22"/>
        </w:rPr>
        <w:t>48:31</w:t>
      </w:r>
    </w:p>
    <w:p>
      <w:pPr>
        <w:spacing w:after="0"/>
      </w:pPr>
      <w:r>
        <w:rPr>
          <w:rFonts w:ascii="Arial" w:hAnsi="Arial"/>
          <w:sz w:val="22"/>
        </w:rPr>
        <w:t>Let's go through the review. And if it's not there, I don't think it is, then I'll be sure to remind you that Freud was considered a genius of analysis and Young was considered a genius of synthesis, then it could be said that Erickson was a genius of utilization, utilizing what the client presented in helping them instead of trying to make it go away. He actually brought it in, loosen it up, give it more flexibility sought from a different perspective. And the client ideally becomes free. But there's three of the many components of ericksonian hypnosis, indirect suggestions, my advice there is go back and study the NLP language patterns. And you'd be very good at being able to give any indirect suggestion, metaphors, you have clearly much plenty of training on to be able to conduct come up with a successful metaphor,</w:t>
      </w:r>
    </w:p>
    <w:p>
      <w:pPr>
        <w:spacing w:after="0"/>
      </w:pPr>
    </w:p>
    <w:p>
      <w:pPr>
        <w:spacing w:after="0"/>
      </w:pPr>
      <w:r>
        <w:rPr>
          <w:rFonts w:ascii="Arial" w:hAnsi="Arial"/>
          <w:color w:val="C0C0C0"/>
          <w:sz w:val="22"/>
        </w:rPr>
        <w:t>49:25</w:t>
      </w:r>
    </w:p>
    <w:p>
      <w:pPr>
        <w:spacing w:after="0"/>
      </w:pPr>
      <w:r>
        <w:rPr>
          <w:rFonts w:ascii="Arial" w:hAnsi="Arial"/>
          <w:sz w:val="22"/>
        </w:rPr>
        <w:t>anecdotes, short little stories,</w:t>
      </w:r>
    </w:p>
    <w:p>
      <w:pPr>
        <w:spacing w:after="0"/>
      </w:pPr>
    </w:p>
    <w:p>
      <w:pPr>
        <w:spacing w:after="0"/>
      </w:pPr>
      <w:r>
        <w:rPr>
          <w:rFonts w:ascii="Arial" w:hAnsi="Arial"/>
          <w:color w:val="C0C0C0"/>
          <w:sz w:val="22"/>
        </w:rPr>
        <w:t>49:28</w:t>
      </w:r>
    </w:p>
    <w:p>
      <w:pPr>
        <w:spacing w:after="0"/>
      </w:pPr>
      <w:r>
        <w:rPr>
          <w:rFonts w:ascii="Arial" w:hAnsi="Arial"/>
          <w:sz w:val="22"/>
        </w:rPr>
        <w:t>I would recommend using client case histories,</w:t>
      </w:r>
    </w:p>
    <w:p>
      <w:pPr>
        <w:spacing w:after="0"/>
      </w:pPr>
    </w:p>
    <w:p>
      <w:pPr>
        <w:spacing w:after="0"/>
      </w:pPr>
      <w:r>
        <w:rPr>
          <w:rFonts w:ascii="Arial" w:hAnsi="Arial"/>
          <w:color w:val="C0C0C0"/>
          <w:sz w:val="22"/>
        </w:rPr>
        <w:t>49:31</w:t>
      </w:r>
    </w:p>
    <w:p>
      <w:pPr>
        <w:spacing w:after="0"/>
      </w:pPr>
      <w:r>
        <w:rPr>
          <w:rFonts w:ascii="Arial" w:hAnsi="Arial"/>
          <w:sz w:val="22"/>
        </w:rPr>
        <w:t>or just have your own little stories in there.</w:t>
      </w:r>
    </w:p>
    <w:p>
      <w:pPr>
        <w:spacing w:after="0"/>
      </w:pPr>
    </w:p>
    <w:p>
      <w:pPr>
        <w:spacing w:after="0"/>
      </w:pPr>
      <w:r>
        <w:rPr>
          <w:rFonts w:ascii="Arial" w:hAnsi="Arial"/>
          <w:color w:val="C0C0C0"/>
          <w:sz w:val="22"/>
        </w:rPr>
        <w:t>49:33</w:t>
      </w:r>
    </w:p>
    <w:p>
      <w:pPr>
        <w:spacing w:after="0"/>
      </w:pPr>
      <w:r>
        <w:rPr>
          <w:rFonts w:ascii="Arial" w:hAnsi="Arial"/>
          <w:sz w:val="22"/>
        </w:rPr>
        <w:t>Confusion is something we didn't spend as much time on. You did see in the video, a little bit of Erickson's handshake induction. You can go to YouTube if you want to see more examples of Erickson's handshake induction. But basically his confusion style was nowhere near as intense. We have a section in the training manual about the therapeutic binds and the concept in the language patterns of the use of the word or come up with to Different ways that the client can respond yet both responses yield the same result. utilization, we've covered who pretty good degree, and speaking the client's language very much relevant with children. But really anybody, what can you relate to, that I can speak to you about, I don't want to talk to you about race cars, if you've no clue what that is. But if I can talk to you about riding a bicycle, and you know a lot about that, it's gonna be a lot better. Next, what is the phenomenological reality of philosophy or method of inquiry based on the premise that reality consists of objects,</w:t>
      </w:r>
    </w:p>
    <w:p>
      <w:pPr>
        <w:spacing w:after="0"/>
      </w:pPr>
    </w:p>
    <w:p>
      <w:pPr>
        <w:spacing w:after="0"/>
      </w:pPr>
      <w:r>
        <w:rPr>
          <w:rFonts w:ascii="Arial" w:hAnsi="Arial"/>
          <w:color w:val="C0C0C0"/>
          <w:sz w:val="22"/>
        </w:rPr>
        <w:t>50:41</w:t>
      </w:r>
    </w:p>
    <w:p>
      <w:pPr>
        <w:spacing w:after="0"/>
      </w:pPr>
      <w:r>
        <w:rPr>
          <w:rFonts w:ascii="Arial" w:hAnsi="Arial"/>
          <w:sz w:val="22"/>
        </w:rPr>
        <w:t>and events as they are perceived or understood</w:t>
      </w:r>
    </w:p>
    <w:p>
      <w:pPr>
        <w:spacing w:after="0"/>
      </w:pPr>
    </w:p>
    <w:p>
      <w:pPr>
        <w:spacing w:after="0"/>
      </w:pPr>
      <w:r>
        <w:rPr>
          <w:rFonts w:ascii="Arial" w:hAnsi="Arial"/>
          <w:color w:val="C0C0C0"/>
          <w:sz w:val="22"/>
        </w:rPr>
        <w:t>50:43</w:t>
      </w:r>
    </w:p>
    <w:p>
      <w:pPr>
        <w:spacing w:after="0"/>
      </w:pPr>
      <w:r>
        <w:rPr>
          <w:rFonts w:ascii="Arial" w:hAnsi="Arial"/>
          <w:sz w:val="22"/>
        </w:rPr>
        <w:t>in human consciousness, and of anything independent of human consciousness, so you're not seeing the cup on the table, you're seeing it in your mind through your Neuro Linguistic</w:t>
      </w:r>
    </w:p>
    <w:p>
      <w:pPr>
        <w:spacing w:after="0"/>
      </w:pPr>
    </w:p>
    <w:p>
      <w:pPr>
        <w:spacing w:after="0"/>
      </w:pPr>
      <w:r>
        <w:rPr>
          <w:rFonts w:ascii="Arial" w:hAnsi="Arial"/>
          <w:color w:val="C0C0C0"/>
          <w:sz w:val="22"/>
        </w:rPr>
        <w:t>50:55</w:t>
      </w:r>
    </w:p>
    <w:p>
      <w:pPr>
        <w:spacing w:after="0"/>
      </w:pPr>
      <w:r>
        <w:rPr>
          <w:rFonts w:ascii="Arial" w:hAnsi="Arial"/>
          <w:sz w:val="22"/>
        </w:rPr>
        <w:t>filters.</w:t>
      </w:r>
    </w:p>
    <w:p>
      <w:pPr>
        <w:spacing w:after="0"/>
      </w:pPr>
    </w:p>
    <w:p>
      <w:pPr>
        <w:spacing w:after="0"/>
      </w:pPr>
      <w:r>
        <w:rPr>
          <w:rFonts w:ascii="Arial" w:hAnsi="Arial"/>
          <w:color w:val="C0C0C0"/>
          <w:sz w:val="22"/>
        </w:rPr>
        <w:t>50:59</w:t>
      </w:r>
    </w:p>
    <w:p>
      <w:pPr>
        <w:spacing w:after="0"/>
      </w:pPr>
      <w:r>
        <w:rPr>
          <w:rFonts w:ascii="Arial" w:hAnsi="Arial"/>
          <w:sz w:val="22"/>
        </w:rPr>
        <w:t>And metaphors can take the form of stories, myths, parables, personal stories, case histories, phrases, and rituals and ceremonies. And that is true. Okay, there's your brief review for this section. Let's take a moment and I'm going to give you passcode B right now, now at the very end, but in somewhere right now, ht 209 B is 1658 passcode, B for the section h t 209. b 1658. Okay, let's just review our SL O's very briefly explain the foundations of an ericksonian approach to hypnotherapy. So you definitely get a good solid foundation of what is ericksonian hypnotherapy, not that you're anywhere near as trained as you could be in it. As our training as our school catalog alludes to, it's about five hours of our training. And that's about you know, what you're looking at here probably a little bit more. So certainly can go deeper into it, demonstrate utilization in the ericksonian model. So in this case, the good example is given of thumb sucking, its utilized towards its own on doing demonstrate the language pattern of a double bind there, you got a sense of that with the story of the calf, that Erickson's pulling in the towel, and the father's pulling, and the calf is going to choose to go in the way of lesser he given the opportunity to resist and to yield at the same time. With a client, you're going to give them options. I don't know if you're going to stop smoking and now, or if it'll occur slowly over the next two weeks, or if your last cigarette will be the last day of the date that we scheduled on our last session together. So give them options of when the desired results will happen. It's just a question of how to happen or when it'll happen. But the point is, it's going to happen. I've done things like and the only way you'll be able to open your eyes at the end of the session is when you are totally convinced you're forever non smoker. It's no way out of that the only way I'm going to be about my eyes is I have to agree to myself that I'm a non smoker. Design clients that are metaphors that are isomorphic isomorphic, in the sense here in biology would relate to something that's similar to kind of the same as similar structure, what we're talking more about as a phenomenological reality here, that this is something they can relate to, it's similar in their mind, analogous to what were working with some of our client centered metaphors that are isomorphic in the sense that they have an idea of their problem. And what is similar in structure, what is similar to that? Yet, it's not that and then that becomes the analogous metaphor runs alongside like, here's their story. And here's another story, and they match up. Yet this new story has a little bit of struggle, new resources and achievement. subconscious paces along with it, creatively tell a story using embedded commands, which is customized to the client. Okay, so you heard me do that as we went through the training, I told multiple stories,</w:t>
      </w:r>
    </w:p>
    <w:p>
      <w:pPr>
        <w:spacing w:after="0"/>
      </w:pPr>
    </w:p>
    <w:p>
      <w:pPr>
        <w:spacing w:after="0"/>
      </w:pPr>
      <w:r>
        <w:rPr>
          <w:rFonts w:ascii="Arial" w:hAnsi="Arial"/>
          <w:color w:val="C0C0C0"/>
          <w:sz w:val="22"/>
        </w:rPr>
        <w:t>54:20</w:t>
      </w:r>
    </w:p>
    <w:p>
      <w:pPr>
        <w:spacing w:after="0"/>
      </w:pPr>
      <w:r>
        <w:rPr>
          <w:rFonts w:ascii="Arial" w:hAnsi="Arial"/>
          <w:sz w:val="22"/>
        </w:rPr>
        <w:t>we came up with the dragon story,</w:t>
      </w:r>
    </w:p>
    <w:p>
      <w:pPr>
        <w:spacing w:after="0"/>
      </w:pPr>
    </w:p>
    <w:p>
      <w:pPr>
        <w:spacing w:after="0"/>
      </w:pPr>
      <w:r>
        <w:rPr>
          <w:rFonts w:ascii="Arial" w:hAnsi="Arial"/>
          <w:color w:val="C0C0C0"/>
          <w:sz w:val="22"/>
        </w:rPr>
        <w:t>54:24</w:t>
      </w:r>
    </w:p>
    <w:p>
      <w:pPr>
        <w:spacing w:after="0"/>
      </w:pPr>
      <w:r>
        <w:rPr>
          <w:rFonts w:ascii="Arial" w:hAnsi="Arial"/>
          <w:sz w:val="22"/>
        </w:rPr>
        <w:t>and I just off the cuff. And I've done that before, but told the story. So I want you to be able to come up with the components of a metaphor, as it's been taught in these videos, and to be able to put it into hypnotic programming. So do what you did in fundamentals. Take this next step if you want to, and add this in. Remember with children, you're going to keep things simpler, more fun, more playful, use some of the ideas suggested in this video, and then do a metaphor for them, where you've worked with them and their parent to find some analogous situations students, they can relate to video games they play with movies, they watch lead characters who can encounter certain problems like poohbear having so much trouble with his honey addiction, and then how did poo get over his honey addiction? Okay, all right, so that brings us to the end of this section. Remember this combines very well with the NLP section. So you can certainly go back and look at our advanced meeting the NLP in advance hypnotism training here our advanced NLP training, combined with the ericksonian training combined with a metaphor therapy gives you an executive many hours this stage, but a good 10 to 15 hours, I believe, of this type of work. So it's just like anything, you need to go back and study and go much deeper into it. There are books and books and books and NLP and ericksonian hypnotherapy and of course trainings that you can do, hopefully, with what we just went through, you'll find that you can take this into the hypnotherapy training we do here at fyh. Remember, you're getting 500 hours of training. It's its own unique system that you're not going to find anywhere else exactly this way. And these techniques are more designed to supplement what we do on a day to day basis, rather than to give you complete in depth training and something like an LP where you can do an entire training. Okay, so with that said, we will see you in future videos.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