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Online Interactive Tutorials_HT209d_0</w:t>
      </w:r>
    </w:p>
    <w:p>
      <w:r>
        <w:rPr>
          <w:rFonts w:ascii="Arial" w:hAnsi="Arial"/>
          <w:color w:val="4F6880"/>
          <w:sz w:val="22"/>
        </w:rPr>
        <w:t>Tue, 10/20 11:50PM • 48:09</w:t>
      </w:r>
    </w:p>
    <w:p>
      <w:pPr>
        <w:spacing w:before="440" w:after="0"/>
      </w:pPr>
      <w:r>
        <w:rPr>
          <w:rFonts w:ascii="Arial" w:hAnsi="Arial"/>
          <w:b/>
          <w:color w:val="4F6880"/>
          <w:sz w:val="22"/>
        </w:rPr>
        <w:t>SUMMARY KEYWORDS</w:t>
      </w:r>
    </w:p>
    <w:p>
      <w:r>
        <w:rPr>
          <w:rFonts w:ascii="Arial" w:hAnsi="Arial"/>
          <w:color w:val="4F6880"/>
          <w:sz w:val="22"/>
        </w:rPr>
        <w:t>story, client, gambler, smoking, dragon, feeling, gambling, duckling, realized, sheep, analogous, casino, lion, hypnosis, friends, reframe, protagonist, ugly duckling, addiction, lion cub</w:t>
      </w:r>
    </w:p>
    <w:p>
      <w:pPr>
        <w:spacing w:after="0"/>
      </w:pPr>
    </w:p>
    <w:p>
      <w:pPr>
        <w:spacing w:after="0"/>
      </w:pPr>
      <w:r>
        <w:rPr>
          <w:rFonts w:ascii="Arial" w:hAnsi="Arial"/>
          <w:color w:val="C0C0C0"/>
          <w:sz w:val="22"/>
        </w:rPr>
        <w:t>00:00</w:t>
      </w:r>
    </w:p>
    <w:p>
      <w:pPr>
        <w:spacing w:after="0"/>
      </w:pPr>
      <w:r>
        <w:rPr>
          <w:rFonts w:ascii="Arial" w:hAnsi="Arial"/>
          <w:sz w:val="22"/>
        </w:rPr>
        <w:t>Oh Kido Welcome back, let's continue six keys to a successful metaphor. Let me pull up our notepad here. Clear All those guys. And let's go through one at a time. All right, so our client comes in and they have a certain issue. This is one way to do it, we're gonna look in multiple different approaches here, but a clear objective or a goal.</w:t>
      </w:r>
    </w:p>
    <w:p>
      <w:pPr>
        <w:spacing w:after="0"/>
      </w:pPr>
    </w:p>
    <w:p>
      <w:pPr>
        <w:spacing w:after="0"/>
      </w:pPr>
      <w:r>
        <w:rPr>
          <w:rFonts w:ascii="Arial" w:hAnsi="Arial"/>
          <w:color w:val="C0C0C0"/>
          <w:sz w:val="22"/>
        </w:rPr>
        <w:t>00:27</w:t>
      </w:r>
    </w:p>
    <w:p>
      <w:pPr>
        <w:spacing w:after="0"/>
      </w:pPr>
      <w:r>
        <w:rPr>
          <w:rFonts w:ascii="Arial" w:hAnsi="Arial"/>
          <w:sz w:val="22"/>
        </w:rPr>
        <w:t>So let's say</w:t>
      </w:r>
    </w:p>
    <w:p>
      <w:pPr>
        <w:spacing w:after="0"/>
      </w:pPr>
    </w:p>
    <w:p>
      <w:pPr>
        <w:spacing w:after="0"/>
      </w:pPr>
      <w:r>
        <w:rPr>
          <w:rFonts w:ascii="Arial" w:hAnsi="Arial"/>
          <w:color w:val="C0C0C0"/>
          <w:sz w:val="22"/>
        </w:rPr>
        <w:t>00:30</w:t>
      </w:r>
    </w:p>
    <w:p>
      <w:pPr>
        <w:spacing w:after="0"/>
      </w:pPr>
      <w:r>
        <w:rPr>
          <w:rFonts w:ascii="Arial" w:hAnsi="Arial"/>
          <w:sz w:val="22"/>
        </w:rPr>
        <w:t>I want to stop smoking,</w:t>
      </w:r>
    </w:p>
    <w:p>
      <w:pPr>
        <w:spacing w:after="0"/>
      </w:pPr>
    </w:p>
    <w:p>
      <w:pPr>
        <w:spacing w:after="0"/>
      </w:pPr>
      <w:r>
        <w:rPr>
          <w:rFonts w:ascii="Arial" w:hAnsi="Arial"/>
          <w:color w:val="C0C0C0"/>
          <w:sz w:val="22"/>
        </w:rPr>
        <w:t>00:33</w:t>
      </w:r>
    </w:p>
    <w:p>
      <w:pPr>
        <w:spacing w:after="0"/>
      </w:pPr>
      <w:r>
        <w:rPr>
          <w:rFonts w:ascii="Arial" w:hAnsi="Arial"/>
          <w:sz w:val="22"/>
        </w:rPr>
        <w:t>there's got to be a direction to get to the goal. And this is going to be hypnosis.</w:t>
      </w:r>
    </w:p>
    <w:p>
      <w:pPr>
        <w:spacing w:after="0"/>
      </w:pPr>
    </w:p>
    <w:p>
      <w:pPr>
        <w:spacing w:after="0"/>
      </w:pPr>
      <w:r>
        <w:rPr>
          <w:rFonts w:ascii="Arial" w:hAnsi="Arial"/>
          <w:color w:val="C0C0C0"/>
          <w:sz w:val="22"/>
        </w:rPr>
        <w:t>00:40</w:t>
      </w:r>
    </w:p>
    <w:p>
      <w:pPr>
        <w:spacing w:after="0"/>
      </w:pPr>
      <w:r>
        <w:rPr>
          <w:rFonts w:ascii="Arial" w:hAnsi="Arial"/>
          <w:sz w:val="22"/>
        </w:rPr>
        <w:t>direction to get to the goal, address</w:t>
      </w:r>
    </w:p>
    <w:p>
      <w:pPr>
        <w:spacing w:after="0"/>
      </w:pPr>
    </w:p>
    <w:p>
      <w:pPr>
        <w:spacing w:after="0"/>
      </w:pPr>
      <w:r>
        <w:rPr>
          <w:rFonts w:ascii="Arial" w:hAnsi="Arial"/>
          <w:color w:val="C0C0C0"/>
          <w:sz w:val="22"/>
        </w:rPr>
        <w:t>00:42</w:t>
      </w:r>
    </w:p>
    <w:p>
      <w:pPr>
        <w:spacing w:after="0"/>
      </w:pPr>
      <w:r>
        <w:rPr>
          <w:rFonts w:ascii="Arial" w:hAnsi="Arial"/>
          <w:sz w:val="22"/>
        </w:rPr>
        <w:t>the obstacles to the goal, in a way that people can relate to. So this is like the real life side of it. address the obstacle, or obstacles to the goal in a way that people can relate to. So what are some of the difficulties in this? Well, it feels like you know, that's a habit. Sin urge. It just feels like whatever an addiction feels like. It's a habit. It's an urge to addiction.</w:t>
      </w:r>
    </w:p>
    <w:p>
      <w:pPr>
        <w:spacing w:after="0"/>
      </w:pPr>
    </w:p>
    <w:p>
      <w:pPr>
        <w:spacing w:after="0"/>
      </w:pPr>
      <w:r>
        <w:rPr>
          <w:rFonts w:ascii="Arial" w:hAnsi="Arial"/>
          <w:color w:val="C0C0C0"/>
          <w:sz w:val="22"/>
        </w:rPr>
        <w:t>01:12</w:t>
      </w:r>
    </w:p>
    <w:p>
      <w:pPr>
        <w:spacing w:after="0"/>
      </w:pPr>
      <w:r>
        <w:rPr>
          <w:rFonts w:ascii="Arial" w:hAnsi="Arial"/>
          <w:sz w:val="22"/>
        </w:rPr>
        <w:t>There's</w:t>
      </w:r>
    </w:p>
    <w:p>
      <w:pPr>
        <w:spacing w:after="0"/>
      </w:pPr>
    </w:p>
    <w:p>
      <w:pPr>
        <w:spacing w:after="0"/>
      </w:pPr>
      <w:r>
        <w:rPr>
          <w:rFonts w:ascii="Arial" w:hAnsi="Arial"/>
          <w:color w:val="C0C0C0"/>
          <w:sz w:val="22"/>
        </w:rPr>
        <w:t>01:14</w:t>
      </w:r>
    </w:p>
    <w:p>
      <w:pPr>
        <w:spacing w:after="0"/>
      </w:pPr>
      <w:r>
        <w:rPr>
          <w:rFonts w:ascii="Arial" w:hAnsi="Arial"/>
          <w:sz w:val="22"/>
        </w:rPr>
        <w:t>social things, you know, how am I going to not get to be with how am I gonna hang out my smoking friends? We need a way to overcome overcome those obstacles. So in the hypnosis, what are we going to program in? This is gonna be things like</w:t>
      </w:r>
    </w:p>
    <w:p>
      <w:pPr>
        <w:spacing w:after="0"/>
      </w:pPr>
    </w:p>
    <w:p>
      <w:pPr>
        <w:spacing w:after="0"/>
      </w:pPr>
      <w:r>
        <w:rPr>
          <w:rFonts w:ascii="Arial" w:hAnsi="Arial"/>
          <w:color w:val="C0C0C0"/>
          <w:sz w:val="22"/>
        </w:rPr>
        <w:t>01:31</w:t>
      </w:r>
    </w:p>
    <w:p>
      <w:pPr>
        <w:spacing w:after="0"/>
      </w:pPr>
      <w:r>
        <w:rPr>
          <w:rFonts w:ascii="Arial" w:hAnsi="Arial"/>
          <w:sz w:val="22"/>
        </w:rPr>
        <w:t>gets</w:t>
      </w:r>
    </w:p>
    <w:p>
      <w:pPr>
        <w:spacing w:after="0"/>
      </w:pPr>
    </w:p>
    <w:p>
      <w:pPr>
        <w:spacing w:after="0"/>
      </w:pPr>
      <w:r>
        <w:rPr>
          <w:rFonts w:ascii="Arial" w:hAnsi="Arial"/>
          <w:color w:val="C0C0C0"/>
          <w:sz w:val="22"/>
        </w:rPr>
        <w:t>01:33</w:t>
      </w:r>
    </w:p>
    <w:p>
      <w:pPr>
        <w:spacing w:after="0"/>
      </w:pPr>
      <w:r>
        <w:rPr>
          <w:rFonts w:ascii="Arial" w:hAnsi="Arial"/>
          <w:sz w:val="22"/>
        </w:rPr>
        <w:t>your subconscious motivates habit control. So how are we going to overcome that? We're going to offer new solutions instead</w:t>
      </w:r>
    </w:p>
    <w:p>
      <w:pPr>
        <w:spacing w:after="0"/>
      </w:pPr>
    </w:p>
    <w:p>
      <w:pPr>
        <w:spacing w:after="0"/>
      </w:pPr>
      <w:r>
        <w:rPr>
          <w:rFonts w:ascii="Arial" w:hAnsi="Arial"/>
          <w:color w:val="C0C0C0"/>
          <w:sz w:val="22"/>
        </w:rPr>
        <w:t>01:45</w:t>
      </w:r>
    </w:p>
    <w:p>
      <w:pPr>
        <w:spacing w:after="0"/>
      </w:pPr>
      <w:r>
        <w:rPr>
          <w:rFonts w:ascii="Arial" w:hAnsi="Arial"/>
          <w:sz w:val="22"/>
        </w:rPr>
        <w:t>of smoking.</w:t>
      </w:r>
    </w:p>
    <w:p>
      <w:pPr>
        <w:spacing w:after="0"/>
      </w:pPr>
    </w:p>
    <w:p>
      <w:pPr>
        <w:spacing w:after="0"/>
      </w:pPr>
      <w:r>
        <w:rPr>
          <w:rFonts w:ascii="Arial" w:hAnsi="Arial"/>
          <w:color w:val="C0C0C0"/>
          <w:sz w:val="22"/>
        </w:rPr>
        <w:t>01:48</w:t>
      </w:r>
    </w:p>
    <w:p>
      <w:pPr>
        <w:spacing w:after="0"/>
      </w:pPr>
      <w:r>
        <w:rPr>
          <w:rFonts w:ascii="Arial" w:hAnsi="Arial"/>
          <w:sz w:val="22"/>
        </w:rPr>
        <w:t>So things like that came in part cheesy. So I asked the client you know, what can you do so I'm gonna choose two</w:t>
      </w:r>
    </w:p>
    <w:p>
      <w:pPr>
        <w:spacing w:after="0"/>
      </w:pPr>
    </w:p>
    <w:p>
      <w:pPr>
        <w:spacing w:after="0"/>
      </w:pPr>
      <w:r>
        <w:rPr>
          <w:rFonts w:ascii="Arial" w:hAnsi="Arial"/>
          <w:color w:val="C0C0C0"/>
          <w:sz w:val="22"/>
        </w:rPr>
        <w:t>01:57</w:t>
      </w:r>
    </w:p>
    <w:p>
      <w:pPr>
        <w:spacing w:after="0"/>
      </w:pPr>
      <w:r>
        <w:rPr>
          <w:rFonts w:ascii="Arial" w:hAnsi="Arial"/>
          <w:sz w:val="22"/>
        </w:rPr>
        <w:t>picks</w:t>
      </w:r>
    </w:p>
    <w:p>
      <w:pPr>
        <w:spacing w:after="0"/>
      </w:pPr>
    </w:p>
    <w:p>
      <w:pPr>
        <w:spacing w:after="0"/>
      </w:pPr>
      <w:r>
        <w:rPr>
          <w:rFonts w:ascii="Arial" w:hAnsi="Arial"/>
          <w:color w:val="C0C0C0"/>
          <w:sz w:val="22"/>
        </w:rPr>
        <w:t>01:59</w:t>
      </w:r>
    </w:p>
    <w:p>
      <w:pPr>
        <w:spacing w:after="0"/>
      </w:pPr>
      <w:r>
        <w:rPr>
          <w:rFonts w:ascii="Arial" w:hAnsi="Arial"/>
          <w:sz w:val="22"/>
        </w:rPr>
        <w:t>sucking candy</w:t>
      </w:r>
    </w:p>
    <w:p>
      <w:pPr>
        <w:spacing w:after="0"/>
      </w:pPr>
    </w:p>
    <w:p>
      <w:pPr>
        <w:spacing w:after="0"/>
      </w:pPr>
      <w:r>
        <w:rPr>
          <w:rFonts w:ascii="Arial" w:hAnsi="Arial"/>
          <w:color w:val="C0C0C0"/>
          <w:sz w:val="22"/>
        </w:rPr>
        <w:t>02:05</w:t>
      </w:r>
    </w:p>
    <w:p>
      <w:pPr>
        <w:spacing w:after="0"/>
      </w:pPr>
      <w:r>
        <w:rPr>
          <w:rFonts w:ascii="Arial" w:hAnsi="Arial"/>
          <w:sz w:val="22"/>
        </w:rPr>
        <w:t>most people know that put a rubber band around your wrist and it's not that every time you smoke this is used as for now keep it simple. What do we do with the urge we're gonna transform</w:t>
      </w:r>
    </w:p>
    <w:p>
      <w:pPr>
        <w:spacing w:after="0"/>
      </w:pPr>
    </w:p>
    <w:p>
      <w:pPr>
        <w:spacing w:after="0"/>
      </w:pPr>
      <w:r>
        <w:rPr>
          <w:rFonts w:ascii="Arial" w:hAnsi="Arial"/>
          <w:color w:val="C0C0C0"/>
          <w:sz w:val="22"/>
        </w:rPr>
        <w:t>02:21</w:t>
      </w:r>
    </w:p>
    <w:p>
      <w:pPr>
        <w:spacing w:after="0"/>
      </w:pPr>
      <w:r>
        <w:rPr>
          <w:rFonts w:ascii="Arial" w:hAnsi="Arial"/>
          <w:sz w:val="22"/>
        </w:rPr>
        <w:t>urges</w:t>
      </w:r>
    </w:p>
    <w:p>
      <w:pPr>
        <w:spacing w:after="0"/>
      </w:pPr>
    </w:p>
    <w:p>
      <w:pPr>
        <w:spacing w:after="0"/>
      </w:pPr>
      <w:r>
        <w:rPr>
          <w:rFonts w:ascii="Arial" w:hAnsi="Arial"/>
          <w:color w:val="C0C0C0"/>
          <w:sz w:val="22"/>
        </w:rPr>
        <w:t>02:24</w:t>
      </w:r>
    </w:p>
    <w:p>
      <w:pPr>
        <w:spacing w:after="0"/>
      </w:pPr>
      <w:r>
        <w:rPr>
          <w:rFonts w:ascii="Arial" w:hAnsi="Arial"/>
          <w:sz w:val="22"/>
        </w:rPr>
        <w:t>towards</w:t>
      </w:r>
    </w:p>
    <w:p>
      <w:pPr>
        <w:spacing w:after="0"/>
      </w:pPr>
    </w:p>
    <w:p>
      <w:pPr>
        <w:spacing w:after="0"/>
      </w:pPr>
      <w:r>
        <w:rPr>
          <w:rFonts w:ascii="Arial" w:hAnsi="Arial"/>
          <w:color w:val="C0C0C0"/>
          <w:sz w:val="22"/>
        </w:rPr>
        <w:t>02:25</w:t>
      </w:r>
    </w:p>
    <w:p>
      <w:pPr>
        <w:spacing w:after="0"/>
      </w:pPr>
      <w:r>
        <w:rPr>
          <w:rFonts w:ascii="Arial" w:hAnsi="Arial"/>
          <w:sz w:val="22"/>
        </w:rPr>
        <w:t>positive life</w:t>
      </w:r>
    </w:p>
    <w:p>
      <w:pPr>
        <w:spacing w:after="0"/>
      </w:pPr>
    </w:p>
    <w:p>
      <w:pPr>
        <w:spacing w:after="0"/>
      </w:pPr>
      <w:r>
        <w:rPr>
          <w:rFonts w:ascii="Arial" w:hAnsi="Arial"/>
          <w:color w:val="C0C0C0"/>
          <w:sz w:val="22"/>
        </w:rPr>
        <w:t>02:30</w:t>
      </w:r>
    </w:p>
    <w:p>
      <w:pPr>
        <w:spacing w:after="0"/>
      </w:pPr>
      <w:r>
        <w:rPr>
          <w:rFonts w:ascii="Arial" w:hAnsi="Arial"/>
          <w:sz w:val="22"/>
        </w:rPr>
        <w:t>firming behavior</w:t>
      </w:r>
    </w:p>
    <w:p>
      <w:pPr>
        <w:spacing w:after="0"/>
      </w:pPr>
    </w:p>
    <w:p>
      <w:pPr>
        <w:spacing w:after="0"/>
      </w:pPr>
      <w:r>
        <w:rPr>
          <w:rFonts w:ascii="Arial" w:hAnsi="Arial"/>
          <w:color w:val="C0C0C0"/>
          <w:sz w:val="22"/>
        </w:rPr>
        <w:t>02:35</w:t>
      </w:r>
    </w:p>
    <w:p>
      <w:pPr>
        <w:spacing w:after="0"/>
      </w:pPr>
      <w:r>
        <w:rPr>
          <w:rFonts w:ascii="Arial" w:hAnsi="Arial"/>
          <w:sz w:val="22"/>
        </w:rPr>
        <w:t>we do about the addictions same basic thing to transform our urges and addictions</w:t>
      </w:r>
    </w:p>
    <w:p>
      <w:pPr>
        <w:spacing w:after="0"/>
      </w:pPr>
    </w:p>
    <w:p>
      <w:pPr>
        <w:spacing w:after="0"/>
      </w:pPr>
      <w:r>
        <w:rPr>
          <w:rFonts w:ascii="Arial" w:hAnsi="Arial"/>
          <w:color w:val="C0C0C0"/>
          <w:sz w:val="22"/>
        </w:rPr>
        <w:t>02:40</w:t>
      </w:r>
    </w:p>
    <w:p>
      <w:pPr>
        <w:spacing w:after="0"/>
      </w:pPr>
      <w:r>
        <w:rPr>
          <w:rFonts w:ascii="Arial" w:hAnsi="Arial"/>
          <w:sz w:val="22"/>
        </w:rPr>
        <w:t>and for</w:t>
      </w:r>
    </w:p>
    <w:p>
      <w:pPr>
        <w:spacing w:after="0"/>
      </w:pPr>
    </w:p>
    <w:p>
      <w:pPr>
        <w:spacing w:after="0"/>
      </w:pPr>
      <w:r>
        <w:rPr>
          <w:rFonts w:ascii="Arial" w:hAnsi="Arial"/>
          <w:color w:val="C0C0C0"/>
          <w:sz w:val="22"/>
        </w:rPr>
        <w:t>02:40</w:t>
      </w:r>
    </w:p>
    <w:p>
      <w:pPr>
        <w:spacing w:after="0"/>
      </w:pPr>
      <w:r>
        <w:rPr>
          <w:rFonts w:ascii="Arial" w:hAnsi="Arial"/>
          <w:sz w:val="22"/>
        </w:rPr>
        <w:t>social and make new friends or just tell them no</w:t>
      </w:r>
    </w:p>
    <w:p>
      <w:pPr>
        <w:spacing w:after="0"/>
      </w:pPr>
    </w:p>
    <w:p>
      <w:pPr>
        <w:spacing w:after="0"/>
      </w:pPr>
      <w:r>
        <w:rPr>
          <w:rFonts w:ascii="Arial" w:hAnsi="Arial"/>
          <w:color w:val="C0C0C0"/>
          <w:sz w:val="22"/>
        </w:rPr>
        <w:t>02:46</w:t>
      </w:r>
    </w:p>
    <w:p>
      <w:pPr>
        <w:spacing w:after="0"/>
      </w:pPr>
      <w:r>
        <w:rPr>
          <w:rFonts w:ascii="Arial" w:hAnsi="Arial"/>
          <w:sz w:val="22"/>
        </w:rPr>
        <w:t>I</w:t>
      </w:r>
    </w:p>
    <w:p>
      <w:pPr>
        <w:spacing w:after="0"/>
      </w:pPr>
    </w:p>
    <w:p>
      <w:pPr>
        <w:spacing w:after="0"/>
      </w:pPr>
      <w:r>
        <w:rPr>
          <w:rFonts w:ascii="Arial" w:hAnsi="Arial"/>
          <w:color w:val="C0C0C0"/>
          <w:sz w:val="22"/>
        </w:rPr>
        <w:t>02:48</w:t>
      </w:r>
    </w:p>
    <w:p>
      <w:pPr>
        <w:spacing w:after="0"/>
      </w:pPr>
      <w:r>
        <w:rPr>
          <w:rFonts w:ascii="Arial" w:hAnsi="Arial"/>
          <w:sz w:val="22"/>
        </w:rPr>
        <w:t>do not smoke and become a role model.</w:t>
      </w:r>
    </w:p>
    <w:p>
      <w:pPr>
        <w:spacing w:after="0"/>
      </w:pPr>
    </w:p>
    <w:p>
      <w:pPr>
        <w:spacing w:after="0"/>
      </w:pPr>
      <w:r>
        <w:rPr>
          <w:rFonts w:ascii="Arial" w:hAnsi="Arial"/>
          <w:color w:val="C0C0C0"/>
          <w:sz w:val="22"/>
        </w:rPr>
        <w:t>02:59</w:t>
      </w:r>
    </w:p>
    <w:p>
      <w:pPr>
        <w:spacing w:after="0"/>
      </w:pPr>
      <w:r>
        <w:rPr>
          <w:rFonts w:ascii="Arial" w:hAnsi="Arial"/>
          <w:sz w:val="22"/>
        </w:rPr>
        <w:t>So here there's ways to overcome in real life ways this isn't this isn't put into metaphor yet obviously. Five we're going to use hypnotic language patterns so basically proper communications and you've learned about all that already. So you're just here come across an effective delivery obviously in a way that's going to deeply resonate with him. Now that I have some of these concepts really one through four. Now when I'm going to create the metaphor</w:t>
      </w:r>
    </w:p>
    <w:p>
      <w:pPr>
        <w:spacing w:after="0"/>
      </w:pPr>
    </w:p>
    <w:p>
      <w:pPr>
        <w:spacing w:after="0"/>
      </w:pPr>
      <w:r>
        <w:rPr>
          <w:rFonts w:ascii="Arial" w:hAnsi="Arial"/>
          <w:color w:val="C0C0C0"/>
          <w:sz w:val="22"/>
        </w:rPr>
        <w:t>03:30</w:t>
      </w:r>
    </w:p>
    <w:p>
      <w:pPr>
        <w:spacing w:after="0"/>
      </w:pPr>
      <w:r>
        <w:rPr>
          <w:rFonts w:ascii="Arial" w:hAnsi="Arial"/>
          <w:sz w:val="22"/>
        </w:rPr>
        <w:t>for I want to</w:t>
      </w:r>
    </w:p>
    <w:p>
      <w:pPr>
        <w:spacing w:after="0"/>
      </w:pPr>
    </w:p>
    <w:p>
      <w:pPr>
        <w:spacing w:after="0"/>
      </w:pPr>
      <w:r>
        <w:rPr>
          <w:rFonts w:ascii="Arial" w:hAnsi="Arial"/>
          <w:color w:val="C0C0C0"/>
          <w:sz w:val="22"/>
        </w:rPr>
        <w:t>03:34</w:t>
      </w:r>
    </w:p>
    <w:p>
      <w:pPr>
        <w:spacing w:after="0"/>
      </w:pPr>
      <w:r>
        <w:rPr>
          <w:rFonts w:ascii="Arial" w:hAnsi="Arial"/>
          <w:sz w:val="22"/>
        </w:rPr>
        <w:t>do the formula blank is blank blank and that blank is</w:t>
      </w:r>
    </w:p>
    <w:p>
      <w:pPr>
        <w:spacing w:after="0"/>
      </w:pPr>
    </w:p>
    <w:p>
      <w:pPr>
        <w:spacing w:after="0"/>
      </w:pPr>
      <w:r>
        <w:rPr>
          <w:rFonts w:ascii="Arial" w:hAnsi="Arial"/>
          <w:color w:val="C0C0C0"/>
          <w:sz w:val="22"/>
        </w:rPr>
        <w:t>03:38</w:t>
      </w:r>
    </w:p>
    <w:p>
      <w:pPr>
        <w:spacing w:after="0"/>
      </w:pPr>
      <w:r>
        <w:rPr>
          <w:rFonts w:ascii="Arial" w:hAnsi="Arial"/>
          <w:sz w:val="22"/>
        </w:rPr>
        <w:t>blank blank in that</w:t>
      </w:r>
    </w:p>
    <w:p>
      <w:pPr>
        <w:spacing w:after="0"/>
      </w:pPr>
    </w:p>
    <w:p>
      <w:pPr>
        <w:spacing w:after="0"/>
      </w:pPr>
      <w:r>
        <w:rPr>
          <w:rFonts w:ascii="Arial" w:hAnsi="Arial"/>
          <w:color w:val="C0C0C0"/>
          <w:sz w:val="22"/>
        </w:rPr>
        <w:t>03:42</w:t>
      </w:r>
    </w:p>
    <w:p>
      <w:pPr>
        <w:spacing w:after="0"/>
      </w:pPr>
      <w:r>
        <w:rPr>
          <w:rFonts w:ascii="Arial" w:hAnsi="Arial"/>
          <w:sz w:val="22"/>
        </w:rPr>
        <w:t>can I ask the client Okay, so this is the issue you want to stop smoking we're use hypnosis to get you to stop smoking, we're going to change the habits urges addictions and the social. The need to stay social using it. To do this, we'll be programming in new solutions. Instead of smoking. You're gonna chew toothpicks, you second canny and gonna transform the urges into more positive, life affirming behaviors, like, you know, whatever it is. And I'm going to tell my friends, nope, I don't smoke because I'm a new role model to help convince them to stop smoking. Now, clients tell me</w:t>
      </w:r>
    </w:p>
    <w:p>
      <w:pPr>
        <w:spacing w:after="0"/>
      </w:pPr>
    </w:p>
    <w:p>
      <w:pPr>
        <w:spacing w:after="0"/>
      </w:pPr>
      <w:r>
        <w:rPr>
          <w:rFonts w:ascii="Arial" w:hAnsi="Arial"/>
          <w:color w:val="C0C0C0"/>
          <w:sz w:val="22"/>
        </w:rPr>
        <w:t>04:19</w:t>
      </w:r>
    </w:p>
    <w:p>
      <w:pPr>
        <w:spacing w:after="0"/>
      </w:pPr>
      <w:r>
        <w:rPr>
          <w:rFonts w:ascii="Arial" w:hAnsi="Arial"/>
          <w:sz w:val="22"/>
        </w:rPr>
        <w:t>smoking</w:t>
      </w:r>
    </w:p>
    <w:p>
      <w:pPr>
        <w:spacing w:after="0"/>
      </w:pPr>
    </w:p>
    <w:p>
      <w:pPr>
        <w:spacing w:after="0"/>
      </w:pPr>
      <w:r>
        <w:rPr>
          <w:rFonts w:ascii="Arial" w:hAnsi="Arial"/>
          <w:color w:val="C0C0C0"/>
          <w:sz w:val="22"/>
        </w:rPr>
        <w:t>04:22</w:t>
      </w:r>
    </w:p>
    <w:p>
      <w:pPr>
        <w:spacing w:after="0"/>
      </w:pPr>
      <w:r>
        <w:rPr>
          <w:rFonts w:ascii="Arial" w:hAnsi="Arial"/>
          <w:sz w:val="22"/>
        </w:rPr>
        <w:t>is like,</w:t>
      </w:r>
    </w:p>
    <w:p>
      <w:pPr>
        <w:spacing w:after="0"/>
      </w:pPr>
    </w:p>
    <w:p>
      <w:pPr>
        <w:spacing w:after="0"/>
      </w:pPr>
      <w:r>
        <w:rPr>
          <w:rFonts w:ascii="Arial" w:hAnsi="Arial"/>
          <w:color w:val="C0C0C0"/>
          <w:sz w:val="22"/>
        </w:rPr>
        <w:t>04:23</w:t>
      </w:r>
    </w:p>
    <w:p>
      <w:pPr>
        <w:spacing w:after="0"/>
      </w:pPr>
      <w:r>
        <w:rPr>
          <w:rFonts w:ascii="Arial" w:hAnsi="Arial"/>
          <w:sz w:val="22"/>
        </w:rPr>
        <w:t>what</w:t>
      </w:r>
    </w:p>
    <w:p>
      <w:pPr>
        <w:spacing w:after="0"/>
      </w:pPr>
    </w:p>
    <w:p>
      <w:pPr>
        <w:spacing w:after="0"/>
      </w:pPr>
      <w:r>
        <w:rPr>
          <w:rFonts w:ascii="Arial" w:hAnsi="Arial"/>
          <w:color w:val="C0C0C0"/>
          <w:sz w:val="22"/>
        </w:rPr>
        <w:t>04:24</w:t>
      </w:r>
    </w:p>
    <w:p>
      <w:pPr>
        <w:spacing w:after="0"/>
      </w:pPr>
      <w:r>
        <w:rPr>
          <w:rFonts w:ascii="Arial" w:hAnsi="Arial"/>
          <w:sz w:val="22"/>
        </w:rPr>
        <w:t>in that now, you're gonna have to explain what that means to them usually. So say, you know, a tornado or give some example. So some like overeating is like a steamroller, and that it seems on stoppable. It's just so big and strong.</w:t>
      </w:r>
    </w:p>
    <w:p>
      <w:pPr>
        <w:spacing w:after="0"/>
      </w:pPr>
    </w:p>
    <w:p>
      <w:pPr>
        <w:spacing w:after="0"/>
      </w:pPr>
      <w:r>
        <w:rPr>
          <w:rFonts w:ascii="Arial" w:hAnsi="Arial"/>
          <w:color w:val="C0C0C0"/>
          <w:sz w:val="22"/>
        </w:rPr>
        <w:t>04:43</w:t>
      </w:r>
    </w:p>
    <w:p>
      <w:pPr>
        <w:spacing w:after="0"/>
      </w:pPr>
      <w:r>
        <w:rPr>
          <w:rFonts w:ascii="Arial" w:hAnsi="Arial"/>
          <w:sz w:val="22"/>
        </w:rPr>
        <w:t>Claim Well, let's figure that out for</w:t>
      </w:r>
    </w:p>
    <w:p>
      <w:pPr>
        <w:spacing w:after="0"/>
      </w:pPr>
    </w:p>
    <w:p>
      <w:pPr>
        <w:spacing w:after="0"/>
      </w:pPr>
      <w:r>
        <w:rPr>
          <w:rFonts w:ascii="Arial" w:hAnsi="Arial"/>
          <w:color w:val="C0C0C0"/>
          <w:sz w:val="22"/>
        </w:rPr>
        <w:t>04:45</w:t>
      </w:r>
    </w:p>
    <w:p>
      <w:pPr>
        <w:spacing w:after="0"/>
      </w:pPr>
      <w:r>
        <w:rPr>
          <w:rFonts w:ascii="Arial" w:hAnsi="Arial"/>
          <w:sz w:val="22"/>
        </w:rPr>
        <w:t>you. So you don't give me examples. And then smoking is like and they go. You know, smoking, like my inability to stop it. I just feel like I need to keep doing it. I need to keep buying it. It's kind of like a gambler. You know, someone who just compulsively Gamble's and they just need to keep buying more and more lottery tickets like this person just won't stop every week, you know, 1020 lottery tickets, they just keep wasting all their money and they can't stop doing it. Or, you know, they keep going to the blackjack table again and again and just keep wasting all their money, they can't stop doing it. We're gonna do that.</w:t>
      </w:r>
    </w:p>
    <w:p>
      <w:pPr>
        <w:spacing w:after="0"/>
      </w:pPr>
    </w:p>
    <w:p>
      <w:pPr>
        <w:spacing w:after="0"/>
      </w:pPr>
      <w:r>
        <w:rPr>
          <w:rFonts w:ascii="Arial" w:hAnsi="Arial"/>
          <w:color w:val="C0C0C0"/>
          <w:sz w:val="22"/>
        </w:rPr>
        <w:t>05:23</w:t>
      </w:r>
    </w:p>
    <w:p>
      <w:pPr>
        <w:spacing w:after="0"/>
      </w:pPr>
      <w:r>
        <w:rPr>
          <w:rFonts w:ascii="Arial" w:hAnsi="Arial"/>
          <w:sz w:val="22"/>
        </w:rPr>
        <w:t>So black,</w:t>
      </w:r>
    </w:p>
    <w:p>
      <w:pPr>
        <w:spacing w:after="0"/>
      </w:pPr>
    </w:p>
    <w:p>
      <w:pPr>
        <w:spacing w:after="0"/>
      </w:pPr>
      <w:r>
        <w:rPr>
          <w:rFonts w:ascii="Arial" w:hAnsi="Arial"/>
          <w:color w:val="C0C0C0"/>
          <w:sz w:val="22"/>
        </w:rPr>
        <w:t>05:26</w:t>
      </w:r>
    </w:p>
    <w:p>
      <w:pPr>
        <w:spacing w:after="0"/>
      </w:pPr>
      <w:r>
        <w:rPr>
          <w:rFonts w:ascii="Arial" w:hAnsi="Arial"/>
          <w:sz w:val="22"/>
        </w:rPr>
        <w:t>check Claire. Smoking is like an addicted black jack gambler player in</w:t>
      </w:r>
    </w:p>
    <w:p>
      <w:pPr>
        <w:spacing w:after="0"/>
      </w:pPr>
    </w:p>
    <w:p>
      <w:pPr>
        <w:spacing w:after="0"/>
      </w:pPr>
      <w:r>
        <w:rPr>
          <w:rFonts w:ascii="Arial" w:hAnsi="Arial"/>
          <w:color w:val="C0C0C0"/>
          <w:sz w:val="22"/>
        </w:rPr>
        <w:t>05:33</w:t>
      </w:r>
    </w:p>
    <w:p>
      <w:pPr>
        <w:spacing w:after="0"/>
      </w:pPr>
      <w:r>
        <w:rPr>
          <w:rFonts w:ascii="Arial" w:hAnsi="Arial"/>
          <w:sz w:val="22"/>
        </w:rPr>
        <w:t>that</w:t>
      </w:r>
    </w:p>
    <w:p>
      <w:pPr>
        <w:spacing w:after="0"/>
      </w:pPr>
    </w:p>
    <w:p>
      <w:pPr>
        <w:spacing w:after="0"/>
      </w:pPr>
      <w:r>
        <w:rPr>
          <w:rFonts w:ascii="Arial" w:hAnsi="Arial"/>
          <w:color w:val="C0C0C0"/>
          <w:sz w:val="22"/>
        </w:rPr>
        <w:t>05:35</w:t>
      </w:r>
    </w:p>
    <w:p>
      <w:pPr>
        <w:spacing w:after="0"/>
      </w:pPr>
      <w:r>
        <w:rPr>
          <w:rFonts w:ascii="Arial" w:hAnsi="Arial"/>
          <w:sz w:val="22"/>
        </w:rPr>
        <w:t>he cannot</w:t>
      </w:r>
    </w:p>
    <w:p>
      <w:pPr>
        <w:spacing w:after="0"/>
      </w:pPr>
    </w:p>
    <w:p>
      <w:pPr>
        <w:spacing w:after="0"/>
      </w:pPr>
      <w:r>
        <w:rPr>
          <w:rFonts w:ascii="Arial" w:hAnsi="Arial"/>
          <w:color w:val="C0C0C0"/>
          <w:sz w:val="22"/>
        </w:rPr>
        <w:t>05:38</w:t>
      </w:r>
    </w:p>
    <w:p>
      <w:pPr>
        <w:spacing w:after="0"/>
      </w:pPr>
      <w:r>
        <w:rPr>
          <w:rFonts w:ascii="Arial" w:hAnsi="Arial"/>
          <w:sz w:val="22"/>
        </w:rPr>
        <w:t>stop him self. And now I want to tell a story about this blackjack player who cannot stop himself.</w:t>
      </w:r>
    </w:p>
    <w:p>
      <w:pPr>
        <w:spacing w:after="0"/>
      </w:pPr>
    </w:p>
    <w:p>
      <w:pPr>
        <w:spacing w:after="0"/>
      </w:pPr>
      <w:r>
        <w:rPr>
          <w:rFonts w:ascii="Arial" w:hAnsi="Arial"/>
          <w:color w:val="C0C0C0"/>
          <w:sz w:val="22"/>
        </w:rPr>
        <w:t>05:50</w:t>
      </w:r>
    </w:p>
    <w:p>
      <w:pPr>
        <w:spacing w:after="0"/>
      </w:pPr>
      <w:r>
        <w:rPr>
          <w:rFonts w:ascii="Arial" w:hAnsi="Arial"/>
          <w:sz w:val="22"/>
        </w:rPr>
        <w:t>One way you're going to start to structure this</w:t>
      </w:r>
    </w:p>
    <w:p>
      <w:pPr>
        <w:spacing w:after="0"/>
      </w:pPr>
    </w:p>
    <w:p>
      <w:pPr>
        <w:spacing w:after="0"/>
      </w:pPr>
      <w:r>
        <w:rPr>
          <w:rFonts w:ascii="Arial" w:hAnsi="Arial"/>
          <w:color w:val="C0C0C0"/>
          <w:sz w:val="22"/>
        </w:rPr>
        <w:t>05:52</w:t>
      </w:r>
    </w:p>
    <w:p>
      <w:pPr>
        <w:spacing w:after="0"/>
      </w:pPr>
      <w:r>
        <w:rPr>
          <w:rFonts w:ascii="Arial" w:hAnsi="Arial"/>
          <w:sz w:val="22"/>
        </w:rPr>
        <w:t>story is you want to create analogies to what we're looking at here, a clear objective to the goal. So now in the beginning, you're gonna want to practice writing this stuff out the clear objective. So the issue. So first of all, this guy wants to stop smoking. So let me make clear up here. Number one, stop smoking. That's the clear objective to the goal is we want to be a non smoker. This guy down here just needs to stop</w:t>
      </w:r>
    </w:p>
    <w:p>
      <w:pPr>
        <w:spacing w:after="0"/>
      </w:pPr>
    </w:p>
    <w:p>
      <w:pPr>
        <w:spacing w:after="0"/>
      </w:pPr>
      <w:r>
        <w:rPr>
          <w:rFonts w:ascii="Arial" w:hAnsi="Arial"/>
          <w:color w:val="C0C0C0"/>
          <w:sz w:val="22"/>
        </w:rPr>
        <w:t>06:27</w:t>
      </w:r>
    </w:p>
    <w:p>
      <w:pPr>
        <w:spacing w:after="0"/>
      </w:pPr>
      <w:r>
        <w:rPr>
          <w:rFonts w:ascii="Arial" w:hAnsi="Arial"/>
          <w:sz w:val="22"/>
        </w:rPr>
        <w:t>gambling,</w:t>
      </w:r>
    </w:p>
    <w:p>
      <w:pPr>
        <w:spacing w:after="0"/>
      </w:pPr>
    </w:p>
    <w:p>
      <w:pPr>
        <w:spacing w:after="0"/>
      </w:pPr>
      <w:r>
        <w:rPr>
          <w:rFonts w:ascii="Arial" w:hAnsi="Arial"/>
          <w:color w:val="C0C0C0"/>
          <w:sz w:val="22"/>
        </w:rPr>
        <w:t>06:28</w:t>
      </w:r>
    </w:p>
    <w:p>
      <w:pPr>
        <w:spacing w:after="0"/>
      </w:pPr>
      <w:r>
        <w:rPr>
          <w:rFonts w:ascii="Arial" w:hAnsi="Arial"/>
          <w:sz w:val="22"/>
        </w:rPr>
        <w:t>how's it going to do it is actually in this case, go to his friend the hypnotist. Yet that might be a little bit too analogous, right? Like, you know, we're saying smoking is like gambling. Well, going to your hypnotherapist is like a good segue into your psycho therapist. But I'm gonna make it even more outside of that and say he's going to go to the manager of the casino. It's gonna have a conversation with that guy. So I'm coming up with something analogous kind of a simile to the end. So it's up here we say hypnosis row we're talking about as a hypnotherapy relationship.</w:t>
      </w:r>
    </w:p>
    <w:p>
      <w:pPr>
        <w:spacing w:after="0"/>
      </w:pPr>
    </w:p>
    <w:p>
      <w:pPr>
        <w:spacing w:after="0"/>
      </w:pPr>
      <w:r>
        <w:rPr>
          <w:rFonts w:ascii="Arial" w:hAnsi="Arial"/>
          <w:color w:val="C0C0C0"/>
          <w:sz w:val="22"/>
        </w:rPr>
        <w:t>07:16</w:t>
      </w:r>
    </w:p>
    <w:p>
      <w:pPr>
        <w:spacing w:after="0"/>
      </w:pPr>
      <w:r>
        <w:rPr>
          <w:rFonts w:ascii="Arial" w:hAnsi="Arial"/>
          <w:sz w:val="22"/>
        </w:rPr>
        <w:t>Okay, and then</w:t>
      </w:r>
    </w:p>
    <w:p>
      <w:pPr>
        <w:spacing w:after="0"/>
      </w:pPr>
    </w:p>
    <w:p>
      <w:pPr>
        <w:spacing w:after="0"/>
      </w:pPr>
      <w:r>
        <w:rPr>
          <w:rFonts w:ascii="Arial" w:hAnsi="Arial"/>
          <w:color w:val="C0C0C0"/>
          <w:sz w:val="22"/>
        </w:rPr>
        <w:t>07:18</w:t>
      </w:r>
    </w:p>
    <w:p>
      <w:pPr>
        <w:spacing w:after="0"/>
      </w:pPr>
      <w:r>
        <w:rPr>
          <w:rFonts w:ascii="Arial" w:hAnsi="Arial"/>
          <w:sz w:val="22"/>
        </w:rPr>
        <w:t>there's habits, addictions, that's all fine in that you can put in there. So this guy who's the gambler to habit, he's has this urge slash it's really similar word right addiction. And he's hanging out with friends hanging out with other players, other gamblers. And number four, we're going to give him new options that are analogous to this. So instead of channeling all of his energy in to gambling, the casino manager is going to encourage him to do file and hear work. You know, again, this has to resonate with the client. So you can talk this out to some degree. But in this case, we have new solutions instead of smoking. So let me get out of here. So number two is the therapy relationship. Number three</w:t>
      </w:r>
    </w:p>
    <w:p>
      <w:pPr>
        <w:spacing w:after="0"/>
      </w:pPr>
    </w:p>
    <w:p>
      <w:pPr>
        <w:spacing w:after="0"/>
      </w:pPr>
      <w:r>
        <w:rPr>
          <w:rFonts w:ascii="Arial" w:hAnsi="Arial"/>
          <w:color w:val="C0C0C0"/>
          <w:sz w:val="22"/>
        </w:rPr>
        <w:t>08:21</w:t>
      </w:r>
    </w:p>
    <w:p>
      <w:pPr>
        <w:spacing w:after="0"/>
      </w:pPr>
      <w:r>
        <w:rPr>
          <w:rFonts w:ascii="Arial" w:hAnsi="Arial"/>
          <w:sz w:val="22"/>
        </w:rPr>
        <w:t>is all that stuff.</w:t>
      </w:r>
    </w:p>
    <w:p>
      <w:pPr>
        <w:spacing w:after="0"/>
      </w:pPr>
    </w:p>
    <w:p>
      <w:pPr>
        <w:spacing w:after="0"/>
      </w:pPr>
      <w:r>
        <w:rPr>
          <w:rFonts w:ascii="Arial" w:hAnsi="Arial"/>
          <w:color w:val="C0C0C0"/>
          <w:sz w:val="22"/>
        </w:rPr>
        <w:t>08:23</w:t>
      </w:r>
    </w:p>
    <w:p>
      <w:pPr>
        <w:spacing w:after="0"/>
      </w:pPr>
      <w:r>
        <w:rPr>
          <w:rFonts w:ascii="Arial" w:hAnsi="Arial"/>
          <w:sz w:val="22"/>
        </w:rPr>
        <w:t>And number four,</w:t>
      </w:r>
    </w:p>
    <w:p>
      <w:pPr>
        <w:spacing w:after="0"/>
      </w:pPr>
    </w:p>
    <w:p>
      <w:pPr>
        <w:spacing w:after="0"/>
      </w:pPr>
      <w:r>
        <w:rPr>
          <w:rFonts w:ascii="Arial" w:hAnsi="Arial"/>
          <w:color w:val="C0C0C0"/>
          <w:sz w:val="22"/>
        </w:rPr>
        <w:t>08:24</w:t>
      </w:r>
    </w:p>
    <w:p>
      <w:pPr>
        <w:spacing w:after="0"/>
      </w:pPr>
      <w:r>
        <w:rPr>
          <w:rFonts w:ascii="Arial" w:hAnsi="Arial"/>
          <w:sz w:val="22"/>
        </w:rPr>
        <w:t>are these new solutions in the story. offer new solutions instead of smoking at shoot toothpicks, I use sucking candy. So in this case, something analogous instead of being instead of gambling, you know, you were enjoy holding the cards in your hand. So now we're gonna go enjoy holding a</w:t>
      </w:r>
    </w:p>
    <w:p>
      <w:pPr>
        <w:spacing w:after="0"/>
      </w:pPr>
    </w:p>
    <w:p>
      <w:pPr>
        <w:spacing w:after="0"/>
      </w:pPr>
      <w:r>
        <w:rPr>
          <w:rFonts w:ascii="Arial" w:hAnsi="Arial"/>
          <w:color w:val="C0C0C0"/>
          <w:sz w:val="22"/>
        </w:rPr>
        <w:t>08:48</w:t>
      </w:r>
    </w:p>
    <w:p>
      <w:pPr>
        <w:spacing w:after="0"/>
      </w:pPr>
      <w:r>
        <w:rPr>
          <w:rFonts w:ascii="Arial" w:hAnsi="Arial"/>
          <w:sz w:val="22"/>
        </w:rPr>
        <w:t>cigarette in your hand,</w:t>
      </w:r>
    </w:p>
    <w:p>
      <w:pPr>
        <w:spacing w:after="0"/>
      </w:pPr>
    </w:p>
    <w:p>
      <w:pPr>
        <w:spacing w:after="0"/>
      </w:pPr>
      <w:r>
        <w:rPr>
          <w:rFonts w:ascii="Arial" w:hAnsi="Arial"/>
          <w:color w:val="C0C0C0"/>
          <w:sz w:val="22"/>
        </w:rPr>
        <w:t>08:50</w:t>
      </w:r>
    </w:p>
    <w:p>
      <w:pPr>
        <w:spacing w:after="0"/>
      </w:pPr>
      <w:r>
        <w:rPr>
          <w:rFonts w:ascii="Arial" w:hAnsi="Arial"/>
          <w:sz w:val="22"/>
        </w:rPr>
        <w:t>instead of just chewing toothpicks or holding on to that we're going to take the gambler</w:t>
      </w:r>
    </w:p>
    <w:p>
      <w:pPr>
        <w:spacing w:after="0"/>
      </w:pPr>
    </w:p>
    <w:p>
      <w:pPr>
        <w:spacing w:after="0"/>
      </w:pPr>
      <w:r>
        <w:rPr>
          <w:rFonts w:ascii="Arial" w:hAnsi="Arial"/>
          <w:color w:val="C0C0C0"/>
          <w:sz w:val="22"/>
        </w:rPr>
        <w:t>08:59</w:t>
      </w:r>
    </w:p>
    <w:p>
      <w:pPr>
        <w:spacing w:after="0"/>
      </w:pPr>
      <w:r>
        <w:rPr>
          <w:rFonts w:ascii="Arial" w:hAnsi="Arial"/>
          <w:sz w:val="22"/>
        </w:rPr>
        <w:t>who's</w:t>
      </w:r>
    </w:p>
    <w:p>
      <w:pPr>
        <w:spacing w:after="0"/>
      </w:pPr>
    </w:p>
    <w:p>
      <w:pPr>
        <w:spacing w:after="0"/>
      </w:pPr>
      <w:r>
        <w:rPr>
          <w:rFonts w:ascii="Arial" w:hAnsi="Arial"/>
          <w:color w:val="C0C0C0"/>
          <w:sz w:val="22"/>
        </w:rPr>
        <w:t>09:00</w:t>
      </w:r>
    </w:p>
    <w:p>
      <w:pPr>
        <w:spacing w:after="0"/>
      </w:pPr>
      <w:r>
        <w:rPr>
          <w:rFonts w:ascii="Arial" w:hAnsi="Arial"/>
          <w:sz w:val="22"/>
        </w:rPr>
        <w:t>really enjoying the cards. And again, the client can usually give these answers better than you can. Yet, instead of holding the cards and gambling I'm going to let's just go down and get a pick</w:t>
      </w:r>
    </w:p>
    <w:p>
      <w:pPr>
        <w:spacing w:after="0"/>
      </w:pPr>
    </w:p>
    <w:p>
      <w:pPr>
        <w:spacing w:after="0"/>
      </w:pPr>
      <w:r>
        <w:rPr>
          <w:rFonts w:ascii="Arial" w:hAnsi="Arial"/>
          <w:color w:val="C0C0C0"/>
          <w:sz w:val="22"/>
        </w:rPr>
        <w:t>09:12</w:t>
      </w:r>
    </w:p>
    <w:p>
      <w:pPr>
        <w:spacing w:after="0"/>
      </w:pPr>
      <w:r>
        <w:rPr>
          <w:rFonts w:ascii="Arial" w:hAnsi="Arial"/>
          <w:sz w:val="22"/>
        </w:rPr>
        <w:t>up a hammer</w:t>
      </w:r>
    </w:p>
    <w:p>
      <w:pPr>
        <w:spacing w:after="0"/>
      </w:pPr>
    </w:p>
    <w:p>
      <w:pPr>
        <w:spacing w:after="0"/>
      </w:pPr>
      <w:r>
        <w:rPr>
          <w:rFonts w:ascii="Arial" w:hAnsi="Arial"/>
          <w:color w:val="C0C0C0"/>
          <w:sz w:val="22"/>
        </w:rPr>
        <w:t>09:14</w:t>
      </w:r>
    </w:p>
    <w:p>
      <w:pPr>
        <w:spacing w:after="0"/>
      </w:pPr>
      <w:r>
        <w:rPr>
          <w:rFonts w:ascii="Arial" w:hAnsi="Arial"/>
          <w:sz w:val="22"/>
        </w:rPr>
        <w:t>and work for Habitat</w:t>
      </w:r>
    </w:p>
    <w:p>
      <w:pPr>
        <w:spacing w:after="0"/>
      </w:pPr>
    </w:p>
    <w:p>
      <w:pPr>
        <w:spacing w:after="0"/>
      </w:pPr>
      <w:r>
        <w:rPr>
          <w:rFonts w:ascii="Arial" w:hAnsi="Arial"/>
          <w:color w:val="C0C0C0"/>
          <w:sz w:val="22"/>
        </w:rPr>
        <w:t>09:17</w:t>
      </w:r>
    </w:p>
    <w:p>
      <w:pPr>
        <w:spacing w:after="0"/>
      </w:pPr>
      <w:r>
        <w:rPr>
          <w:rFonts w:ascii="Arial" w:hAnsi="Arial"/>
          <w:sz w:val="22"/>
        </w:rPr>
        <w:t>for Humanity.</w:t>
      </w:r>
    </w:p>
    <w:p>
      <w:pPr>
        <w:spacing w:after="0"/>
      </w:pPr>
    </w:p>
    <w:p>
      <w:pPr>
        <w:spacing w:after="0"/>
      </w:pPr>
      <w:r>
        <w:rPr>
          <w:rFonts w:ascii="Arial" w:hAnsi="Arial"/>
          <w:color w:val="C0C0C0"/>
          <w:sz w:val="22"/>
        </w:rPr>
        <w:t>09:19</w:t>
      </w:r>
    </w:p>
    <w:p>
      <w:pPr>
        <w:spacing w:after="0"/>
      </w:pPr>
      <w:r>
        <w:rPr>
          <w:rFonts w:ascii="Arial" w:hAnsi="Arial"/>
          <w:sz w:val="22"/>
        </w:rPr>
        <w:t>doing volunteer work.</w:t>
      </w:r>
    </w:p>
    <w:p>
      <w:pPr>
        <w:spacing w:after="0"/>
      </w:pPr>
    </w:p>
    <w:p>
      <w:pPr>
        <w:spacing w:after="0"/>
      </w:pPr>
      <w:r>
        <w:rPr>
          <w:rFonts w:ascii="Arial" w:hAnsi="Arial"/>
          <w:color w:val="C0C0C0"/>
          <w:sz w:val="22"/>
        </w:rPr>
        <w:t>09:24</w:t>
      </w:r>
    </w:p>
    <w:p>
      <w:pPr>
        <w:spacing w:after="0"/>
      </w:pPr>
      <w:r>
        <w:rPr>
          <w:rFonts w:ascii="Arial" w:hAnsi="Arial"/>
          <w:sz w:val="22"/>
        </w:rPr>
        <w:t>Instead, I'm going to transform my urges into life insurance behaviors instead of taking his money and putting into gambling he's donating to causes that are meaningful for him. Investing his money in wise ways.</w:t>
      </w:r>
    </w:p>
    <w:p>
      <w:pPr>
        <w:spacing w:after="0"/>
      </w:pPr>
    </w:p>
    <w:p>
      <w:pPr>
        <w:spacing w:after="0"/>
      </w:pPr>
      <w:r>
        <w:rPr>
          <w:rFonts w:ascii="Arial" w:hAnsi="Arial"/>
          <w:color w:val="C0C0C0"/>
          <w:sz w:val="22"/>
        </w:rPr>
        <w:t>09:48</w:t>
      </w:r>
    </w:p>
    <w:p>
      <w:pPr>
        <w:spacing w:after="0"/>
      </w:pPr>
      <w:r>
        <w:rPr>
          <w:rFonts w:ascii="Arial" w:hAnsi="Arial"/>
          <w:sz w:val="22"/>
        </w:rPr>
        <w:t>Saving</w:t>
      </w:r>
    </w:p>
    <w:p>
      <w:pPr>
        <w:spacing w:after="0"/>
      </w:pPr>
    </w:p>
    <w:p>
      <w:pPr>
        <w:spacing w:after="0"/>
      </w:pPr>
      <w:r>
        <w:rPr>
          <w:rFonts w:ascii="Arial" w:hAnsi="Arial"/>
          <w:color w:val="C0C0C0"/>
          <w:sz w:val="22"/>
        </w:rPr>
        <w:t>09:49</w:t>
      </w:r>
    </w:p>
    <w:p>
      <w:pPr>
        <w:spacing w:after="0"/>
      </w:pPr>
      <w:r>
        <w:rPr>
          <w:rFonts w:ascii="Arial" w:hAnsi="Arial"/>
          <w:sz w:val="22"/>
        </w:rPr>
        <w:t>and the guy is going to learn to</w:t>
      </w:r>
    </w:p>
    <w:p>
      <w:pPr>
        <w:spacing w:after="0"/>
      </w:pPr>
    </w:p>
    <w:p>
      <w:pPr>
        <w:spacing w:after="0"/>
      </w:pPr>
      <w:r>
        <w:rPr>
          <w:rFonts w:ascii="Arial" w:hAnsi="Arial"/>
          <w:color w:val="C0C0C0"/>
          <w:sz w:val="22"/>
        </w:rPr>
        <w:t>09:57</w:t>
      </w:r>
    </w:p>
    <w:p>
      <w:pPr>
        <w:spacing w:after="0"/>
      </w:pPr>
      <w:r>
        <w:rPr>
          <w:rFonts w:ascii="Arial" w:hAnsi="Arial"/>
          <w:sz w:val="22"/>
        </w:rPr>
        <w:t>tell his kids</w:t>
      </w:r>
    </w:p>
    <w:p>
      <w:pPr>
        <w:spacing w:after="0"/>
      </w:pPr>
    </w:p>
    <w:p>
      <w:pPr>
        <w:spacing w:after="0"/>
      </w:pPr>
      <w:r>
        <w:rPr>
          <w:rFonts w:ascii="Arial" w:hAnsi="Arial"/>
          <w:color w:val="C0C0C0"/>
          <w:sz w:val="22"/>
        </w:rPr>
        <w:t>10:02</w:t>
      </w:r>
    </w:p>
    <w:p>
      <w:pPr>
        <w:spacing w:after="0"/>
      </w:pPr>
      <w:r>
        <w:rPr>
          <w:rFonts w:ascii="Arial" w:hAnsi="Arial"/>
          <w:sz w:val="22"/>
        </w:rPr>
        <w:t>friends</w:t>
      </w:r>
    </w:p>
    <w:p>
      <w:pPr>
        <w:spacing w:after="0"/>
      </w:pPr>
    </w:p>
    <w:p>
      <w:pPr>
        <w:spacing w:after="0"/>
      </w:pPr>
      <w:r>
        <w:rPr>
          <w:rFonts w:ascii="Arial" w:hAnsi="Arial"/>
          <w:color w:val="C0C0C0"/>
          <w:sz w:val="22"/>
        </w:rPr>
        <w:t>10:04</w:t>
      </w:r>
    </w:p>
    <w:p>
      <w:pPr>
        <w:spacing w:after="0"/>
      </w:pPr>
      <w:r>
        <w:rPr>
          <w:rFonts w:ascii="Arial" w:hAnsi="Arial"/>
          <w:sz w:val="22"/>
        </w:rPr>
        <w:t>have a much happier and healthier and more profitable way to live life. Okay, now at this point of the game, we there's other pages that we're going to cover, but the story would go something like this. So let's say the guy's in hypnosis, for smoking cessation. And I'm telling him all about all the everything that's in your smoking cessation script. Now I can say, an issue going deeper, continuing to relax. Like you go back and think about how Once there was a man who used to be addicted to gambling, every day, he would wake up. And his first thought was, I need to get to the casino. When he did, he would enter into that smoke filled room where all of his friends were there playing at the table, they would all have their cards in their hands. And the moment he could feel the card in his hand, he felt like I finally getting to do what I like to do. And with my friends, I like holding these things. And I like the thrill of the gambling, it helps me to feel better. And yet, he kept losing more and more money. So much money was being wasted on this addiction. One day, when he actually realized I'm starting to get into trouble here, this is actually becoming kind of serious, the manager of the casino actually went down to him. Or we could say he actually walked up to the manager of the casino and said, I need help. I am I don't know, you must You're the one who does this. You're the professional who's in who helps other people with cam like, do you help other people with gambling. And the manager the casino said, Actually, we do have programs to get people to stop behaviors that are not good for them. Because the truth is, we do care about our customers. And you know, if you make, you're more successful in your life, you can come back and even do better things. So the manager actually told the man, look, let me give you a solution, I want you to try it out. I can take the money you're going to take tomorrow and instead of coming into the casino, you're actually going to go and donate it to Habitat for Humanity, not only can you give the money to the organization, they're going to put a hammer in</w:t>
      </w:r>
    </w:p>
    <w:p>
      <w:pPr>
        <w:spacing w:after="0"/>
      </w:pPr>
    </w:p>
    <w:p>
      <w:pPr>
        <w:spacing w:after="0"/>
      </w:pPr>
      <w:r>
        <w:rPr>
          <w:rFonts w:ascii="Arial" w:hAnsi="Arial"/>
          <w:color w:val="C0C0C0"/>
          <w:sz w:val="22"/>
        </w:rPr>
        <w:t>12:33</w:t>
      </w:r>
    </w:p>
    <w:p>
      <w:pPr>
        <w:spacing w:after="0"/>
      </w:pPr>
      <w:r>
        <w:rPr>
          <w:rFonts w:ascii="Arial" w:hAnsi="Arial"/>
          <w:sz w:val="22"/>
        </w:rPr>
        <w:t>your hand, they're</w:t>
      </w:r>
    </w:p>
    <w:p>
      <w:pPr>
        <w:spacing w:after="0"/>
      </w:pPr>
    </w:p>
    <w:p>
      <w:pPr>
        <w:spacing w:after="0"/>
      </w:pPr>
      <w:r>
        <w:rPr>
          <w:rFonts w:ascii="Arial" w:hAnsi="Arial"/>
          <w:color w:val="C0C0C0"/>
          <w:sz w:val="22"/>
        </w:rPr>
        <w:t>12:34</w:t>
      </w:r>
    </w:p>
    <w:p>
      <w:pPr>
        <w:spacing w:after="0"/>
      </w:pPr>
      <w:r>
        <w:rPr>
          <w:rFonts w:ascii="Arial" w:hAnsi="Arial"/>
          <w:sz w:val="22"/>
        </w:rPr>
        <w:t>going to let you get outside and go to work. And you can get to build a house for someone and help someone who's in need, you'll be out there in the sunlight, you'll be breathing fresh air, you'll be feeling stronger, you'll know your money is going to a really good cause. And then because your donation this smaller than what you would have done anyway. And the analogy there is your donation to the hypnotherapist is actually smaller than what you're paying for cigarettes. Because what you're spending is actually far less than what you would have spent in gambling, you can take the rest of the money and start saving it. Each week that goes by you're going to feel a rewarding, wonderful feeling of knowing that you have another $50 in the bank. The next week, there'll be another hundred. And the next week you have 200 in the bank. And then with compound interest, it'll start growing exponentially. The casino owner started teaching the gambler about how to truly become wealthy because what the casino owner said was, you do know the house always wins, right? You do understand that there's a different way of being and the casino owner actually said, I don't take my money and I don't do it through gambling, I actually take my money and I you do worthy causes that help other people. And so the gambler started to hear this, he decided to go do it. And he went out and he got into the fresh air and he donated some of his money, he started saving the rest of his money. And then one day after having done this for weeks and weeks and weeks when he realized oh my god, I'm not even gambling anymore. I hadn't even thought about that. He remembered his friends who used to gamble, who still work gambling and he walked into the casino one day, they saw the smoke in the air and he said oh my god this is really disgusting in here and he went up to his friends and he said guys, you know you're not making any money here. You know you're you think you're happy but you're not I found this whole new way to be free. The truth is his gambling friends wouldn't listen to him. So the man simply just turned walk right back out and went back to doing things that were far healthier for him. Now show I don't know how you're going to interpret that story, how you're connect to the man and that story and related to your life and how you stop smoking. Now. It I do know That you can connect to that gambler in some deep way. And that something inside of you is now changing. Just the way his habits and addictions and urges and desires started to transform so to do you find now that your inner being is shifting as well as you are letting go of that old habit and making way for the new. Okay, so there you go, there's one way to do it, it makes it a lot easier when you have some structure, obviously, some skill and creativity helps as well. Let's look at the next page ingredients of therapeutic metaphors there. Here's a book that recommended therapeutic metaphors for children and the child within mills and croley establish an overall theme of metaphorical conflict in relationship to the protagonist a leading character, hero or heroine. So this test take it to another level. Now, the concept that there's going to be some conflict.</w:t>
      </w:r>
    </w:p>
    <w:p>
      <w:pPr>
        <w:spacing w:after="0"/>
      </w:pPr>
    </w:p>
    <w:p>
      <w:pPr>
        <w:spacing w:after="0"/>
      </w:pPr>
      <w:r>
        <w:rPr>
          <w:rFonts w:ascii="Arial" w:hAnsi="Arial"/>
          <w:color w:val="C0C0C0"/>
          <w:sz w:val="22"/>
        </w:rPr>
        <w:t>16:01</w:t>
      </w:r>
    </w:p>
    <w:p>
      <w:pPr>
        <w:spacing w:after="0"/>
      </w:pPr>
      <w:r>
        <w:rPr>
          <w:rFonts w:ascii="Arial" w:hAnsi="Arial"/>
          <w:sz w:val="22"/>
        </w:rPr>
        <w:t>We could still use the smoking example. But let's</w:t>
      </w:r>
    </w:p>
    <w:p>
      <w:pPr>
        <w:spacing w:after="0"/>
      </w:pPr>
    </w:p>
    <w:p>
      <w:pPr>
        <w:spacing w:after="0"/>
      </w:pPr>
      <w:r>
        <w:rPr>
          <w:rFonts w:ascii="Arial" w:hAnsi="Arial"/>
          <w:color w:val="C0C0C0"/>
          <w:sz w:val="22"/>
        </w:rPr>
        <w:t>16:05</w:t>
      </w:r>
    </w:p>
    <w:p>
      <w:pPr>
        <w:spacing w:after="0"/>
      </w:pPr>
      <w:r>
        <w:rPr>
          <w:rFonts w:ascii="Arial" w:hAnsi="Arial"/>
          <w:sz w:val="22"/>
        </w:rPr>
        <w:t>I want to do that I want to see you can show you can build upon what we just did. So if you look at number one, here we have a smoker and he wants to be a nonsmoker. There's a goal we're working to get him to this is do this in a way to do it on a completely parallel</w:t>
      </w:r>
    </w:p>
    <w:p>
      <w:pPr>
        <w:spacing w:after="0"/>
      </w:pPr>
    </w:p>
    <w:p>
      <w:pPr>
        <w:spacing w:after="0"/>
      </w:pPr>
      <w:r>
        <w:rPr>
          <w:rFonts w:ascii="Arial" w:hAnsi="Arial"/>
          <w:color w:val="C0C0C0"/>
          <w:sz w:val="22"/>
        </w:rPr>
        <w:t>16:23</w:t>
      </w:r>
    </w:p>
    <w:p>
      <w:pPr>
        <w:spacing w:after="0"/>
      </w:pPr>
      <w:r>
        <w:rPr>
          <w:rFonts w:ascii="Arial" w:hAnsi="Arial"/>
          <w:sz w:val="22"/>
        </w:rPr>
        <w:t>page.</w:t>
      </w:r>
    </w:p>
    <w:p>
      <w:pPr>
        <w:spacing w:after="0"/>
      </w:pPr>
    </w:p>
    <w:p>
      <w:pPr>
        <w:spacing w:after="0"/>
      </w:pPr>
      <w:r>
        <w:rPr>
          <w:rFonts w:ascii="Arial" w:hAnsi="Arial"/>
          <w:color w:val="C0C0C0"/>
          <w:sz w:val="22"/>
        </w:rPr>
        <w:t>16:32</w:t>
      </w:r>
    </w:p>
    <w:p>
      <w:pPr>
        <w:spacing w:after="0"/>
      </w:pPr>
      <w:r>
        <w:rPr>
          <w:rFonts w:ascii="Arial" w:hAnsi="Arial"/>
          <w:sz w:val="22"/>
        </w:rPr>
        <w:t>Give me a sec, figure out how to structure this for you. Okay.</w:t>
      </w:r>
    </w:p>
    <w:p>
      <w:pPr>
        <w:spacing w:after="0"/>
      </w:pPr>
    </w:p>
    <w:p>
      <w:pPr>
        <w:spacing w:after="0"/>
      </w:pPr>
      <w:r>
        <w:rPr>
          <w:rFonts w:ascii="Arial" w:hAnsi="Arial"/>
          <w:color w:val="C0C0C0"/>
          <w:sz w:val="22"/>
        </w:rPr>
        <w:t>17:01</w:t>
      </w:r>
    </w:p>
    <w:p>
      <w:pPr>
        <w:spacing w:after="0"/>
      </w:pPr>
      <w:r>
        <w:rPr>
          <w:rFonts w:ascii="Arial" w:hAnsi="Arial"/>
          <w:sz w:val="22"/>
        </w:rPr>
        <w:t>Thank you for your patience. All right, so and what we're looking at here, it's not as big as we'd like it to be. Establishing overall theme of metaphorical conflict in relationship to the protagonist, the protagonist is a leading character, her hero or heroine. So the overall theme of metaphorical conflict, we have a smoker who wants to clearly stop smoking, but there is a struggle</w:t>
      </w:r>
    </w:p>
    <w:p>
      <w:pPr>
        <w:spacing w:after="0"/>
      </w:pPr>
    </w:p>
    <w:p>
      <w:pPr>
        <w:spacing w:after="0"/>
      </w:pPr>
      <w:r>
        <w:rPr>
          <w:rFonts w:ascii="Arial" w:hAnsi="Arial"/>
          <w:color w:val="C0C0C0"/>
          <w:sz w:val="22"/>
        </w:rPr>
        <w:t>17:34</w:t>
      </w:r>
    </w:p>
    <w:p>
      <w:pPr>
        <w:spacing w:after="0"/>
      </w:pPr>
      <w:r>
        <w:rPr>
          <w:rFonts w:ascii="Arial" w:hAnsi="Arial"/>
          <w:sz w:val="22"/>
        </w:rPr>
        <w:t>to stop smoking, the addiction is very strong. So it would appear now personify unconscious processes in the form of heroes or helpers representing the protagonists ability, and resources and villains, obstructions representing the protagonists, fears, and negative beliefs. So what we're adding in here, of course, is that there's going to be some kind of struggle, he's going to have some kind of argument with</w:t>
      </w:r>
    </w:p>
    <w:p>
      <w:pPr>
        <w:spacing w:after="0"/>
      </w:pPr>
    </w:p>
    <w:p>
      <w:pPr>
        <w:spacing w:after="0"/>
      </w:pPr>
      <w:r>
        <w:rPr>
          <w:rFonts w:ascii="Arial" w:hAnsi="Arial"/>
          <w:color w:val="C0C0C0"/>
          <w:sz w:val="22"/>
        </w:rPr>
        <w:t>18:08</w:t>
      </w:r>
    </w:p>
    <w:p>
      <w:pPr>
        <w:spacing w:after="0"/>
      </w:pPr>
      <w:r>
        <w:rPr>
          <w:rFonts w:ascii="Arial" w:hAnsi="Arial"/>
          <w:sz w:val="22"/>
        </w:rPr>
        <w:t>his</w:t>
      </w:r>
    </w:p>
    <w:p>
      <w:pPr>
        <w:spacing w:after="0"/>
      </w:pPr>
    </w:p>
    <w:p>
      <w:pPr>
        <w:spacing w:after="0"/>
      </w:pPr>
      <w:r>
        <w:rPr>
          <w:rFonts w:ascii="Arial" w:hAnsi="Arial"/>
          <w:color w:val="C0C0C0"/>
          <w:sz w:val="22"/>
        </w:rPr>
        <w:t>18:10</w:t>
      </w:r>
    </w:p>
    <w:p>
      <w:pPr>
        <w:spacing w:after="0"/>
      </w:pPr>
      <w:r>
        <w:rPr>
          <w:rFonts w:ascii="Arial" w:hAnsi="Arial"/>
          <w:sz w:val="22"/>
        </w:rPr>
        <w:t>fellow smokers, and of course, here in our story, we can say with his fellow gamblers. So there's a struggle to stop smoking. Obviously, the analogy is struggle to</w:t>
      </w:r>
    </w:p>
    <w:p>
      <w:pPr>
        <w:spacing w:after="0"/>
      </w:pPr>
    </w:p>
    <w:p>
      <w:pPr>
        <w:spacing w:after="0"/>
      </w:pPr>
      <w:r>
        <w:rPr>
          <w:rFonts w:ascii="Arial" w:hAnsi="Arial"/>
          <w:color w:val="C0C0C0"/>
          <w:sz w:val="22"/>
        </w:rPr>
        <w:t>18:25</w:t>
      </w:r>
    </w:p>
    <w:p>
      <w:pPr>
        <w:spacing w:after="0"/>
      </w:pPr>
      <w:r>
        <w:rPr>
          <w:rFonts w:ascii="Arial" w:hAnsi="Arial"/>
          <w:sz w:val="22"/>
        </w:rPr>
        <w:t>stop</w:t>
      </w:r>
    </w:p>
    <w:p>
      <w:pPr>
        <w:spacing w:after="0"/>
      </w:pPr>
    </w:p>
    <w:p>
      <w:pPr>
        <w:spacing w:after="0"/>
      </w:pPr>
      <w:r>
        <w:rPr>
          <w:rFonts w:ascii="Arial" w:hAnsi="Arial"/>
          <w:color w:val="C0C0C0"/>
          <w:sz w:val="22"/>
        </w:rPr>
        <w:t>18:26</w:t>
      </w:r>
    </w:p>
    <w:p>
      <w:pPr>
        <w:spacing w:after="0"/>
      </w:pPr>
      <w:r>
        <w:rPr>
          <w:rFonts w:ascii="Arial" w:hAnsi="Arial"/>
          <w:sz w:val="22"/>
        </w:rPr>
        <w:t>gambling, the addiction is very strong. But what you're showing and what this model is doing is what's called the hero's journey. It's just making it not as easy. It's letting the client realize that it sounds like the man wishes gambling, met the casino owner and said, Oh, okay, thanks for the new advice. I'll stop gambling,</w:t>
      </w:r>
    </w:p>
    <w:p>
      <w:pPr>
        <w:spacing w:after="0"/>
      </w:pPr>
    </w:p>
    <w:p>
      <w:pPr>
        <w:spacing w:after="0"/>
      </w:pPr>
      <w:r>
        <w:rPr>
          <w:rFonts w:ascii="Arial" w:hAnsi="Arial"/>
          <w:color w:val="C0C0C0"/>
          <w:sz w:val="22"/>
        </w:rPr>
        <w:t>18:45</w:t>
      </w:r>
    </w:p>
    <w:p>
      <w:pPr>
        <w:spacing w:after="0"/>
      </w:pPr>
      <w:r>
        <w:rPr>
          <w:rFonts w:ascii="Arial" w:hAnsi="Arial"/>
          <w:sz w:val="22"/>
        </w:rPr>
        <w:t>it was hard. There was some</w:t>
      </w:r>
    </w:p>
    <w:p>
      <w:pPr>
        <w:spacing w:after="0"/>
      </w:pPr>
    </w:p>
    <w:p>
      <w:pPr>
        <w:spacing w:after="0"/>
      </w:pPr>
      <w:r>
        <w:rPr>
          <w:rFonts w:ascii="Arial" w:hAnsi="Arial"/>
          <w:color w:val="C0C0C0"/>
          <w:sz w:val="22"/>
        </w:rPr>
        <w:t>18:46</w:t>
      </w:r>
    </w:p>
    <w:p>
      <w:pPr>
        <w:spacing w:after="0"/>
      </w:pPr>
      <w:r>
        <w:rPr>
          <w:rFonts w:ascii="Arial" w:hAnsi="Arial"/>
          <w:sz w:val="22"/>
        </w:rPr>
        <w:t>struggle, we go to the dragon story, you know, in a moment and see that personify parallel learning situations in which the protagonist was successful. So those are let's take a little bit more time and personify unconscious process in the form of heroes or helpers, the protagonists, inner resources, and the villains or obstructions, so you could argue with his fellow gamblers, gamblers, but what inner resources could we tap into here? So there's going to be persistence? Are you gonna keep doing your sessions you're committed to doing this work, the love for your family is going to be added into our story. So what qualities are positive inside of the person and where can there be some struggle? Again, that urge and you can even go for like the urge is like a magnet. And that it seems to pull me in against my will So we can even just put in there and it almost seemed like the gambler felt like there was this magnetic pole coming from the casino, he quickly realized that his own inner strength was stronger than that. So certainly consider, as we're looking at the structure, the story we had on the left, we'll put all this together. In the end, you can pull from this page as well to make your stories more powerful, personify parallel learning situations in which the protagonist was successful. So here, he learned from the manager of the casino, make it clear he learned from the casino manager</w:t>
      </w:r>
    </w:p>
    <w:p>
      <w:pPr>
        <w:spacing w:after="0"/>
      </w:pPr>
    </w:p>
    <w:p>
      <w:pPr>
        <w:spacing w:after="0"/>
      </w:pPr>
      <w:r>
        <w:rPr>
          <w:rFonts w:ascii="Arial" w:hAnsi="Arial"/>
          <w:color w:val="C0C0C0"/>
          <w:sz w:val="22"/>
        </w:rPr>
        <w:t>20:46</w:t>
      </w:r>
    </w:p>
    <w:p>
      <w:pPr>
        <w:spacing w:after="0"/>
      </w:pPr>
      <w:r>
        <w:rPr>
          <w:rFonts w:ascii="Arial" w:hAnsi="Arial"/>
          <w:sz w:val="22"/>
        </w:rPr>
        <w:t>that the secret</w:t>
      </w:r>
    </w:p>
    <w:p>
      <w:pPr>
        <w:spacing w:after="0"/>
      </w:pPr>
    </w:p>
    <w:p>
      <w:pPr>
        <w:spacing w:after="0"/>
      </w:pPr>
      <w:r>
        <w:rPr>
          <w:rFonts w:ascii="Arial" w:hAnsi="Arial"/>
          <w:color w:val="C0C0C0"/>
          <w:sz w:val="22"/>
        </w:rPr>
        <w:t>20:48</w:t>
      </w:r>
    </w:p>
    <w:p>
      <w:pPr>
        <w:spacing w:after="0"/>
      </w:pPr>
      <w:r>
        <w:rPr>
          <w:rFonts w:ascii="Arial" w:hAnsi="Arial"/>
          <w:sz w:val="22"/>
        </w:rPr>
        <w:t>to wealth and happiness was not gambling. And what we're saying for the smoker, the secret to wealth and happiness is not smoking. It's a parallel learning situation learned from someone else. And the casino manager, of course, is very much representing you, the hypnotherapist</w:t>
      </w:r>
    </w:p>
    <w:p>
      <w:pPr>
        <w:spacing w:after="0"/>
      </w:pPr>
    </w:p>
    <w:p>
      <w:pPr>
        <w:spacing w:after="0"/>
      </w:pPr>
      <w:r>
        <w:rPr>
          <w:rFonts w:ascii="Arial" w:hAnsi="Arial"/>
          <w:color w:val="C0C0C0"/>
          <w:sz w:val="22"/>
        </w:rPr>
        <w:t>21:11</w:t>
      </w:r>
    </w:p>
    <w:p>
      <w:pPr>
        <w:spacing w:after="0"/>
      </w:pPr>
      <w:r>
        <w:rPr>
          <w:rFonts w:ascii="Arial" w:hAnsi="Arial"/>
          <w:sz w:val="22"/>
        </w:rPr>
        <w:t>present a metaphorical crisis</w:t>
      </w:r>
    </w:p>
    <w:p>
      <w:pPr>
        <w:spacing w:after="0"/>
      </w:pPr>
    </w:p>
    <w:p>
      <w:pPr>
        <w:spacing w:after="0"/>
      </w:pPr>
      <w:r>
        <w:rPr>
          <w:rFonts w:ascii="Arial" w:hAnsi="Arial"/>
          <w:color w:val="C0C0C0"/>
          <w:sz w:val="22"/>
        </w:rPr>
        <w:t>21:12</w:t>
      </w:r>
    </w:p>
    <w:p>
      <w:pPr>
        <w:spacing w:after="0"/>
      </w:pPr>
      <w:r>
        <w:rPr>
          <w:rFonts w:ascii="Arial" w:hAnsi="Arial"/>
          <w:sz w:val="22"/>
        </w:rPr>
        <w:t>within a context of inevitable resolution by which the protagonist overcomes or resolves his problem.</w:t>
      </w:r>
    </w:p>
    <w:p>
      <w:pPr>
        <w:spacing w:after="0"/>
      </w:pPr>
    </w:p>
    <w:p>
      <w:pPr>
        <w:spacing w:after="0"/>
      </w:pPr>
      <w:r>
        <w:rPr>
          <w:rFonts w:ascii="Arial" w:hAnsi="Arial"/>
          <w:color w:val="C0C0C0"/>
          <w:sz w:val="22"/>
        </w:rPr>
        <w:t>21:23</w:t>
      </w:r>
    </w:p>
    <w:p>
      <w:pPr>
        <w:spacing w:after="0"/>
      </w:pPr>
      <w:r>
        <w:rPr>
          <w:rFonts w:ascii="Arial" w:hAnsi="Arial"/>
          <w:sz w:val="22"/>
        </w:rPr>
        <w:t>So with the conflict,</w:t>
      </w:r>
    </w:p>
    <w:p>
      <w:pPr>
        <w:spacing w:after="0"/>
      </w:pPr>
    </w:p>
    <w:p>
      <w:pPr>
        <w:spacing w:after="0"/>
      </w:pPr>
      <w:r>
        <w:rPr>
          <w:rFonts w:ascii="Arial" w:hAnsi="Arial"/>
          <w:color w:val="C0C0C0"/>
          <w:sz w:val="22"/>
        </w:rPr>
        <w:t>21:25</w:t>
      </w:r>
    </w:p>
    <w:p>
      <w:pPr>
        <w:spacing w:after="0"/>
      </w:pPr>
      <w:r>
        <w:rPr>
          <w:rFonts w:ascii="Arial" w:hAnsi="Arial"/>
          <w:sz w:val="22"/>
        </w:rPr>
        <w:t>there's going to be either a conflict of not trusting that the new solution will work</w:t>
      </w:r>
    </w:p>
    <w:p>
      <w:pPr>
        <w:spacing w:after="0"/>
      </w:pPr>
    </w:p>
    <w:p>
      <w:pPr>
        <w:spacing w:after="0"/>
      </w:pPr>
      <w:r>
        <w:rPr>
          <w:rFonts w:ascii="Arial" w:hAnsi="Arial"/>
          <w:color w:val="C0C0C0"/>
          <w:sz w:val="22"/>
        </w:rPr>
        <w:t>21:36</w:t>
      </w:r>
    </w:p>
    <w:p>
      <w:pPr>
        <w:spacing w:after="0"/>
      </w:pPr>
      <w:r>
        <w:rPr>
          <w:rFonts w:ascii="Arial" w:hAnsi="Arial"/>
          <w:sz w:val="22"/>
        </w:rPr>
        <w:t>yet with courage he tried it, or, again, the struggle against the other</w:t>
      </w:r>
    </w:p>
    <w:p>
      <w:pPr>
        <w:spacing w:after="0"/>
      </w:pPr>
    </w:p>
    <w:p>
      <w:pPr>
        <w:spacing w:after="0"/>
      </w:pPr>
      <w:r>
        <w:rPr>
          <w:rFonts w:ascii="Arial" w:hAnsi="Arial"/>
          <w:color w:val="C0C0C0"/>
          <w:sz w:val="22"/>
        </w:rPr>
        <w:t>21:47</w:t>
      </w:r>
    </w:p>
    <w:p>
      <w:pPr>
        <w:spacing w:after="0"/>
      </w:pPr>
      <w:r>
        <w:rPr>
          <w:rFonts w:ascii="Arial" w:hAnsi="Arial"/>
          <w:sz w:val="22"/>
        </w:rPr>
        <w:t>gamblers. smokers</w:t>
      </w:r>
    </w:p>
    <w:p>
      <w:pPr>
        <w:spacing w:after="0"/>
      </w:pPr>
    </w:p>
    <w:p>
      <w:pPr>
        <w:spacing w:after="0"/>
      </w:pPr>
      <w:r>
        <w:rPr>
          <w:rFonts w:ascii="Arial" w:hAnsi="Arial"/>
          <w:color w:val="C0C0C0"/>
          <w:sz w:val="22"/>
        </w:rPr>
        <w:t>21:49</w:t>
      </w:r>
    </w:p>
    <w:p>
      <w:pPr>
        <w:spacing w:after="0"/>
      </w:pPr>
      <w:r>
        <w:rPr>
          <w:rFonts w:ascii="Arial" w:hAnsi="Arial"/>
          <w:sz w:val="22"/>
        </w:rPr>
        <w:t>are the gamblers who would not let it go and kept saying, Ah, come on. So there's some struggle again, you hear the SEC, of course, in the story with the dragon, develop a new sense of identification for the protagonist, as a result of his victorious hero's journey. So now I'm a non</w:t>
      </w:r>
    </w:p>
    <w:p>
      <w:pPr>
        <w:spacing w:after="0"/>
      </w:pPr>
    </w:p>
    <w:p>
      <w:pPr>
        <w:spacing w:after="0"/>
      </w:pPr>
      <w:r>
        <w:rPr>
          <w:rFonts w:ascii="Arial" w:hAnsi="Arial"/>
          <w:color w:val="C0C0C0"/>
          <w:sz w:val="22"/>
        </w:rPr>
        <w:t>22:15</w:t>
      </w:r>
    </w:p>
    <w:p>
      <w:pPr>
        <w:spacing w:after="0"/>
      </w:pPr>
      <w:r>
        <w:rPr>
          <w:rFonts w:ascii="Arial" w:hAnsi="Arial"/>
          <w:sz w:val="22"/>
        </w:rPr>
        <w:t>Gambler, or</w:t>
      </w:r>
    </w:p>
    <w:p>
      <w:pPr>
        <w:spacing w:after="0"/>
      </w:pPr>
    </w:p>
    <w:p>
      <w:pPr>
        <w:spacing w:after="0"/>
      </w:pPr>
      <w:r>
        <w:rPr>
          <w:rFonts w:ascii="Arial" w:hAnsi="Arial"/>
          <w:color w:val="C0C0C0"/>
          <w:sz w:val="22"/>
        </w:rPr>
        <w:t>22:17</w:t>
      </w:r>
    </w:p>
    <w:p>
      <w:pPr>
        <w:spacing w:after="0"/>
      </w:pPr>
      <w:r>
        <w:rPr>
          <w:rFonts w:ascii="Arial" w:hAnsi="Arial"/>
          <w:sz w:val="22"/>
        </w:rPr>
        <w:t>the same free, I'm now someone who helps others makes more money and</w:t>
      </w:r>
    </w:p>
    <w:p>
      <w:pPr>
        <w:spacing w:after="0"/>
      </w:pPr>
    </w:p>
    <w:p>
      <w:pPr>
        <w:spacing w:after="0"/>
      </w:pPr>
      <w:r>
        <w:rPr>
          <w:rFonts w:ascii="Arial" w:hAnsi="Arial"/>
          <w:color w:val="C0C0C0"/>
          <w:sz w:val="22"/>
        </w:rPr>
        <w:t>22:28</w:t>
      </w:r>
    </w:p>
    <w:p>
      <w:pPr>
        <w:spacing w:after="0"/>
      </w:pPr>
      <w:r>
        <w:rPr>
          <w:rFonts w:ascii="Arial" w:hAnsi="Arial"/>
          <w:sz w:val="22"/>
        </w:rPr>
        <w:t>breeds</w:t>
      </w:r>
    </w:p>
    <w:p>
      <w:pPr>
        <w:spacing w:after="0"/>
      </w:pPr>
    </w:p>
    <w:p>
      <w:pPr>
        <w:spacing w:after="0"/>
      </w:pPr>
      <w:r>
        <w:rPr>
          <w:rFonts w:ascii="Arial" w:hAnsi="Arial"/>
          <w:color w:val="C0C0C0"/>
          <w:sz w:val="22"/>
        </w:rPr>
        <w:t>22:31</w:t>
      </w:r>
    </w:p>
    <w:p>
      <w:pPr>
        <w:spacing w:after="0"/>
      </w:pPr>
      <w:r>
        <w:rPr>
          <w:rFonts w:ascii="Arial" w:hAnsi="Arial"/>
          <w:sz w:val="22"/>
        </w:rPr>
        <w:t>breath, breath spreads more fresh air because he's outdoors working for Habitat for Humanity. Now, again, this has to be something that's going to resonate with the client culminate with a celebration, in which the protagonist special worth is acknowledged. So this is the day that all of his new friends</w:t>
      </w:r>
    </w:p>
    <w:p>
      <w:pPr>
        <w:spacing w:after="0"/>
      </w:pPr>
    </w:p>
    <w:p>
      <w:pPr>
        <w:spacing w:after="0"/>
      </w:pPr>
      <w:r>
        <w:rPr>
          <w:rFonts w:ascii="Arial" w:hAnsi="Arial"/>
          <w:color w:val="C0C0C0"/>
          <w:sz w:val="22"/>
        </w:rPr>
        <w:t>22:54</w:t>
      </w:r>
    </w:p>
    <w:p>
      <w:pPr>
        <w:spacing w:after="0"/>
      </w:pPr>
      <w:r>
        <w:rPr>
          <w:rFonts w:ascii="Arial" w:hAnsi="Arial"/>
          <w:sz w:val="22"/>
        </w:rPr>
        <w:t>and his family</w:t>
      </w:r>
    </w:p>
    <w:p>
      <w:pPr>
        <w:spacing w:after="0"/>
      </w:pPr>
    </w:p>
    <w:p>
      <w:pPr>
        <w:spacing w:after="0"/>
      </w:pPr>
      <w:r>
        <w:rPr>
          <w:rFonts w:ascii="Arial" w:hAnsi="Arial"/>
          <w:color w:val="C0C0C0"/>
          <w:sz w:val="22"/>
        </w:rPr>
        <w:t>22:57</w:t>
      </w:r>
    </w:p>
    <w:p>
      <w:pPr>
        <w:spacing w:after="0"/>
      </w:pPr>
      <w:r>
        <w:rPr>
          <w:rFonts w:ascii="Arial" w:hAnsi="Arial"/>
          <w:sz w:val="22"/>
        </w:rPr>
        <w:t>celebrate</w:t>
      </w:r>
    </w:p>
    <w:p>
      <w:pPr>
        <w:spacing w:after="0"/>
      </w:pPr>
    </w:p>
    <w:p>
      <w:pPr>
        <w:spacing w:after="0"/>
      </w:pPr>
      <w:r>
        <w:rPr>
          <w:rFonts w:ascii="Arial" w:hAnsi="Arial"/>
          <w:color w:val="C0C0C0"/>
          <w:sz w:val="22"/>
        </w:rPr>
        <w:t>23:00</w:t>
      </w:r>
    </w:p>
    <w:p>
      <w:pPr>
        <w:spacing w:after="0"/>
      </w:pPr>
      <w:r>
        <w:rPr>
          <w:rFonts w:ascii="Arial" w:hAnsi="Arial"/>
          <w:sz w:val="22"/>
        </w:rPr>
        <w:t>his transformation.</w:t>
      </w:r>
    </w:p>
    <w:p>
      <w:pPr>
        <w:spacing w:after="0"/>
      </w:pPr>
    </w:p>
    <w:p>
      <w:pPr>
        <w:spacing w:after="0"/>
      </w:pPr>
      <w:r>
        <w:rPr>
          <w:rFonts w:ascii="Arial" w:hAnsi="Arial"/>
          <w:color w:val="C0C0C0"/>
          <w:sz w:val="22"/>
        </w:rPr>
        <w:t>23:05</w:t>
      </w:r>
    </w:p>
    <w:p>
      <w:pPr>
        <w:spacing w:after="0"/>
      </w:pPr>
      <w:r>
        <w:rPr>
          <w:rFonts w:ascii="Arial" w:hAnsi="Arial"/>
          <w:sz w:val="22"/>
        </w:rPr>
        <w:t>So what you see if you took what we had on the page before, notes, 48, you have a bunch of things that help you to get the story to come together. If you add the concept of the hero's journey, what we're basically doing here is adding more struggle, encouraging you to find more inner resources, and encouraging you to have this very victorious celebration in the end. Okay, so let's put this one down here for now. Put this one up on the top. And we'll keep moving through letting it all come together. Okay. So here's a concept of how a story could go based on what we just looked at the ugly duckling story, shared phenomenological reality. So what we're talking about here, and the first step is that the client is going to relate to the ugly duckling. And just to remind you of the story, if you don't quite remember exactly, there was a swan egg that ended up somehow in all these other eggs have these ducks and when all the eggs are hatched, the little duckling comes out and looks very ugly. The mother says, Well, he's a great swimmer, even though he is rather ugly compared to all the other ducklings. So what you don't know in the beginning of the story is that this is actually a swan but he never knew he was a swan. Somehow I got mixed up with all these little ducklings. He goes through a lot of challenges during His life, including knowledge is being made fun of. But there's a lot of struggle before he ends up finding these other swans and ends up connecting to them. It's basically the way I remember the story. But you know what we'll talk about structure more than the exact content of the story shall share phenomenological reality, there's an inner perception that this duckling has. And this story would be relevant. If the client felt some of these things, feeling unwanted and different. Now, obviously, learning new things will become part of the story. There's going to be hardships that overcome transforming into one's higher potential. But basically the concept, generally, is the client has a certain inner feeling unwanted, I'm different, I'm ugly, I'm use this I'm worthless, I'm powerless, so you can pull from their belief systems. And you're going to say, well, what's an analogous story shared phenomenological reality, that analogous story where the protagonist in the story, the lead character, has very similar feelings to our client. And obviously, we want to transform into something different. This story actually teaches us enough to transform it all. You actually already were wonderful, you just didn't realize. metaphorical conflict, birth of a funny looking duckling. So this poor little duckling is being made fun of or thinks the duckling is being made fun of by all the other ducks with the mother is acknowledging some potential unconscious processes and potentials. The ducklings mother defends him and cites his positive qualities. The duckling gets his first glimpse of the swans, so that there's some hope there. So he's other beings, but I'm not these beings. And but I do have these qualities. Mama's saying, I'm a really good swimmer, I'm better swimmer than all the other ducks. I actually am able to fly, which we'll see in a moment here, parallel learning situations, he learns how to swim, he's better swimmer can take care of himself. And he realized he can fly. So even though he still kind of seems like he's ugly, and the struggle is still there. He's tapping into other valuable resources, then the metaphorical crisis, again, there's going to be some struggle. There's an attack in the marsh, I believe, who is buy some cats or something, and there's a very cold winter in the pond. And it's a really uncomfortable state for a little while. But then a new identification, the ugly duckling bee holds his beautiful new image in the water. He was too too happy but not a bit proud. In this when he realized that actually he was a swan all along the celebration. When he meets up with the swans, they all bow before him saying, wow, you know, you're one of us.</w:t>
      </w:r>
    </w:p>
    <w:p>
      <w:pPr>
        <w:spacing w:after="0"/>
      </w:pPr>
    </w:p>
    <w:p>
      <w:pPr>
        <w:spacing w:after="0"/>
      </w:pPr>
      <w:r>
        <w:rPr>
          <w:rFonts w:ascii="Arial" w:hAnsi="Arial"/>
          <w:color w:val="C0C0C0"/>
          <w:sz w:val="22"/>
        </w:rPr>
        <w:t>27:50</w:t>
      </w:r>
    </w:p>
    <w:p>
      <w:pPr>
        <w:spacing w:after="0"/>
      </w:pPr>
      <w:r>
        <w:rPr>
          <w:rFonts w:ascii="Arial" w:hAnsi="Arial"/>
          <w:sz w:val="22"/>
        </w:rPr>
        <w:t>There's a story.</w:t>
      </w:r>
    </w:p>
    <w:p>
      <w:pPr>
        <w:spacing w:after="0"/>
      </w:pPr>
    </w:p>
    <w:p>
      <w:pPr>
        <w:spacing w:after="0"/>
      </w:pPr>
      <w:r>
        <w:rPr>
          <w:rFonts w:ascii="Arial" w:hAnsi="Arial"/>
          <w:color w:val="C0C0C0"/>
          <w:sz w:val="22"/>
        </w:rPr>
        <w:t>27:51</w:t>
      </w:r>
    </w:p>
    <w:p>
      <w:pPr>
        <w:spacing w:after="0"/>
      </w:pPr>
      <w:r>
        <w:rPr>
          <w:rFonts w:ascii="Arial" w:hAnsi="Arial"/>
          <w:sz w:val="22"/>
        </w:rPr>
        <w:t>I go back to the camera. Now. There's a story that I tell and you may have heard me tell how to use it frequently. You in future sessions, when you hear me doing metaphor, therapy and a client, you will hear me tell this story. Once there is a little lion cub who is frolicking in the long grass who's playing with all the other lions. And yet at a certain moment, when he looked up, he knows all the other lions were gone. being confused, young and naive. He didn't know what to do. Yet when a flock of sheep came walking by he tagged along with the sheep. The little lion cub learned to bow like the sheep talk like the sheep mortgage real estate like the sheep, and he did all the things that the best educated sheep did. One day after many months of pretending to be sheep in forgetting who he really was. This large lion looked over the hill and saw this ludicrous sight of a little lion cub pretending to be a sheep.</w:t>
      </w:r>
    </w:p>
    <w:p>
      <w:pPr>
        <w:spacing w:after="0"/>
      </w:pPr>
    </w:p>
    <w:p>
      <w:pPr>
        <w:spacing w:after="0"/>
      </w:pPr>
      <w:r>
        <w:rPr>
          <w:rFonts w:ascii="Arial" w:hAnsi="Arial"/>
          <w:color w:val="C0C0C0"/>
          <w:sz w:val="22"/>
        </w:rPr>
        <w:t>28:45</w:t>
      </w:r>
    </w:p>
    <w:p>
      <w:pPr>
        <w:spacing w:after="0"/>
      </w:pPr>
      <w:r>
        <w:rPr>
          <w:rFonts w:ascii="Arial" w:hAnsi="Arial"/>
          <w:sz w:val="22"/>
        </w:rPr>
        <w:t>With an immense roar</w:t>
      </w:r>
    </w:p>
    <w:p>
      <w:pPr>
        <w:spacing w:after="0"/>
      </w:pPr>
    </w:p>
    <w:p>
      <w:pPr>
        <w:spacing w:after="0"/>
      </w:pPr>
      <w:r>
        <w:rPr>
          <w:rFonts w:ascii="Arial" w:hAnsi="Arial"/>
          <w:color w:val="C0C0C0"/>
          <w:sz w:val="22"/>
        </w:rPr>
        <w:t>28:47</w:t>
      </w:r>
    </w:p>
    <w:p>
      <w:pPr>
        <w:spacing w:after="0"/>
      </w:pPr>
      <w:r>
        <w:rPr>
          <w:rFonts w:ascii="Arial" w:hAnsi="Arial"/>
          <w:sz w:val="22"/>
        </w:rPr>
        <w:t>the large lion charged down the hill scared off the sheep and grabbed the lion cub brought the lion cub over to a pond of water and so look at your reflection. You are like me, you are also aligned, you have the strength and the power, the dignity and the majesty of a lion. With that, a large lion let out an immense roar that scared the little cub, but also excited him about his potential and his true nature. The large lion said now you've</w:t>
      </w:r>
    </w:p>
    <w:p>
      <w:pPr>
        <w:spacing w:after="0"/>
      </w:pPr>
    </w:p>
    <w:p>
      <w:pPr>
        <w:spacing w:after="0"/>
      </w:pPr>
      <w:r>
        <w:rPr>
          <w:rFonts w:ascii="Arial" w:hAnsi="Arial"/>
          <w:color w:val="C0C0C0"/>
          <w:sz w:val="22"/>
        </w:rPr>
        <w:t>29:15</w:t>
      </w:r>
    </w:p>
    <w:p>
      <w:pPr>
        <w:spacing w:after="0"/>
      </w:pPr>
      <w:r>
        <w:rPr>
          <w:rFonts w:ascii="Arial" w:hAnsi="Arial"/>
          <w:sz w:val="22"/>
        </w:rPr>
        <w:t>roar,</w:t>
      </w:r>
    </w:p>
    <w:p>
      <w:pPr>
        <w:spacing w:after="0"/>
      </w:pPr>
    </w:p>
    <w:p>
      <w:pPr>
        <w:spacing w:after="0"/>
      </w:pPr>
      <w:r>
        <w:rPr>
          <w:rFonts w:ascii="Arial" w:hAnsi="Arial"/>
          <w:color w:val="C0C0C0"/>
          <w:sz w:val="22"/>
        </w:rPr>
        <w:t>29:16</w:t>
      </w:r>
    </w:p>
    <w:p>
      <w:pPr>
        <w:spacing w:after="0"/>
      </w:pPr>
      <w:r>
        <w:rPr>
          <w:rFonts w:ascii="Arial" w:hAnsi="Arial"/>
          <w:sz w:val="22"/>
        </w:rPr>
        <w:t>a little cub lent out this little bar type of shriek. And yet after many months of to Ridge with the lion, the little lion cub regained his lion hood and truly learned how to roar. And so the story is very analogous to what we're looking at here and the ugly duckling story. It's a shorter story if you ever we attempted when I first opened the school to use the ugly duckling story as a teaching tool, but it's actually a very long story, relatively speaking for a teaching scenario. Now I love it. What I just told I heard is a Sufi owl. And</w:t>
      </w:r>
    </w:p>
    <w:p>
      <w:pPr>
        <w:spacing w:after="0"/>
      </w:pPr>
    </w:p>
    <w:p>
      <w:pPr>
        <w:spacing w:after="0"/>
      </w:pPr>
      <w:r>
        <w:rPr>
          <w:rFonts w:ascii="Arial" w:hAnsi="Arial"/>
          <w:color w:val="C0C0C0"/>
          <w:sz w:val="22"/>
        </w:rPr>
        <w:t>29:53</w:t>
      </w:r>
    </w:p>
    <w:p>
      <w:pPr>
        <w:spacing w:after="0"/>
      </w:pPr>
      <w:r>
        <w:rPr>
          <w:rFonts w:ascii="Arial" w:hAnsi="Arial"/>
          <w:sz w:val="22"/>
        </w:rPr>
        <w:t>we can look at similar things</w:t>
      </w:r>
    </w:p>
    <w:p>
      <w:pPr>
        <w:spacing w:after="0"/>
      </w:pPr>
    </w:p>
    <w:p>
      <w:pPr>
        <w:spacing w:after="0"/>
      </w:pPr>
      <w:r>
        <w:rPr>
          <w:rFonts w:ascii="Arial" w:hAnsi="Arial"/>
          <w:color w:val="C0C0C0"/>
          <w:sz w:val="22"/>
        </w:rPr>
        <w:t>29:55</w:t>
      </w:r>
    </w:p>
    <w:p>
      <w:pPr>
        <w:spacing w:after="0"/>
      </w:pPr>
      <w:r>
        <w:rPr>
          <w:rFonts w:ascii="Arial" w:hAnsi="Arial"/>
          <w:sz w:val="22"/>
        </w:rPr>
        <w:t>here right the poor little cub was lost and alone. you relate the cub to the client, he was feeling different. The other car, the other sheep made fun of him as being ugly and ungainly and awkward, weird teeth, and this big, stupid hair and not a beautiful coat. And he just felt so lost and so confused and never could fit in with the crowd. And yet, he didn't know what else to do. We just thought, Oh, this is who I am. I just must be a sheep</w:t>
      </w:r>
    </w:p>
    <w:p>
      <w:pPr>
        <w:spacing w:after="0"/>
      </w:pPr>
    </w:p>
    <w:p>
      <w:pPr>
        <w:spacing w:after="0"/>
      </w:pPr>
      <w:r>
        <w:rPr>
          <w:rFonts w:ascii="Arial" w:hAnsi="Arial"/>
          <w:color w:val="C0C0C0"/>
          <w:sz w:val="22"/>
        </w:rPr>
        <w:t>30:29</w:t>
      </w:r>
    </w:p>
    <w:p>
      <w:pPr>
        <w:spacing w:after="0"/>
      </w:pPr>
      <w:r>
        <w:rPr>
          <w:rFonts w:ascii="Arial" w:hAnsi="Arial"/>
          <w:sz w:val="22"/>
        </w:rPr>
        <w:t>conflict.</w:t>
      </w:r>
    </w:p>
    <w:p>
      <w:pPr>
        <w:spacing w:after="0"/>
      </w:pPr>
    </w:p>
    <w:p>
      <w:pPr>
        <w:spacing w:after="0"/>
      </w:pPr>
      <w:r>
        <w:rPr>
          <w:rFonts w:ascii="Arial" w:hAnsi="Arial"/>
          <w:color w:val="C0C0C0"/>
          <w:sz w:val="22"/>
        </w:rPr>
        <w:t>30:30</w:t>
      </w:r>
    </w:p>
    <w:p>
      <w:pPr>
        <w:spacing w:after="0"/>
      </w:pPr>
      <w:r>
        <w:rPr>
          <w:rFonts w:ascii="Arial" w:hAnsi="Arial"/>
          <w:sz w:val="22"/>
        </w:rPr>
        <w:t>And everybody's just thinking this must be thinking this about me. It's so hard to fit in unconscious processes and potentials. He realizes I'm stronger than the sheep. I can run faster than the sheep. I actually protect the sheep when they're getting scared I actually somehow have this ability to protect the keep the hyenas away, although I don't know why I have that ability. Parallel learning situation. Again, I'm acknowledging my potentials I can run faster. There's something about me that's truly gifted and special. Personally, for me, this story relates to what it was like growing up and going through elementary school, middle school or high school, never fitting in never feeling like I was a cool kid, never feeling like I'm one of the jocks never feeling like one of the whatever the other social crowds were, I never fit in, I never found my niche. There wasn't until I was 19 years old, and I woke up spiritually that I finally found, ah, there's a reason for my existence. Like I have purpose. And then I started personally realizing that there's something inside of me that's very gifted and very wonderful and very meaningful and fulfilling. And my life finally had purpose and meaning. Yet, for 19 years, I had no idea who I was, and I no idea why I felt so different from everybody else. Once my true nature awakened within me, said, Oh, I get it. And life really took on meaning I started reading books that I cared about before, then I never want to read a book because I didn't care about politics and history and geology and science. And it didn't resonate The moment I realized, whoa, there's this inner light, there's this state of oneness, then philosophy, religion, mysticism, then I got excited. And I found other people who are like minded. And then I actually found my own place as a hypnotherapist as a teacher as a healer. And story turns out at this stage relatively victorious. It's the same thing though, that there's unconscious processes, there's things inside people have, but they don't realize they have these resources. But they were there. I mean, I remember even these girls, there was like this group of girls in seventh grade, that were like they really cool girls. And they would even pick on everybody, including the guys including me. And when it was time to sign the yearbook, this one girl, I would say, woman, but there really weren't girls to type, this one girl road, stay sweet.</w:t>
      </w:r>
    </w:p>
    <w:p>
      <w:pPr>
        <w:spacing w:after="0"/>
      </w:pPr>
    </w:p>
    <w:p>
      <w:pPr>
        <w:spacing w:after="0"/>
      </w:pPr>
      <w:r>
        <w:rPr>
          <w:rFonts w:ascii="Arial" w:hAnsi="Arial"/>
          <w:color w:val="C0C0C0"/>
          <w:sz w:val="22"/>
        </w:rPr>
        <w:t>33:08</w:t>
      </w:r>
    </w:p>
    <w:p>
      <w:pPr>
        <w:spacing w:after="0"/>
      </w:pPr>
      <w:r>
        <w:rPr>
          <w:rFonts w:ascii="Arial" w:hAnsi="Arial"/>
          <w:sz w:val="22"/>
        </w:rPr>
        <w:t>And I was like, Wow, she saw there was a positive quality in me</w:t>
      </w:r>
    </w:p>
    <w:p>
      <w:pPr>
        <w:spacing w:after="0"/>
      </w:pPr>
    </w:p>
    <w:p>
      <w:pPr>
        <w:spacing w:after="0"/>
      </w:pPr>
      <w:r>
        <w:rPr>
          <w:rFonts w:ascii="Arial" w:hAnsi="Arial"/>
          <w:color w:val="C0C0C0"/>
          <w:sz w:val="22"/>
        </w:rPr>
        <w:t>33:12</w:t>
      </w:r>
    </w:p>
    <w:p>
      <w:pPr>
        <w:spacing w:after="0"/>
      </w:pPr>
      <w:r>
        <w:rPr>
          <w:rFonts w:ascii="Arial" w:hAnsi="Arial"/>
          <w:sz w:val="22"/>
        </w:rPr>
        <w:t>that I didn't think was a good quality.</w:t>
      </w:r>
    </w:p>
    <w:p>
      <w:pPr>
        <w:spacing w:after="0"/>
      </w:pPr>
    </w:p>
    <w:p>
      <w:pPr>
        <w:spacing w:after="0"/>
      </w:pPr>
      <w:r>
        <w:rPr>
          <w:rFonts w:ascii="Arial" w:hAnsi="Arial"/>
          <w:color w:val="C0C0C0"/>
          <w:sz w:val="22"/>
        </w:rPr>
        <w:t>33:14</w:t>
      </w:r>
    </w:p>
    <w:p>
      <w:pPr>
        <w:spacing w:after="0"/>
      </w:pPr>
      <w:r>
        <w:rPr>
          <w:rFonts w:ascii="Arial" w:hAnsi="Arial"/>
          <w:sz w:val="22"/>
        </w:rPr>
        <w:t>I think back when the tough guys you got to kind of be mean, everybody's means I guess Mina is the way to be. But she saw that I was a sweet kid, the next day sweet. And now it's like, oh, I was a gentle, nice, quiet, compassionate, loving kid. It took until I was about 19 to 19 to realize, oh, love is actually a good quality. They weren't teaching it in school. Fortunately, I run a school where I get to teach about the quality. Now the point is, there were qualities inside of me that I didn't realize were valuable. Your client has those as well. We get into our transpersonal training, we go very deep into that concept that you have resources in you that you're using all the time, actually, you're just unnecessarily utilizing them properly cuz you're using them in the ways of the world. There's a whole different way to utilize the love and light and joy and peace and creative power that's inside of you. that nobody's teaching you in grade school.</w:t>
      </w:r>
    </w:p>
    <w:p>
      <w:pPr>
        <w:spacing w:after="0"/>
      </w:pPr>
    </w:p>
    <w:p>
      <w:pPr>
        <w:spacing w:after="0"/>
      </w:pPr>
      <w:r>
        <w:rPr>
          <w:rFonts w:ascii="Arial" w:hAnsi="Arial"/>
          <w:color w:val="C0C0C0"/>
          <w:sz w:val="22"/>
        </w:rPr>
        <w:t>34:16</w:t>
      </w:r>
    </w:p>
    <w:p>
      <w:pPr>
        <w:spacing w:after="0"/>
      </w:pPr>
      <w:r>
        <w:rPr>
          <w:rFonts w:ascii="Arial" w:hAnsi="Arial"/>
          <w:sz w:val="22"/>
        </w:rPr>
        <w:t>metaphorical crisis,</w:t>
      </w:r>
    </w:p>
    <w:p>
      <w:pPr>
        <w:spacing w:after="0"/>
      </w:pPr>
    </w:p>
    <w:p>
      <w:pPr>
        <w:spacing w:after="0"/>
      </w:pPr>
      <w:r>
        <w:rPr>
          <w:rFonts w:ascii="Arial" w:hAnsi="Arial"/>
          <w:color w:val="C0C0C0"/>
          <w:sz w:val="22"/>
        </w:rPr>
        <w:t>34:18</w:t>
      </w:r>
    </w:p>
    <w:p>
      <w:pPr>
        <w:spacing w:after="0"/>
      </w:pPr>
      <w:r>
        <w:rPr>
          <w:rFonts w:ascii="Arial" w:hAnsi="Arial"/>
          <w:sz w:val="22"/>
        </w:rPr>
        <w:t>the attack in the marsh for here we might say that one night, there was a big raid by the lions and lion cub was was defending the best he could and then all the other lions walked away for some weird reason. Because all the other lions were like, we're not gonna fight one of our own kind, but the lion cub didn't know that. Then eventually, one day he went for journey because the beans he saw really didn't scare him. He was curious about them. When he found them. He had a new identification. He realized, oh my god, I'm one of them. He taught them not to hurt the sheep of course. And then there's a celebration when he regained His lion hood, myself, they're getting a feeling for how this story goes, you have to relate it to the client. So let's go to the dragon story now. Here a client is feeling weak, trapped,</w:t>
      </w:r>
    </w:p>
    <w:p>
      <w:pPr>
        <w:spacing w:after="0"/>
      </w:pPr>
    </w:p>
    <w:p>
      <w:pPr>
        <w:spacing w:after="0"/>
      </w:pPr>
      <w:r>
        <w:rPr>
          <w:rFonts w:ascii="Arial" w:hAnsi="Arial"/>
          <w:color w:val="C0C0C0"/>
          <w:sz w:val="22"/>
        </w:rPr>
        <w:t>35:15</w:t>
      </w:r>
    </w:p>
    <w:p>
      <w:pPr>
        <w:spacing w:after="0"/>
      </w:pPr>
      <w:r>
        <w:rPr>
          <w:rFonts w:ascii="Arial" w:hAnsi="Arial"/>
          <w:sz w:val="22"/>
        </w:rPr>
        <w:t>let's actually write it out.</w:t>
      </w:r>
    </w:p>
    <w:p>
      <w:pPr>
        <w:spacing w:after="0"/>
      </w:pPr>
    </w:p>
    <w:p>
      <w:pPr>
        <w:spacing w:after="0"/>
      </w:pPr>
      <w:r>
        <w:rPr>
          <w:rFonts w:ascii="Arial" w:hAnsi="Arial"/>
          <w:color w:val="C0C0C0"/>
          <w:sz w:val="22"/>
        </w:rPr>
        <w:t>35:18</w:t>
      </w:r>
    </w:p>
    <w:p>
      <w:pPr>
        <w:spacing w:after="0"/>
      </w:pPr>
      <w:r>
        <w:rPr>
          <w:rFonts w:ascii="Arial" w:hAnsi="Arial"/>
          <w:sz w:val="22"/>
        </w:rPr>
        <w:t>I won't take much just show you kind of, you know what, what is a real client actually do. If you do your column a column B, you're gonna find somebody who is scared.</w:t>
      </w:r>
    </w:p>
    <w:p>
      <w:pPr>
        <w:spacing w:after="0"/>
      </w:pPr>
    </w:p>
    <w:p>
      <w:pPr>
        <w:spacing w:after="0"/>
      </w:pPr>
      <w:r>
        <w:rPr>
          <w:rFonts w:ascii="Arial" w:hAnsi="Arial"/>
          <w:color w:val="C0C0C0"/>
          <w:sz w:val="22"/>
        </w:rPr>
        <w:t>35:30</w:t>
      </w:r>
    </w:p>
    <w:p>
      <w:pPr>
        <w:spacing w:after="0"/>
      </w:pPr>
      <w:r>
        <w:rPr>
          <w:rFonts w:ascii="Arial" w:hAnsi="Arial"/>
          <w:sz w:val="22"/>
        </w:rPr>
        <w:t>Afraid</w:t>
      </w:r>
    </w:p>
    <w:p>
      <w:pPr>
        <w:spacing w:after="0"/>
      </w:pPr>
    </w:p>
    <w:p>
      <w:pPr>
        <w:spacing w:after="0"/>
      </w:pPr>
      <w:r>
        <w:rPr>
          <w:rFonts w:ascii="Arial" w:hAnsi="Arial"/>
          <w:color w:val="C0C0C0"/>
          <w:sz w:val="22"/>
        </w:rPr>
        <w:t>35:34</w:t>
      </w:r>
    </w:p>
    <w:p>
      <w:pPr>
        <w:spacing w:after="0"/>
      </w:pPr>
      <w:r>
        <w:rPr>
          <w:rFonts w:ascii="Arial" w:hAnsi="Arial"/>
          <w:sz w:val="22"/>
        </w:rPr>
        <w:t>alone.</w:t>
      </w:r>
    </w:p>
    <w:p>
      <w:pPr>
        <w:spacing w:after="0"/>
      </w:pPr>
    </w:p>
    <w:p>
      <w:pPr>
        <w:spacing w:after="0"/>
      </w:pPr>
      <w:r>
        <w:rPr>
          <w:rFonts w:ascii="Arial" w:hAnsi="Arial"/>
          <w:color w:val="C0C0C0"/>
          <w:sz w:val="22"/>
        </w:rPr>
        <w:t>35:37</w:t>
      </w:r>
    </w:p>
    <w:p>
      <w:pPr>
        <w:spacing w:after="0"/>
      </w:pPr>
      <w:r>
        <w:rPr>
          <w:rFonts w:ascii="Arial" w:hAnsi="Arial"/>
          <w:sz w:val="22"/>
        </w:rPr>
        <w:t>We trap our lifts, and helpless. So that's some of your column A. That's what your clients said about themselves. Now we're gonna say, blank is like blank in that. And then of course, this person has a symptom, not just beliefs and emotions, the symptom</w:t>
      </w:r>
    </w:p>
    <w:p>
      <w:pPr>
        <w:spacing w:after="0"/>
      </w:pPr>
    </w:p>
    <w:p>
      <w:pPr>
        <w:spacing w:after="0"/>
      </w:pPr>
      <w:r>
        <w:rPr>
          <w:rFonts w:ascii="Arial" w:hAnsi="Arial"/>
          <w:color w:val="C0C0C0"/>
          <w:sz w:val="22"/>
        </w:rPr>
        <w:t>35:59</w:t>
      </w:r>
    </w:p>
    <w:p>
      <w:pPr>
        <w:spacing w:after="0"/>
      </w:pPr>
      <w:r>
        <w:rPr>
          <w:rFonts w:ascii="Arial" w:hAnsi="Arial"/>
          <w:sz w:val="22"/>
        </w:rPr>
        <w:t>is</w:t>
      </w:r>
    </w:p>
    <w:p>
      <w:pPr>
        <w:spacing w:after="0"/>
      </w:pPr>
    </w:p>
    <w:p>
      <w:pPr>
        <w:spacing w:after="0"/>
      </w:pPr>
      <w:r>
        <w:rPr>
          <w:rFonts w:ascii="Arial" w:hAnsi="Arial"/>
          <w:color w:val="C0C0C0"/>
          <w:sz w:val="22"/>
        </w:rPr>
        <w:t>36:01</w:t>
      </w:r>
    </w:p>
    <w:p>
      <w:pPr>
        <w:spacing w:after="0"/>
      </w:pPr>
      <w:r>
        <w:rPr>
          <w:rFonts w:ascii="Arial" w:hAnsi="Arial"/>
          <w:sz w:val="22"/>
        </w:rPr>
        <w:t>fear of heights.</w:t>
      </w:r>
    </w:p>
    <w:p>
      <w:pPr>
        <w:spacing w:after="0"/>
      </w:pPr>
    </w:p>
    <w:p>
      <w:pPr>
        <w:spacing w:after="0"/>
      </w:pPr>
      <w:r>
        <w:rPr>
          <w:rFonts w:ascii="Arial" w:hAnsi="Arial"/>
          <w:color w:val="C0C0C0"/>
          <w:sz w:val="22"/>
        </w:rPr>
        <w:t>36:06</w:t>
      </w:r>
    </w:p>
    <w:p>
      <w:pPr>
        <w:spacing w:after="0"/>
      </w:pPr>
      <w:r>
        <w:rPr>
          <w:rFonts w:ascii="Arial" w:hAnsi="Arial"/>
          <w:sz w:val="22"/>
        </w:rPr>
        <w:t>So let me make it clear for you a client comes in, I have a symptom, fear of heights, they have emotions, primary emotion, is I'm scared. I'm afraid there'll be other synonyms there. I'm nervous, I'm anxious. And then they have beliefs. When I'm there trying to go, you know, we're in the 34th floor of a skyscraper. So we've seen people with fear of heights, come in here. And claustrophobia at the same time going in an elevator and going to the 34th floor. So alone, weak, trapped, helpless, powerless, you could relate all that to fear of heights, I'm sure. Maybe with elevators situations.</w:t>
      </w:r>
    </w:p>
    <w:p>
      <w:pPr>
        <w:spacing w:after="0"/>
      </w:pPr>
    </w:p>
    <w:p>
      <w:pPr>
        <w:spacing w:after="0"/>
      </w:pPr>
      <w:r>
        <w:rPr>
          <w:rFonts w:ascii="Arial" w:hAnsi="Arial"/>
          <w:color w:val="C0C0C0"/>
          <w:sz w:val="22"/>
        </w:rPr>
        <w:t>36:51</w:t>
      </w:r>
    </w:p>
    <w:p>
      <w:pPr>
        <w:spacing w:after="0"/>
      </w:pPr>
      <w:r>
        <w:rPr>
          <w:rFonts w:ascii="Arial" w:hAnsi="Arial"/>
          <w:sz w:val="22"/>
        </w:rPr>
        <w:t>Now,</w:t>
      </w:r>
    </w:p>
    <w:p>
      <w:pPr>
        <w:spacing w:after="0"/>
      </w:pPr>
    </w:p>
    <w:p>
      <w:pPr>
        <w:spacing w:after="0"/>
      </w:pPr>
      <w:r>
        <w:rPr>
          <w:rFonts w:ascii="Arial" w:hAnsi="Arial"/>
          <w:color w:val="C0C0C0"/>
          <w:sz w:val="22"/>
        </w:rPr>
        <w:t>36:52</w:t>
      </w:r>
    </w:p>
    <w:p>
      <w:pPr>
        <w:spacing w:after="0"/>
      </w:pPr>
      <w:r>
        <w:rPr>
          <w:rFonts w:ascii="Arial" w:hAnsi="Arial"/>
          <w:sz w:val="22"/>
        </w:rPr>
        <w:t>even though we're gonna use the dragon story, I'm gonna say to my client, this whole issue, so my fear of heights, and feeling so scared and so trapped, and so alone, and so powerless, I just feel like, let's say this is a if this is a woman, I'd make it a female lead character.</w:t>
      </w:r>
    </w:p>
    <w:p>
      <w:pPr>
        <w:spacing w:after="0"/>
      </w:pPr>
    </w:p>
    <w:p>
      <w:pPr>
        <w:spacing w:after="0"/>
      </w:pPr>
      <w:r>
        <w:rPr>
          <w:rFonts w:ascii="Arial" w:hAnsi="Arial"/>
          <w:color w:val="C0C0C0"/>
          <w:sz w:val="22"/>
        </w:rPr>
        <w:t>37:12</w:t>
      </w:r>
    </w:p>
    <w:p>
      <w:pPr>
        <w:spacing w:after="0"/>
      </w:pPr>
      <w:r>
        <w:rPr>
          <w:rFonts w:ascii="Arial" w:hAnsi="Arial"/>
          <w:sz w:val="22"/>
        </w:rPr>
        <w:t>And if it's male, obviously male, so</w:t>
      </w:r>
    </w:p>
    <w:p>
      <w:pPr>
        <w:spacing w:after="0"/>
      </w:pPr>
    </w:p>
    <w:p>
      <w:pPr>
        <w:spacing w:after="0"/>
      </w:pPr>
      <w:r>
        <w:rPr>
          <w:rFonts w:ascii="Arial" w:hAnsi="Arial"/>
          <w:color w:val="C0C0C0"/>
          <w:sz w:val="22"/>
        </w:rPr>
        <w:t>37:16</w:t>
      </w:r>
    </w:p>
    <w:p>
      <w:pPr>
        <w:spacing w:after="0"/>
      </w:pPr>
      <w:r>
        <w:rPr>
          <w:rFonts w:ascii="Arial" w:hAnsi="Arial"/>
          <w:sz w:val="22"/>
        </w:rPr>
        <w:t>I feel like a small boy.</w:t>
      </w:r>
    </w:p>
    <w:p>
      <w:pPr>
        <w:spacing w:after="0"/>
      </w:pPr>
    </w:p>
    <w:p>
      <w:pPr>
        <w:spacing w:after="0"/>
      </w:pPr>
      <w:r>
        <w:rPr>
          <w:rFonts w:ascii="Arial" w:hAnsi="Arial"/>
          <w:color w:val="C0C0C0"/>
          <w:sz w:val="22"/>
        </w:rPr>
        <w:t>37:20</w:t>
      </w:r>
    </w:p>
    <w:p>
      <w:pPr>
        <w:spacing w:after="0"/>
      </w:pPr>
      <w:r>
        <w:rPr>
          <w:rFonts w:ascii="Arial" w:hAnsi="Arial"/>
          <w:sz w:val="22"/>
        </w:rPr>
        <w:t>So my fear of heights is like a small scared boy, in that</w:t>
      </w:r>
    </w:p>
    <w:p>
      <w:pPr>
        <w:spacing w:after="0"/>
      </w:pPr>
    </w:p>
    <w:p>
      <w:pPr>
        <w:spacing w:after="0"/>
      </w:pPr>
      <w:r>
        <w:rPr>
          <w:rFonts w:ascii="Arial" w:hAnsi="Arial"/>
          <w:color w:val="C0C0C0"/>
          <w:sz w:val="22"/>
        </w:rPr>
        <w:t>37:28</w:t>
      </w:r>
    </w:p>
    <w:p>
      <w:pPr>
        <w:spacing w:after="0"/>
      </w:pPr>
      <w:r>
        <w:rPr>
          <w:rFonts w:ascii="Arial" w:hAnsi="Arial"/>
          <w:sz w:val="22"/>
        </w:rPr>
        <w:t>it's like I have to conquer a mighty dragon.</w:t>
      </w:r>
    </w:p>
    <w:p>
      <w:pPr>
        <w:spacing w:after="0"/>
      </w:pPr>
    </w:p>
    <w:p>
      <w:pPr>
        <w:spacing w:after="0"/>
      </w:pPr>
      <w:r>
        <w:rPr>
          <w:rFonts w:ascii="Arial" w:hAnsi="Arial"/>
          <w:color w:val="C0C0C0"/>
          <w:sz w:val="22"/>
        </w:rPr>
        <w:t>37:32</w:t>
      </w:r>
    </w:p>
    <w:p>
      <w:pPr>
        <w:spacing w:after="0"/>
      </w:pPr>
      <w:r>
        <w:rPr>
          <w:rFonts w:ascii="Arial" w:hAnsi="Arial"/>
          <w:sz w:val="22"/>
        </w:rPr>
        <w:t>Who has</w:t>
      </w:r>
    </w:p>
    <w:p>
      <w:pPr>
        <w:spacing w:after="0"/>
      </w:pPr>
    </w:p>
    <w:p>
      <w:pPr>
        <w:spacing w:after="0"/>
      </w:pPr>
      <w:r>
        <w:rPr>
          <w:rFonts w:ascii="Arial" w:hAnsi="Arial"/>
          <w:color w:val="C0C0C0"/>
          <w:sz w:val="22"/>
        </w:rPr>
        <w:t>37:35</w:t>
      </w:r>
    </w:p>
    <w:p>
      <w:pPr>
        <w:spacing w:after="0"/>
      </w:pPr>
      <w:r>
        <w:rPr>
          <w:rFonts w:ascii="Arial" w:hAnsi="Arial"/>
          <w:sz w:val="22"/>
        </w:rPr>
        <w:t>to conquer mighty</w:t>
      </w:r>
    </w:p>
    <w:p>
      <w:pPr>
        <w:spacing w:after="0"/>
      </w:pPr>
    </w:p>
    <w:p>
      <w:pPr>
        <w:spacing w:after="0"/>
      </w:pPr>
      <w:r>
        <w:rPr>
          <w:rFonts w:ascii="Arial" w:hAnsi="Arial"/>
          <w:color w:val="C0C0C0"/>
          <w:sz w:val="22"/>
        </w:rPr>
        <w:t>37:42</w:t>
      </w:r>
    </w:p>
    <w:p>
      <w:pPr>
        <w:spacing w:after="0"/>
      </w:pPr>
      <w:r>
        <w:rPr>
          <w:rFonts w:ascii="Arial" w:hAnsi="Arial"/>
          <w:sz w:val="22"/>
        </w:rPr>
        <w:t>dragon, capital D. Okay, now, I went related to this whole concept. So once there was a small boy, who grew up in a little village, and in the small village, where things were low to the ground, everything was peaceful little huts, very safe, very comfortable. And yet one day, the boy heard news that not far from the village was a great dragon, huge and mighty towering up about the little houses that terrify the little boy. He heard about this and thought, who could possibly handle this who could possibly deal with something so big and so scary? And yet, the townspeople kept talking about all of the different things that are happening that the dragon was doing. The boy didn't really know anything about dragons. He never even seen a dragon before. And yet one day, at a certain point in his life, the people said to him, you're the one who's gonna have to fight the dragon. He said, Why, why me? I don't want to fight the dragon. In Can somebody else do it? It's somehow the town's people showed him. No, you have inside of you strength that none of us have said Really? I have that strength. Yes. And they said in in You are the one who's courageous. Do you remember how you even started that project one day? Remember how you were the one who chose to do that and how you are the one who was joyful? And you're the one who is loving, and you're the one who is happy? You know, you're the one who can do this. And the boy said, but I don't see</w:t>
      </w:r>
    </w:p>
    <w:p>
      <w:pPr>
        <w:spacing w:after="0"/>
      </w:pPr>
    </w:p>
    <w:p>
      <w:pPr>
        <w:spacing w:after="0"/>
      </w:pPr>
      <w:r>
        <w:rPr>
          <w:rFonts w:ascii="Arial" w:hAnsi="Arial"/>
          <w:color w:val="C0C0C0"/>
          <w:sz w:val="22"/>
        </w:rPr>
        <w:t>39:27</w:t>
      </w:r>
    </w:p>
    <w:p>
      <w:pPr>
        <w:spacing w:after="0"/>
      </w:pPr>
      <w:r>
        <w:rPr>
          <w:rFonts w:ascii="Arial" w:hAnsi="Arial"/>
          <w:sz w:val="22"/>
        </w:rPr>
        <w:t>all these qualities</w:t>
      </w:r>
    </w:p>
    <w:p>
      <w:pPr>
        <w:spacing w:after="0"/>
      </w:pPr>
    </w:p>
    <w:p>
      <w:pPr>
        <w:spacing w:after="0"/>
      </w:pPr>
      <w:r>
        <w:rPr>
          <w:rFonts w:ascii="Arial" w:hAnsi="Arial"/>
          <w:color w:val="C0C0C0"/>
          <w:sz w:val="22"/>
        </w:rPr>
        <w:t>39:30</w:t>
      </w:r>
    </w:p>
    <w:p>
      <w:pPr>
        <w:spacing w:after="0"/>
      </w:pPr>
      <w:r>
        <w:rPr>
          <w:rFonts w:ascii="Arial" w:hAnsi="Arial"/>
          <w:sz w:val="22"/>
        </w:rPr>
        <w:t>are going to conquer a dragon. And they said, Just trust us. We know you've got what it takes to do it. He started asking around, he opened his mind a little more and said, Well, maybe they're right. He asked the blacksmith and the blacksmith said yeah, I can we offer you a sword for sure. But it's not just the sword. It's your strength that's going to use this sword. Hmm. I thought the boy some piece of the puzzle are coming together. And then he went to another blacksmith Who said I know And we'll do a shield. Yet it's not the shield that's going to truly protect you. It is your strength and your courage that's going to protect you. And then the boy kept asking around and he found herbalist who said, I will make you a potion that will give you extra strength, and courage to be able to do this yet, it's not the potion. That's going to be your true source of strength and courage. It's actually something inside of you. It's an inner power and an inner knowing, and the potion to help you to tap into it. The boy with his sword and his shield, and his magic potion, decided to begin the journey. And at first walking on the path, he felt scared, he started to feel his legs start to tremble a bit. He really thought about I've never ever conquered or had to do with anything that big before. And yet, as he kept walking, he looked and there towards the end of that trail, he could see the large ferocious dragon. And yet the dragon was actually pleasantly quietly asleep. As he got closer, he looked and he thought, this thing, at least when it's asleep, isn't nearly as scary as I thought it was at all. As he got closer, it felt a little bit more the fear, he realized I'm still safe. Even as I get closer to this thing, I'm still safe. And as he got closer and closer, he started realizing, you know, I don't think this is a dragon at all. Everybody was telling me that this thing that was so far away that I never been to was this big, horrible dragon. But the truth is, it was really just a beautiful horse. When he looked closer and closer, he saw, this is actually a really majestic being. He put down his sword, he put down a shield, he let</w:t>
      </w:r>
    </w:p>
    <w:p>
      <w:pPr>
        <w:spacing w:after="0"/>
      </w:pPr>
    </w:p>
    <w:p>
      <w:pPr>
        <w:spacing w:after="0"/>
      </w:pPr>
      <w:r>
        <w:rPr>
          <w:rFonts w:ascii="Arial" w:hAnsi="Arial"/>
          <w:color w:val="C0C0C0"/>
          <w:sz w:val="22"/>
        </w:rPr>
        <w:t>41:55</w:t>
      </w:r>
    </w:p>
    <w:p>
      <w:pPr>
        <w:spacing w:after="0"/>
      </w:pPr>
      <w:r>
        <w:rPr>
          <w:rFonts w:ascii="Arial" w:hAnsi="Arial"/>
          <w:sz w:val="22"/>
        </w:rPr>
        <w:t>go</w:t>
      </w:r>
    </w:p>
    <w:p>
      <w:pPr>
        <w:spacing w:after="0"/>
      </w:pPr>
    </w:p>
    <w:p>
      <w:pPr>
        <w:spacing w:after="0"/>
      </w:pPr>
      <w:r>
        <w:rPr>
          <w:rFonts w:ascii="Arial" w:hAnsi="Arial"/>
          <w:color w:val="C0C0C0"/>
          <w:sz w:val="22"/>
        </w:rPr>
        <w:t>41:56</w:t>
      </w:r>
    </w:p>
    <w:p>
      <w:pPr>
        <w:spacing w:after="0"/>
      </w:pPr>
      <w:r>
        <w:rPr>
          <w:rFonts w:ascii="Arial" w:hAnsi="Arial"/>
          <w:sz w:val="22"/>
        </w:rPr>
        <w:t>of his defenses. And he realized I only thought I was so alone and weak and trapped. Because everybody was telling me I had to speak thing to have to battle. But it doesn't seem that bad at all. I'm perfectly strong enough. I'm perfectly capable. I can handle this. I don't have to be afraid of this. When he put down the infamous magic potion, realizing he didn't even need courage because there was really nothing to be afraid of. Anyway, he looked in the horse woke up and looked, and the voice smiled. And the horse silver smile The way a horse could smile. The horse stood up and shake it off. It's mean and look beautiful, majestic. The boy had a moment of fear saying well, this is rather big. Yet it's not what I thought it was. And he got closer, he put out his hand and the horse move back a little bit and he realized, Oh, this isn't the way horses like to communicate. So the point is a close friend brought his face closer to the horse. Horses like that. And the horse responded with a wonderful ne and the boy rubbed his mane. And then, with a leap of courage jumped upon the horses back, the horse lifted up his front feet, and stood up the way horses do when the boy was on the horses back and held on to the mean and lifted one arm and cheered himself saying I did it. I conquered the dragon and we rode back into town. He said to me, this wasn't even a dragon at all. I was making mountains out of molehills, I was making things that I thought were so terrible, so bad, and others who thought that there were dragons, there are no dragons, there was simply and then you could relay back to the client, there was simply a building, which is very safe. And there are simply elevators that take you up and down. The thing you thought there was so scary, actually is a beautiful, wonderful place to come and visit. Alright, so that's how it goes. And what we did was we put into the story a complete reframe that it wasn't even a dragon at all. Now, reframing is very much an NLP concept. It is a term you'll learn more later. And it's a whole nother skill set basically to reframe what the client is saying so that when they say yeah I've had i mean i'm just completely this it's a good reframe students and test taking anxiety. Yeah, but I mean if I found this like, you know, though, my whole world will fall apart. Well, actually, if you fail this what's going to happen is you're going to take you're going to go home and study you'll take the test again, you're going to pass it it's you're changing the perspective of it, it's not my whole world will fall apart. It's let's see it more clearly for what it is. But reframes are just looking at it from different angles, different perspectives in the case of the dragon, realizing You're completely mistaken, there wasn't a threat at all. And the same is true with a test or a building or any usually anything that you're afraid of is probably not what you thought. All right, moving on metaphor exercises. So again, I want to really help you to get the feel for how to put these together. This several emotions that clients may experience lost and afraid, overwhelmed, etc. Find symbols for the states lost and afraid a young boy lost in the woods overwhelmed a person drowning in an ocean sad and depressed. A friend, you know who lost a job, there was an anxious a young lion hunting for the first time and feeling and capable and not smart enough, it could be like an infinite learning, infant learning to walk. Okay, so clients will have certain feelings, you will find symbols for these ways to be, you're going to come up with resourceful states courage. So here, lost and afraid, the boy lost in the woods, woods courage, and finding one's life path rising to meet the challenge. Person drowning in the ocean, becoming happy and joyful, right? This is the outcome. But how do we get there? confident self assured, believing in one's own innate intelligence. Right? So remember, with Erickson, he's tapping into resources the client already has, he's using associative mechanisms. He's using past learnings. That's like a letter E. The client feels incapable and not smart enough.</w:t>
      </w:r>
    </w:p>
    <w:p>
      <w:pPr>
        <w:spacing w:after="0"/>
      </w:pPr>
    </w:p>
    <w:p>
      <w:pPr>
        <w:spacing w:after="0"/>
      </w:pPr>
      <w:r>
        <w:rPr>
          <w:rFonts w:ascii="Arial" w:hAnsi="Arial"/>
          <w:color w:val="C0C0C0"/>
          <w:sz w:val="22"/>
        </w:rPr>
        <w:t>46:41</w:t>
      </w:r>
    </w:p>
    <w:p>
      <w:pPr>
        <w:spacing w:after="0"/>
      </w:pPr>
      <w:r>
        <w:rPr>
          <w:rFonts w:ascii="Arial" w:hAnsi="Arial"/>
          <w:sz w:val="22"/>
        </w:rPr>
        <w:t>It's like, that is like an infant learning to walk in that you have to go through a period of adjustment and struggle and learning to eventually become victorious in your ability to walk and talk and learn and become a fully functional human being. How does that happen? You believe in your own self and your innate intelligence tells a story incorporating all of the above three components, right, so once there was a young boy, who was just a little infant that he was learning to walk, he felt quite incapable and not good enough. Yet, through enough practice, and enough coaching, and loving parents, he learned how to walk and felt the freedom of that it is a simplified version at this point. All right. That's basically the structure. When we come back, we'll get into hypnosis and children and you'll see some different approaches to utilize some of our classical hypnotherapy with children. We do get into hypnosis in children I in clinical training, when we actually look at the Medical approaches, things that hypnosis works very well with with children. There's a list of about 2020 different things. But in the next video, we'll certainly talk about just generally working with kids. All right, we will see you then.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