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Tutorials_HT209c_0</w:t>
      </w:r>
    </w:p>
    <w:p>
      <w:r>
        <w:rPr>
          <w:rFonts w:ascii="Arial" w:hAnsi="Arial"/>
          <w:color w:val="4F6880"/>
          <w:sz w:val="22"/>
        </w:rPr>
        <w:t>Tue, 10/20 11:49PM • 1:18:24</w:t>
      </w:r>
    </w:p>
    <w:p>
      <w:pPr>
        <w:spacing w:before="440" w:after="0"/>
      </w:pPr>
      <w:r>
        <w:rPr>
          <w:rFonts w:ascii="Arial" w:hAnsi="Arial"/>
          <w:b/>
          <w:color w:val="4F6880"/>
          <w:sz w:val="22"/>
        </w:rPr>
        <w:t>SUMMARY KEYWORDS</w:t>
      </w:r>
    </w:p>
    <w:p>
      <w:r>
        <w:rPr>
          <w:rFonts w:ascii="Arial" w:hAnsi="Arial"/>
          <w:color w:val="4F6880"/>
          <w:sz w:val="22"/>
        </w:rPr>
        <w:t>story, metaphor, client, dolphin, find, cookie monster, dentures, people, frog, meaning, hypnotherapy, fear, hear, dragon, life, practice, day, simile, therapy, peace</w:t>
      </w:r>
    </w:p>
    <w:p>
      <w:pPr>
        <w:spacing w:after="0"/>
      </w:pPr>
    </w:p>
    <w:p>
      <w:pPr>
        <w:spacing w:after="0"/>
      </w:pPr>
      <w:r>
        <w:rPr>
          <w:rFonts w:ascii="Arial" w:hAnsi="Arial"/>
          <w:color w:val="C0C0C0"/>
          <w:sz w:val="22"/>
        </w:rPr>
        <w:t>00:01</w:t>
      </w:r>
    </w:p>
    <w:p>
      <w:pPr>
        <w:spacing w:after="0"/>
      </w:pPr>
      <w:r>
        <w:rPr>
          <w:rFonts w:ascii="Arial" w:hAnsi="Arial"/>
          <w:sz w:val="22"/>
        </w:rPr>
        <w:t>Welcome back everyone to ht 209 next section might be next moment for you next day for me. You finished yesterday. I finished yesterday with the Erickson video, I hope you find it to doll.</w:t>
      </w:r>
    </w:p>
    <w:p>
      <w:pPr>
        <w:spacing w:after="0"/>
      </w:pPr>
    </w:p>
    <w:p>
      <w:pPr>
        <w:spacing w:after="0"/>
      </w:pPr>
      <w:r>
        <w:rPr>
          <w:rFonts w:ascii="Arial" w:hAnsi="Arial"/>
          <w:color w:val="C0C0C0"/>
          <w:sz w:val="22"/>
        </w:rPr>
        <w:t>00:18</w:t>
      </w:r>
    </w:p>
    <w:p>
      <w:pPr>
        <w:spacing w:after="0"/>
      </w:pPr>
      <w:r>
        <w:rPr>
          <w:rFonts w:ascii="Arial" w:hAnsi="Arial"/>
          <w:sz w:val="22"/>
        </w:rPr>
        <w:t>My experience of watching Erickson is I go on Google and and you watch the videos that we're doing are a lot more exciting. But basically, you can see the difference at least between the very classical style that was explained by Jeffrey's EEG and the ericksonian style, you can certainly go deeper into it. My experience, again is when you go through our training, you're going to see when you go through at least the first 300 hours, you'll see why I'm so adamant about our processes the work you saw Erickson doing there, which of course isn't the full range of ericksonian hypnotherapy. But the work that we do with regressions in the cathartic emotion or at least the Gestalt dialogues, basically the transforming therapy of Gil Boyne that we've modified here over well, you know, since his time, but however, it's been modified about 30, over 3040 years. On the videos you watch of him compared to what you'll see me doing basically, it's there's quantum leaps that have occurred since the die and when gilbane was doing his regressions. Ericsson is is many ways dated, right. So there are more advanced ways of understanding and working with Ericsson. But I would encourage you to skiba trust the fyh model. And you'll be doing great. You do want to be able to integrate certain components of an ericksonian style into what we do. And that leads us into metaphors, therapeutic storytelling. So would you like to hear story. Once there was a little frog he lived down in a well, and the little frog had some water. And he had some sunlight and he had some air and he seemed relatively contented and happy. And yet one day this frog from the ocean and ocean frog came over inlands just walking about exploring his big world and saw this little hole and was curious and look down and there's a little frog swimming in there. And the ocean frog said to the well frog was what do you do now? They're</w:t>
      </w:r>
    </w:p>
    <w:p>
      <w:pPr>
        <w:spacing w:after="0"/>
      </w:pPr>
    </w:p>
    <w:p>
      <w:pPr>
        <w:spacing w:after="0"/>
      </w:pPr>
      <w:r>
        <w:rPr>
          <w:rFonts w:ascii="Arial" w:hAnsi="Arial"/>
          <w:color w:val="C0C0C0"/>
          <w:sz w:val="22"/>
        </w:rPr>
        <w:t>02:16</w:t>
      </w:r>
    </w:p>
    <w:p>
      <w:pPr>
        <w:spacing w:after="0"/>
      </w:pPr>
      <w:r>
        <w:rPr>
          <w:rFonts w:ascii="Arial" w:hAnsi="Arial"/>
          <w:sz w:val="22"/>
        </w:rPr>
        <w:t>they're all frog said. What do you mean? I mean, I've got water and I have and I have sunlight and the ocean frog said. Yes, good, sir. But I believe you're missing something much, much, much bigger, much more grand, much more glorious. What are you talking about? I have water I've area of sun and what more could you want? He said yes. But there is an ocean over there. Well, I have an ocean of water right here. No, no, you don't understand there is an ocean.</w:t>
      </w:r>
    </w:p>
    <w:p>
      <w:pPr>
        <w:spacing w:after="0"/>
      </w:pPr>
    </w:p>
    <w:p>
      <w:pPr>
        <w:spacing w:after="0"/>
      </w:pPr>
      <w:r>
        <w:rPr>
          <w:rFonts w:ascii="Arial" w:hAnsi="Arial"/>
          <w:color w:val="C0C0C0"/>
          <w:sz w:val="22"/>
        </w:rPr>
        <w:t>02:43</w:t>
      </w:r>
    </w:p>
    <w:p>
      <w:pPr>
        <w:spacing w:after="0"/>
      </w:pPr>
      <w:r>
        <w:rPr>
          <w:rFonts w:ascii="Arial" w:hAnsi="Arial"/>
          <w:sz w:val="22"/>
        </w:rPr>
        <w:t>Well, but I have water and there's the whole infinite amount of air and you have this little tunnel of air. I have plenty of air. And there's the sun. I mean, like, you can see the whole sun when you're out there. Then you get a little glimpses of life that come down here, though well, frog could not possibly conceive of what the ocean frog was working to explain. Yet with enough coercion and insistence and mostly the passion that the ocean frog had about this whole other way of being the well frog said, All right, I'm willing to take the risk and take the leap. And when the well frog finally got out and looked upon the ocean for the first time, he was awestruck and realized he had no idea what he was missing, by willing to live only in his small little world.</w:t>
      </w:r>
    </w:p>
    <w:p>
      <w:pPr>
        <w:spacing w:after="0"/>
      </w:pPr>
    </w:p>
    <w:p>
      <w:pPr>
        <w:spacing w:after="0"/>
      </w:pPr>
      <w:r>
        <w:rPr>
          <w:rFonts w:ascii="Arial" w:hAnsi="Arial"/>
          <w:color w:val="C0C0C0"/>
          <w:sz w:val="22"/>
        </w:rPr>
        <w:t>03:37</w:t>
      </w:r>
    </w:p>
    <w:p>
      <w:pPr>
        <w:spacing w:after="0"/>
      </w:pPr>
      <w:r>
        <w:rPr>
          <w:rFonts w:ascii="Arial" w:hAnsi="Arial"/>
          <w:sz w:val="22"/>
        </w:rPr>
        <w:t>Now, I don't know how you will resonate with that story, how you'll interpret that, how you'll apply it to your life, perhaps your consider that it relates to a limited way of being that you've had, and that there's a more majestic way for you to live, perhaps your consider in means stepping outside of your comfort zone, being willing to take a little bit more risk only to find out that the reward is so much greater, or that only those who are willing to take risk get to experience something greater, or how Fortune favors the bold. You never can tell how a person or</w:t>
      </w:r>
    </w:p>
    <w:p>
      <w:pPr>
        <w:spacing w:after="0"/>
      </w:pPr>
    </w:p>
    <w:p>
      <w:pPr>
        <w:spacing w:after="0"/>
      </w:pPr>
      <w:r>
        <w:rPr>
          <w:rFonts w:ascii="Arial" w:hAnsi="Arial"/>
          <w:color w:val="C0C0C0"/>
          <w:sz w:val="22"/>
        </w:rPr>
        <w:t>04:18</w:t>
      </w:r>
    </w:p>
    <w:p>
      <w:pPr>
        <w:spacing w:after="0"/>
      </w:pPr>
      <w:r>
        <w:rPr>
          <w:rFonts w:ascii="Arial" w:hAnsi="Arial"/>
          <w:sz w:val="22"/>
        </w:rPr>
        <w:t>excuse me will respond to a metaphor. Everybody was interpreted in their own unique way. So I don't know how you personally can conceive now of what it'd be like to move from wherever you've been in your comfort zone to the next step of your comfort zone.</w:t>
      </w:r>
    </w:p>
    <w:p>
      <w:pPr>
        <w:spacing w:after="0"/>
      </w:pPr>
    </w:p>
    <w:p>
      <w:pPr>
        <w:spacing w:after="0"/>
      </w:pPr>
      <w:r>
        <w:rPr>
          <w:rFonts w:ascii="Arial" w:hAnsi="Arial"/>
          <w:color w:val="C0C0C0"/>
          <w:sz w:val="22"/>
        </w:rPr>
        <w:t>04:37</w:t>
      </w:r>
    </w:p>
    <w:p>
      <w:pPr>
        <w:spacing w:after="0"/>
      </w:pPr>
      <w:r>
        <w:rPr>
          <w:rFonts w:ascii="Arial" w:hAnsi="Arial"/>
          <w:sz w:val="22"/>
        </w:rPr>
        <w:t>So can you see that in the story? there can be multiple levels of meaning, and that in the explanation of the story, there can be NLP language patterns. I don't know how you will interpret that story. Yeah, what's implied?</w:t>
      </w:r>
    </w:p>
    <w:p>
      <w:pPr>
        <w:spacing w:after="0"/>
      </w:pPr>
    </w:p>
    <w:p>
      <w:pPr>
        <w:spacing w:after="0"/>
      </w:pPr>
      <w:r>
        <w:rPr>
          <w:rFonts w:ascii="Arial" w:hAnsi="Arial"/>
          <w:color w:val="C0C0C0"/>
          <w:sz w:val="22"/>
        </w:rPr>
        <w:t>04:57</w:t>
      </w:r>
    </w:p>
    <w:p>
      <w:pPr>
        <w:spacing w:after="0"/>
      </w:pPr>
      <w:r>
        <w:rPr>
          <w:rFonts w:ascii="Arial" w:hAnsi="Arial"/>
          <w:sz w:val="22"/>
        </w:rPr>
        <w:t>You're gonna interpret that story. I don't know if you'll enter</w:t>
      </w:r>
    </w:p>
    <w:p>
      <w:pPr>
        <w:spacing w:after="0"/>
      </w:pPr>
    </w:p>
    <w:p>
      <w:pPr>
        <w:spacing w:after="0"/>
      </w:pPr>
      <w:r>
        <w:rPr>
          <w:rFonts w:ascii="Arial" w:hAnsi="Arial"/>
          <w:color w:val="C0C0C0"/>
          <w:sz w:val="22"/>
        </w:rPr>
        <w:t>05:00</w:t>
      </w:r>
    </w:p>
    <w:p>
      <w:pPr>
        <w:spacing w:after="0"/>
      </w:pPr>
      <w:r>
        <w:rPr>
          <w:rFonts w:ascii="Arial" w:hAnsi="Arial"/>
          <w:sz w:val="22"/>
        </w:rPr>
        <w:t>Put it this way, or this way, or this way or this way. But I've given you four options of how I would like the story to be interpreted. And it still allows for you to find your own inner message. Therefore, you can use storytelling all throughout hypnotherapy, you can use it in the intake, you can use it in a regression, you're here in transpersonal, an actual client session of mine, and I tell her to stories in the middle of the session, so that she can understand what I want to teach. Because I know what I'm going to teach is going to require perhaps a deeper level of communicating wisdom that I can't necessarily just say directly, I want her to find her own answers inside, or sometimes statements that are too direct. For instance, when the stories that I told her, if I just want to tell you this message, what you're looking for, is found within yourself, what you're looking for is found within yourself.</w:t>
      </w:r>
    </w:p>
    <w:p>
      <w:pPr>
        <w:spacing w:after="0"/>
      </w:pPr>
    </w:p>
    <w:p>
      <w:pPr>
        <w:spacing w:after="0"/>
      </w:pPr>
      <w:r>
        <w:rPr>
          <w:rFonts w:ascii="Arial" w:hAnsi="Arial"/>
          <w:color w:val="C0C0C0"/>
          <w:sz w:val="22"/>
        </w:rPr>
        <w:t>06:06</w:t>
      </w:r>
    </w:p>
    <w:p>
      <w:pPr>
        <w:spacing w:after="0"/>
      </w:pPr>
      <w:r>
        <w:rPr>
          <w:rFonts w:ascii="Arial" w:hAnsi="Arial"/>
          <w:sz w:val="22"/>
        </w:rPr>
        <w:t>What does that mean? If I said, you can find love and joy and peace inside of you?</w:t>
      </w:r>
    </w:p>
    <w:p>
      <w:pPr>
        <w:spacing w:after="0"/>
      </w:pPr>
    </w:p>
    <w:p>
      <w:pPr>
        <w:spacing w:after="0"/>
      </w:pPr>
      <w:r>
        <w:rPr>
          <w:rFonts w:ascii="Arial" w:hAnsi="Arial"/>
          <w:color w:val="C0C0C0"/>
          <w:sz w:val="22"/>
        </w:rPr>
        <w:t>06:14</w:t>
      </w:r>
    </w:p>
    <w:p>
      <w:pPr>
        <w:spacing w:after="0"/>
      </w:pPr>
      <w:r>
        <w:rPr>
          <w:rFonts w:ascii="Arial" w:hAnsi="Arial"/>
          <w:sz w:val="22"/>
        </w:rPr>
        <w:t>Those are direct statements. And there's nothing wrong with that. However, it could easily hit your critical factor. If I say, let me tell you this story that I told her.</w:t>
      </w:r>
    </w:p>
    <w:p>
      <w:pPr>
        <w:spacing w:after="0"/>
      </w:pPr>
    </w:p>
    <w:p>
      <w:pPr>
        <w:spacing w:after="0"/>
      </w:pPr>
      <w:r>
        <w:rPr>
          <w:rFonts w:ascii="Arial" w:hAnsi="Arial"/>
          <w:color w:val="C0C0C0"/>
          <w:sz w:val="22"/>
        </w:rPr>
        <w:t>06:26</w:t>
      </w:r>
    </w:p>
    <w:p>
      <w:pPr>
        <w:spacing w:after="0"/>
      </w:pPr>
      <w:r>
        <w:rPr>
          <w:rFonts w:ascii="Arial" w:hAnsi="Arial"/>
          <w:sz w:val="22"/>
        </w:rPr>
        <w:t>Get your living, curious, right and kind of open your mind like you want to learn I want. Well, this is an actual client session. This is exactly what I'll hear later in the training. But this is exactly what Matthew said to a client.</w:t>
      </w:r>
    </w:p>
    <w:p>
      <w:pPr>
        <w:spacing w:after="0"/>
      </w:pPr>
    </w:p>
    <w:p>
      <w:pPr>
        <w:spacing w:after="0"/>
      </w:pPr>
      <w:r>
        <w:rPr>
          <w:rFonts w:ascii="Arial" w:hAnsi="Arial"/>
          <w:color w:val="C0C0C0"/>
          <w:sz w:val="22"/>
        </w:rPr>
        <w:t>06:40</w:t>
      </w:r>
    </w:p>
    <w:p>
      <w:pPr>
        <w:spacing w:after="0"/>
      </w:pPr>
      <w:r>
        <w:rPr>
          <w:rFonts w:ascii="Arial" w:hAnsi="Arial"/>
          <w:sz w:val="22"/>
        </w:rPr>
        <w:t>You see, like this power of the pause, getting a person to one to know engaging them a bit. Let me tell you a story.</w:t>
      </w:r>
    </w:p>
    <w:p>
      <w:pPr>
        <w:spacing w:after="0"/>
      </w:pPr>
    </w:p>
    <w:p>
      <w:pPr>
        <w:spacing w:after="0"/>
      </w:pPr>
      <w:r>
        <w:rPr>
          <w:rFonts w:ascii="Arial" w:hAnsi="Arial"/>
          <w:color w:val="C0C0C0"/>
          <w:sz w:val="22"/>
        </w:rPr>
        <w:t>06:47</w:t>
      </w:r>
    </w:p>
    <w:p>
      <w:pPr>
        <w:spacing w:after="0"/>
      </w:pPr>
      <w:r>
        <w:rPr>
          <w:rFonts w:ascii="Arial" w:hAnsi="Arial"/>
          <w:sz w:val="22"/>
        </w:rPr>
        <w:t>Romeo waiting, so you're getting someone's attention. And when you start telling this story, their critical factor doesn't need to be engaged directly because you're flowing along with it. So if I said, there's a story that I had that I told a client Once there was a poor man who lived in Istanbul, and he had a dream at night, the man dreamt that, under neath a bed in another house far, far away. There was an old man and under his bed in his house was the greatest treasure ever. He ever can know. And not only in the dream was he told about this treasure where it was located. He was told the exact city and the exact address three stepping up on the street, Cairo, the man woke up. Trusting in his dream visions. He went on this long journey from Istanbul all the way to Cairo and the time it took a little while to get there. After many months, he finally arrives in the city. He asks around and he finds stepping up the street in their three step innopolis. Street Cairo, the old man in the dream is sitting right in front of the house.</w:t>
      </w:r>
    </w:p>
    <w:p>
      <w:pPr>
        <w:spacing w:after="0"/>
      </w:pPr>
    </w:p>
    <w:p>
      <w:pPr>
        <w:spacing w:after="0"/>
      </w:pPr>
      <w:r>
        <w:rPr>
          <w:rFonts w:ascii="Arial" w:hAnsi="Arial"/>
          <w:color w:val="C0C0C0"/>
          <w:sz w:val="22"/>
        </w:rPr>
        <w:t>08:05</w:t>
      </w:r>
    </w:p>
    <w:p>
      <w:pPr>
        <w:spacing w:after="0"/>
      </w:pPr>
      <w:r>
        <w:rPr>
          <w:rFonts w:ascii="Arial" w:hAnsi="Arial"/>
          <w:sz w:val="22"/>
        </w:rPr>
        <w:t>The poor man from the other country says many, many months ago I had a dream of you. Exactly. You're sitting right here in front of this house, and in your house is the greatest treasure that I had ever seen. And the poor man, the old man sitting around the house, smiled and chuckled lightly and said, How strange. Just last night, I had a dream of a poor man who lived in Istanbul. And underneath his bed was the greatest treasure that I had ever seen.</w:t>
      </w:r>
    </w:p>
    <w:p>
      <w:pPr>
        <w:spacing w:after="0"/>
      </w:pPr>
    </w:p>
    <w:p>
      <w:pPr>
        <w:spacing w:after="0"/>
      </w:pPr>
      <w:r>
        <w:rPr>
          <w:rFonts w:ascii="Arial" w:hAnsi="Arial"/>
          <w:color w:val="C0C0C0"/>
          <w:sz w:val="22"/>
        </w:rPr>
        <w:t>08:39</w:t>
      </w:r>
    </w:p>
    <w:p>
      <w:pPr>
        <w:spacing w:after="0"/>
      </w:pPr>
      <w:r>
        <w:rPr>
          <w:rFonts w:ascii="Arial" w:hAnsi="Arial"/>
          <w:sz w:val="22"/>
        </w:rPr>
        <w:t>And the general sense of the story can be interpreted any way they you would like to interpret it yet, if you connect with the story, you say I see what he's getting at here. And I already told you the moral of the story before I told you the story. Now you can do that, because it's multiple levels of repetition, on what you're working to convey to the client. Yeah. You can't always guarantee emotional resonance with a story you might say. I don't get it. Right. And as you saw with the Erickson concept, it wasn't just the communication, it was looking for the response that's elicited. Yet when you're so indirect, you don't know if you're getting the response. That's not necessarily a good thing. You want to be sure that the metaphor can resonate deeply with the client. I believe I told a story may have been during one of the weekly classes or the online interactive tutorials of a little rabbit who got out of his hole, and in between the rabbit and his hole was a fox that appeared the Fox was going to eat the rabbit so the rabbit runs off and climbs up a tree. The Fox gets to the tree and foxes Connect climb trees and so the five</w:t>
      </w:r>
    </w:p>
    <w:p>
      <w:pPr>
        <w:spacing w:after="0"/>
      </w:pPr>
    </w:p>
    <w:p>
      <w:pPr>
        <w:spacing w:after="0"/>
      </w:pPr>
      <w:r>
        <w:rPr>
          <w:rFonts w:ascii="Arial" w:hAnsi="Arial"/>
          <w:color w:val="C0C0C0"/>
          <w:sz w:val="22"/>
        </w:rPr>
        <w:t>10:00</w:t>
      </w:r>
    </w:p>
    <w:p>
      <w:pPr>
        <w:spacing w:after="0"/>
      </w:pPr>
      <w:r>
        <w:rPr>
          <w:rFonts w:ascii="Arial" w:hAnsi="Arial"/>
          <w:sz w:val="22"/>
        </w:rPr>
        <w:t>To the rabbit, how did you get up there? rabbits can climb trees, either. The rabbit said, Look, buddy, when I had to do it, I did it. And I know we had a student who said, that just resonated with me so much that was so helpful for me. Now, I could just say to directly, look, when you need to take the next step, when it's time to open your hypnotherapy practice, when you have to put out advertising or it's just you're not going to see clients in you need to see clients, you do it because you have to do it. And you're going to get a good result. If you put out the effort outflow equals inflow, it how do I get you to fully understand that story, I need to know you connect with it, I need to know you resonate with it. What we'll do primarily for the stage that you're at in your training, is I'll encourage therapeutic storytelling in two maybe three ways if we consider working while we will consider working with children. One is you can just tell a story during the intake, or at the end at anytime you want. When it seems relevant when you want to communicate a point, you can tell a story.</w:t>
      </w:r>
    </w:p>
    <w:p>
      <w:pPr>
        <w:spacing w:after="0"/>
      </w:pPr>
    </w:p>
    <w:p>
      <w:pPr>
        <w:spacing w:after="0"/>
      </w:pPr>
      <w:r>
        <w:rPr>
          <w:rFonts w:ascii="Arial" w:hAnsi="Arial"/>
          <w:color w:val="C0C0C0"/>
          <w:sz w:val="22"/>
        </w:rPr>
        <w:t>11:07</w:t>
      </w:r>
    </w:p>
    <w:p>
      <w:pPr>
        <w:spacing w:after="0"/>
      </w:pPr>
      <w:r>
        <w:rPr>
          <w:rFonts w:ascii="Arial" w:hAnsi="Arial"/>
          <w:sz w:val="22"/>
        </w:rPr>
        <w:t>The client has goals. And so if you think oh, I know a story that aligns with that you could tell that goal, you could tell that story. Or you can use it in your hypnotic programming. So we'll be sure to review that at one of your exercises when you're in house, that you're going to be practicing again, your hypnotic programming. And you're going to be putting metaphors into it at least one story, you can embed the entire journey as a metaphor for the moment of look at this spot on the ceiling. You can be engaging therapeutic storytelling in various ways. But typically, they'll simply be a point where you're going to tell a story and I'll teach you how to construct that. Where Yes, it requires your own creativity. Yet it can have deep emotional resonance with the client, the client does know what you're doing. And yet, it's still going to work. And there's a structure that will make it relatively easy, at the same time on teach a little bit more advanced so that those of you who catch on to the deeper levels of this can work with it. When you look at some of the world's scriptures, or we have a list here on your training, manual stories, myths, parables, personal stories, case histories, phrases, ritual and ceremony. Mostly, if you look at some of the deep world scriptures, there's multiple levels of meaning. One of my favorite books is the Rubaiyat of Omar I am, I have a whole collection right here on my shelf and I used antiquarian bookstore, Book Fair, I will go look for copies of the room yet, and they're very, very beautiful. The best version is the first version Translated by Edward Fitzgerald by far. The other ones he tried to do never were divinely inspired. But the first one was, yet it's written about enjoy life, why you can enjoy wine, enjoy the grape, enjoy good women enjoy spending time in the company of usually wish there was read on the surface as enjoy Women In Bars. When anybody with any level of spiritual mystical understanding, read it, they say, Wow, no, Omar Khayyam was deep. And there's another level here. This is true in almost any scripture, you can read the Adam and Eve story. And you say, Well, you know, so what are you saying that 6000 years ago, there was the very first man and woman they just kind of appeared here? Is that how it was? Or can we look at that at a deeper level? How can we understand the concept of creation at a deeper level than just poof, and there's two people. And again, maybe there's truth to that, you know, some people believe that. So we'd want to respect all traditions, yet, you can definitely look at scripture at a deeper level. So understand that metaphors communicate on multiple levels, and you cannot learn beyond your degree of readiness, you cannot learn beyond your degree of readiness. Therefore, you might tell this story, and they get it here, even though you meant for it here yet, if it's on a recording they're going to use or if they reflect on the story again, eventually, they may get it on a deeper level. I do see that adding a metaphor to a hypnotic programming session can help especially with the repetition they hear that story over and over. And if you create the story with some emotion with some passion, you can find that the person who said they use it actually gets more benefit from it. Let's look at Dr. Steven Heller wrote up here, it is my belief that all presenting problems and symptoms are really metaphors that contain a story about what the problem really is. It is therefore the responsibility of the therapist to create metaphors that contain a story that contains the possible solutions. The metaphor is the message hypnosis is in and of itself a metaphor within a metaphor.</w:t>
      </w:r>
    </w:p>
    <w:p>
      <w:pPr>
        <w:spacing w:after="0"/>
      </w:pPr>
    </w:p>
    <w:p>
      <w:pPr>
        <w:spacing w:after="0"/>
      </w:pPr>
      <w:r>
        <w:rPr>
          <w:rFonts w:ascii="Arial" w:hAnsi="Arial"/>
          <w:color w:val="C0C0C0"/>
          <w:sz w:val="22"/>
        </w:rPr>
        <w:t>15:00</w:t>
      </w:r>
    </w:p>
    <w:p>
      <w:pPr>
        <w:spacing w:after="0"/>
      </w:pPr>
      <w:r>
        <w:rPr>
          <w:rFonts w:ascii="Arial" w:hAnsi="Arial"/>
          <w:sz w:val="22"/>
        </w:rPr>
        <w:t>If you consider a metaphor, simply a story. Then if I told you a story of a client session, a client walks in, I greet them and I say hello. And I asked them, if there's anything I can get for them, I care for them. Do you need some water? Do you need the bathroom? Can you please fill out some intake forms, I start to give them some directives right away, to have a seat. I help them to feel comfortable. We start talking about their issue. They tell me their story. I'm listening to the story. And I'm taking notes and pulling out the relevant information and finding out what are their goals I'm deciding and what technique will best be used to get them to their goals. And then we use that technique, they usually walk out of the office feeling amazing. That is a story. So consider the entire hypnosis and hypnosis experience to be a story. When you add a story within that story. Then there's metaphors within the metaphor. And you see that he says, Here are possible solutions. The concept is we're letting the subconscious find its own inner resources. Again, as you're getting for me, I don't like that it's so indirect, that we're not able to be sure we get results. When you do this with children. And when we get to this later in the training manual, you're going to see that you can't use a lot of classical methods with children, you can't do fixation, they can't focus. You can't get them to sit still, for more than five minutes. We'll talk about age ranges, you know, and whatnot won't get to it. yet. Let's assume you have somebody who is not able to do classical hypnotherapy. The nice thing about these covert language patterns the therapeutic storytelling is you can tell a story that you put on a CD, mom takes it home and plays it every night for the daughter. And every night when she goes to bed. She's falling asleep to this very nice story about princesses or fairies or Winnie the Pooh, Winnie the Pooh fan. So it's easy to tell stories about poohbear. And the only negative feedback I heard was Mom, I'm tired of the same story every night. You can teach mom how to tell stories in this way too. And there's some really good books I'll recommend for you to recommend to parents, or because sometimes you just can't see with hypnotherapy a child long term. We're not the type of counselor or therapist that does long term work with children. Typically they come in for one issue like bedwetting, we usually will get one or two sessions, maybe three, Max. But a lot of our techniques are very powerful as far as needing emotional maturity, you need to be able to if usually have suffered enough, the ability to fixate the ability to process deep seated memories, that sometimes it takes till somebody is 40 5060 years old, before they're emotionally mature enough enough resources to deal with those underlying issues. So honestly, most of our modalities are not child friendly.</w:t>
      </w:r>
    </w:p>
    <w:p>
      <w:pPr>
        <w:spacing w:after="0"/>
      </w:pPr>
    </w:p>
    <w:p>
      <w:pPr>
        <w:spacing w:after="0"/>
      </w:pPr>
      <w:r>
        <w:rPr>
          <w:rFonts w:ascii="Arial" w:hAnsi="Arial"/>
          <w:color w:val="C0C0C0"/>
          <w:sz w:val="22"/>
        </w:rPr>
        <w:t>18:00</w:t>
      </w:r>
    </w:p>
    <w:p>
      <w:pPr>
        <w:spacing w:after="0"/>
      </w:pPr>
      <w:r>
        <w:rPr>
          <w:rFonts w:ascii="Arial" w:hAnsi="Arial"/>
          <w:sz w:val="22"/>
        </w:rPr>
        <w:t>therapeutic storytelling is one of the things that works really well. But again, how many stories can you tell the sessions usually much shorter. But just know that when you work with children, I'll give you many different modifications of our classical style, you're going to find that the stories are great, but there's ways to make arm catalepsy more fun and eye fixation and balloon bucket, you know modifications so you can engage a child. Okay, so we have a list here of the different types of metaphors where you can find them.</w:t>
      </w:r>
    </w:p>
    <w:p>
      <w:pPr>
        <w:spacing w:after="0"/>
      </w:pPr>
    </w:p>
    <w:p>
      <w:pPr>
        <w:spacing w:after="0"/>
      </w:pPr>
      <w:r>
        <w:rPr>
          <w:rFonts w:ascii="Arial" w:hAnsi="Arial"/>
          <w:color w:val="C0C0C0"/>
          <w:sz w:val="22"/>
        </w:rPr>
        <w:t>18:34</w:t>
      </w:r>
    </w:p>
    <w:p>
      <w:pPr>
        <w:spacing w:after="0"/>
      </w:pPr>
      <w:r>
        <w:rPr>
          <w:rFonts w:ascii="Arial" w:hAnsi="Arial"/>
          <w:sz w:val="22"/>
        </w:rPr>
        <w:t>This is go through these numbers relatively quickly, and then we'll get into the actual techniques of it. The subconscious works in stories so that is how to talk to it. Now, of course, it's a half truth because I can just tell it stop smoking. Or I can tell an elaborate story of someone who struggled with a certain issue and overcame the issue. There's a story I tell in clinical training, so you'll probably hear it again. When it comes to hypnosis for dentistry. A man came was Brandon with bias wife actually she made the phone call and she brought them in. A man came in who couldn't wear his dentures because he had a gag reflex. So he put them in his mouth, he made a gag f take them out. They weren't able to go out and be social, because he was too self conscious to not have his teeth in but it kind of were his false teeth. She comes in with him for the session. And he's willing, you know, it'd be better if he had made the phone call. But he was willing and we sat down we talked and I realized I moved in therapy before hypnosis was going to be the best bet. Let me desensitize the perception. Let's change the perception of the dentures. Let's get the gag reflex to stop and then we'll put them into hypnosis wearing his dentures. So I had to get him to be able to wear them first. While my fingers are moving, and I'm moving therapy, I simply said one major</w:t>
      </w:r>
    </w:p>
    <w:p>
      <w:pPr>
        <w:spacing w:after="0"/>
      </w:pPr>
    </w:p>
    <w:p>
      <w:pPr>
        <w:spacing w:after="0"/>
      </w:pPr>
      <w:r>
        <w:rPr>
          <w:rFonts w:ascii="Arial" w:hAnsi="Arial"/>
          <w:color w:val="C0C0C0"/>
          <w:sz w:val="22"/>
        </w:rPr>
        <w:t>20:00</w:t>
      </w:r>
    </w:p>
    <w:p>
      <w:pPr>
        <w:spacing w:after="0"/>
      </w:pPr>
      <w:r>
        <w:rPr>
          <w:rFonts w:ascii="Arial" w:hAnsi="Arial"/>
          <w:sz w:val="22"/>
        </w:rPr>
        <w:t>thing over and over again. It wasn't all I did. But this is the thing that really was important. I said nothing outside of you has any power over you whatsoever. Your dentures cannot make you gag. Nothing in the world has the ability to cause you to feel anything. You choose what you think. You choose what you feel. You choose the life that you would live. He got it. And after a few moving cycles each time it could wear the dentures longer. After about a half hour, he hasn't met his mouth. No gagging, no problem. I said, No, it's put you in hypnosis will program and everything I was saying. And you'll be wearing your dentures the whole time. When you come out. You'd be wearing them for as long as you want to the way anyone know you take them at night, whatever. But you wear them all day as long as you want to.</w:t>
      </w:r>
    </w:p>
    <w:p>
      <w:pPr>
        <w:spacing w:after="0"/>
      </w:pPr>
    </w:p>
    <w:p>
      <w:pPr>
        <w:spacing w:after="0"/>
      </w:pPr>
      <w:r>
        <w:rPr>
          <w:rFonts w:ascii="Arial" w:hAnsi="Arial"/>
          <w:color w:val="C0C0C0"/>
          <w:sz w:val="22"/>
        </w:rPr>
        <w:t>20:52</w:t>
      </w:r>
    </w:p>
    <w:p>
      <w:pPr>
        <w:spacing w:after="0"/>
      </w:pPr>
      <w:r>
        <w:rPr>
          <w:rFonts w:ascii="Arial" w:hAnsi="Arial"/>
          <w:sz w:val="22"/>
        </w:rPr>
        <w:t>I heard back a week later from the wife she called she said, I just want to thank you so much. You've changed our entire life. He is one session that was it. It's cured. He's able to wear his dentures, no more gagging way be social. We just went out to they, they were kind of bikers, they went out to the biker bar, and there would be friendly and it was great. She said also, thank you so much. Because I stopped smoking. I said, That's interesting. That happened. We didn't work on you. She said, Well, I just listened to every word that you said. And when you kept saying over and over, nothing outside of you has any power over you. She related that to cigarettes. And she didn't even need formal hypnosis. She just got it. He said, Yeah, I do not need to turn to a cigarette, because I used to think the cigarette made me smoke it. It doesn't, it was something inside of me. I changed what was inside of me that was causing me to do this thing I don't want to do, I made the internal change, just in that moment. And that was that I stopped smoking. I'm like you're welcome for the precession.</w:t>
      </w:r>
    </w:p>
    <w:p>
      <w:pPr>
        <w:spacing w:after="0"/>
      </w:pPr>
    </w:p>
    <w:p>
      <w:pPr>
        <w:spacing w:after="0"/>
      </w:pPr>
      <w:r>
        <w:rPr>
          <w:rFonts w:ascii="Arial" w:hAnsi="Arial"/>
          <w:color w:val="C0C0C0"/>
          <w:sz w:val="22"/>
        </w:rPr>
        <w:t>21:59</w:t>
      </w:r>
    </w:p>
    <w:p>
      <w:pPr>
        <w:spacing w:after="0"/>
      </w:pPr>
      <w:r>
        <w:rPr>
          <w:rFonts w:ascii="Arial" w:hAnsi="Arial"/>
          <w:sz w:val="22"/>
        </w:rPr>
        <w:t>I don't know how you will apply that to your own life.</w:t>
      </w:r>
    </w:p>
    <w:p>
      <w:pPr>
        <w:spacing w:after="0"/>
      </w:pPr>
    </w:p>
    <w:p>
      <w:pPr>
        <w:spacing w:after="0"/>
      </w:pPr>
      <w:r>
        <w:rPr>
          <w:rFonts w:ascii="Arial" w:hAnsi="Arial"/>
          <w:color w:val="C0C0C0"/>
          <w:sz w:val="22"/>
        </w:rPr>
        <w:t>22:03</w:t>
      </w:r>
    </w:p>
    <w:p>
      <w:pPr>
        <w:spacing w:after="0"/>
      </w:pPr>
      <w:r>
        <w:rPr>
          <w:rFonts w:ascii="Arial" w:hAnsi="Arial"/>
          <w:sz w:val="22"/>
        </w:rPr>
        <w:t>See how it can work. As I was talking to him, she was making choices inside of herself, that empowered her. And one can never tell if a person listening to a video like this would also make such choices inside to let go of things that no longer serve them.</w:t>
      </w:r>
    </w:p>
    <w:p>
      <w:pPr>
        <w:spacing w:after="0"/>
      </w:pPr>
    </w:p>
    <w:p>
      <w:pPr>
        <w:spacing w:after="0"/>
      </w:pPr>
      <w:r>
        <w:rPr>
          <w:rFonts w:ascii="Arial" w:hAnsi="Arial"/>
          <w:color w:val="C0C0C0"/>
          <w:sz w:val="22"/>
        </w:rPr>
        <w:t>22:26</w:t>
      </w:r>
    </w:p>
    <w:p>
      <w:pPr>
        <w:spacing w:after="0"/>
      </w:pPr>
      <w:r>
        <w:rPr>
          <w:rFonts w:ascii="Arial" w:hAnsi="Arial"/>
          <w:sz w:val="22"/>
        </w:rPr>
        <w:t>See, stories can help you to let communications occur. Without saying it directly. I'm purposely helping to say to someone directly, I am going to grab a phone call.</w:t>
      </w:r>
    </w:p>
    <w:p>
      <w:pPr>
        <w:spacing w:after="0"/>
      </w:pPr>
    </w:p>
    <w:p>
      <w:pPr>
        <w:spacing w:after="0"/>
      </w:pPr>
      <w:r>
        <w:rPr>
          <w:rFonts w:ascii="Arial" w:hAnsi="Arial"/>
          <w:color w:val="C0C0C0"/>
          <w:sz w:val="22"/>
        </w:rPr>
        <w:t>22:42</w:t>
      </w:r>
    </w:p>
    <w:p>
      <w:pPr>
        <w:spacing w:after="0"/>
      </w:pPr>
      <w:r>
        <w:rPr>
          <w:rFonts w:ascii="Arial" w:hAnsi="Arial"/>
          <w:sz w:val="22"/>
        </w:rPr>
        <w:t>Okay, brief pause there for me Sorry for the little glitch in the recording. It's only a moment for me and only a brief second for you. Okay, so we can be very direct in our communications. Number one, the subconscious works in story. So that's how you talk to it. The concept is when you dream at night, those are all stories, your subconscious is working things out through metaphor through imagery. So the only way to communicate to it, when I just told you that story, you realize, Oh, I could picture what was happening, I could picture him wearing his dentures and realizing those things don't have any power at all. I pictured her saying that cigarette can't make me move my hand. And you may have thought of something for you that can't make you engaged in at all or a relationship that doesn't have the ability to affect you anymore. The story definitely can have deeper resonance and multiple angles, right? Like I just gave him the story for the dentures, but she applied to cigarettes. A sub can the subconscious mind could extrapolate that story and use it into many different aspects of a person's life. Okay, so they sent the only way to communicate to it yet obviously, you can see there's a lot of benefit. Symptoms are metaphors to be replaced with healthier metaphors. So when they tell you their story about their cancer, that's a metaphor. Let's come up with the new metaphor, right? You've been sick and suffering, it's a story. Let's come up with a new story about health and healing. metaphor is used in language all the time without realizing it. You're constantly making references to things in the form of simile, or analogies like this is like that. Even though you're not actually talking about that thing directly, you may not realize you're doing it. Yet it is happening all the time that we're helping people to understand a concept without referring directly to it. Every culture and religion teaches through metaphors and stories to socialize the young and to pass on wisdom and traditions of Christ in Buddhist parable Sufi tells a sups fables and coupons. So there are many wonderful stories if you're familiar with the Zen tradition, where the student comes up to the master and says, Master, Master, I have achieved enlightenment I have achieved emptiness. I'm totally</w:t>
      </w:r>
    </w:p>
    <w:p>
      <w:pPr>
        <w:spacing w:after="0"/>
      </w:pPr>
    </w:p>
    <w:p>
      <w:pPr>
        <w:spacing w:after="0"/>
      </w:pPr>
      <w:r>
        <w:rPr>
          <w:rFonts w:ascii="Arial" w:hAnsi="Arial"/>
          <w:color w:val="C0C0C0"/>
          <w:sz w:val="22"/>
        </w:rPr>
        <w:t>25:00</w:t>
      </w:r>
    </w:p>
    <w:p>
      <w:pPr>
        <w:spacing w:after="0"/>
      </w:pPr>
      <w:r>
        <w:rPr>
          <w:rFonts w:ascii="Arial" w:hAnsi="Arial"/>
          <w:sz w:val="22"/>
        </w:rPr>
        <w:t>Clear I am just free him empty the word in Buddhism is called shunyata means emptiness nothingness void of individual self. And the master takes a stick and some max the student really hard somewhere in his body and the students gets gets really angry and Why did you hit me? The Master said, Well, if you're so empty, where did all that anger come from?</w:t>
      </w:r>
    </w:p>
    <w:p>
      <w:pPr>
        <w:spacing w:after="0"/>
      </w:pPr>
    </w:p>
    <w:p>
      <w:pPr>
        <w:spacing w:after="0"/>
      </w:pPr>
      <w:r>
        <w:rPr>
          <w:rFonts w:ascii="Arial" w:hAnsi="Arial"/>
          <w:color w:val="C0C0C0"/>
          <w:sz w:val="22"/>
        </w:rPr>
        <w:t>25:28</w:t>
      </w:r>
    </w:p>
    <w:p>
      <w:pPr>
        <w:spacing w:after="0"/>
      </w:pPr>
      <w:r>
        <w:rPr>
          <w:rFonts w:ascii="Arial" w:hAnsi="Arial"/>
          <w:sz w:val="22"/>
        </w:rPr>
        <w:t>Cowen's in Zen practice are very short riddles, usually, that the meditator is asked to meditate on. It's in the School of rinzai zen, Soto Zen Buddhists who just sit, just sit and watch your breath and just sit. And people found that a bit boring. So rinzai Zen has all these interesting stories who probably have heard the most famous Cohen, what is the sound of one hand clapping? Now, that obviously isn't necessary about a hand? And how can one hand clap? You can do that thing. But the Zen master doesn't let you get away with that. So what is the sound of one hand clapping? Well, there isn't a sound. So what does that mean?</w:t>
      </w:r>
    </w:p>
    <w:p>
      <w:pPr>
        <w:spacing w:after="0"/>
      </w:pPr>
    </w:p>
    <w:p>
      <w:pPr>
        <w:spacing w:after="0"/>
      </w:pPr>
      <w:r>
        <w:rPr>
          <w:rFonts w:ascii="Arial" w:hAnsi="Arial"/>
          <w:color w:val="C0C0C0"/>
          <w:sz w:val="22"/>
        </w:rPr>
        <w:t>26:12</w:t>
      </w:r>
    </w:p>
    <w:p>
      <w:pPr>
        <w:spacing w:after="0"/>
      </w:pPr>
      <w:r>
        <w:rPr>
          <w:rFonts w:ascii="Arial" w:hAnsi="Arial"/>
          <w:sz w:val="22"/>
        </w:rPr>
        <w:t>You meditate on it to find your own meaning yet the way common practice works is you go back to the Zen master, and you'll say, Okay, I think I got it. The sound of one hand clapping is.</w:t>
      </w:r>
    </w:p>
    <w:p>
      <w:pPr>
        <w:spacing w:after="0"/>
      </w:pPr>
    </w:p>
    <w:p>
      <w:pPr>
        <w:spacing w:after="0"/>
      </w:pPr>
      <w:r>
        <w:rPr>
          <w:rFonts w:ascii="Arial" w:hAnsi="Arial"/>
          <w:color w:val="C0C0C0"/>
          <w:sz w:val="22"/>
        </w:rPr>
        <w:t>26:23</w:t>
      </w:r>
    </w:p>
    <w:p>
      <w:pPr>
        <w:spacing w:after="0"/>
      </w:pPr>
      <w:r>
        <w:rPr>
          <w:rFonts w:ascii="Arial" w:hAnsi="Arial"/>
          <w:sz w:val="22"/>
        </w:rPr>
        <w:t>And he said, What? What the hell is that? No, you didn't answer anything. All you did was move your hand, you know, make any sound, go back and meditate on it more? It doesn't matter what answer you gave</w:t>
      </w:r>
    </w:p>
    <w:p>
      <w:pPr>
        <w:spacing w:after="0"/>
      </w:pPr>
    </w:p>
    <w:p>
      <w:pPr>
        <w:spacing w:after="0"/>
      </w:pPr>
      <w:r>
        <w:rPr>
          <w:rFonts w:ascii="Arial" w:hAnsi="Arial"/>
          <w:color w:val="C0C0C0"/>
          <w:sz w:val="22"/>
        </w:rPr>
        <w:t>26:35</w:t>
      </w:r>
    </w:p>
    <w:p>
      <w:pPr>
        <w:spacing w:after="0"/>
      </w:pPr>
      <w:r>
        <w:rPr>
          <w:rFonts w:ascii="Arial" w:hAnsi="Arial"/>
          <w:sz w:val="22"/>
        </w:rPr>
        <w:t>your answer, most likely, at the beginning be wrong. He's working to unfold a realization inside of you. Once he knows Okay, he or she, by the way, once he knows that you have that realization, then they'll give you the next con designed to elicit the next realization. Yet the point is the wisdom they experienced, the realization has to occur inside of the practitioner. It can't be that the master just sits there. In fact, in zen, they'll say don't speak too plainly. Don't just tell people that nature the universe, they walk around thinking they know something.</w:t>
      </w:r>
    </w:p>
    <w:p>
      <w:pPr>
        <w:spacing w:after="0"/>
      </w:pPr>
    </w:p>
    <w:p>
      <w:pPr>
        <w:spacing w:after="0"/>
      </w:pPr>
      <w:r>
        <w:rPr>
          <w:rFonts w:ascii="Arial" w:hAnsi="Arial"/>
          <w:color w:val="C0C0C0"/>
          <w:sz w:val="22"/>
        </w:rPr>
        <w:t>27:12</w:t>
      </w:r>
    </w:p>
    <w:p>
      <w:pPr>
        <w:spacing w:after="0"/>
      </w:pPr>
      <w:r>
        <w:rPr>
          <w:rFonts w:ascii="Arial" w:hAnsi="Arial"/>
          <w:sz w:val="22"/>
        </w:rPr>
        <w:t>In zen, you need to be dumb enough before they let you enter into the gates. So once a</w:t>
      </w:r>
    </w:p>
    <w:p>
      <w:pPr>
        <w:spacing w:after="0"/>
      </w:pPr>
    </w:p>
    <w:p>
      <w:pPr>
        <w:spacing w:after="0"/>
      </w:pPr>
      <w:r>
        <w:rPr>
          <w:rFonts w:ascii="Arial" w:hAnsi="Arial"/>
          <w:color w:val="C0C0C0"/>
          <w:sz w:val="22"/>
        </w:rPr>
        <w:t>27:21</w:t>
      </w:r>
    </w:p>
    <w:p>
      <w:pPr>
        <w:spacing w:after="0"/>
      </w:pPr>
      <w:r>
        <w:rPr>
          <w:rFonts w:ascii="Arial" w:hAnsi="Arial"/>
          <w:sz w:val="22"/>
        </w:rPr>
        <w:t>young man wanted to enter into the Zen monastery, and he knocks on the door, and the Master says Who is it and the young man says it's Renzo? And he says go away. And so it goes away and comes back the next day knocks on the door? Who is it? It's Renzo? Go away?</w:t>
      </w:r>
    </w:p>
    <w:p>
      <w:pPr>
        <w:spacing w:after="0"/>
      </w:pPr>
    </w:p>
    <w:p>
      <w:pPr>
        <w:spacing w:after="0"/>
      </w:pPr>
      <w:r>
        <w:rPr>
          <w:rFonts w:ascii="Arial" w:hAnsi="Arial"/>
          <w:color w:val="C0C0C0"/>
          <w:sz w:val="22"/>
        </w:rPr>
        <w:t>27:42</w:t>
      </w:r>
    </w:p>
    <w:p>
      <w:pPr>
        <w:spacing w:after="0"/>
      </w:pPr>
      <w:r>
        <w:rPr>
          <w:rFonts w:ascii="Arial" w:hAnsi="Arial"/>
          <w:sz w:val="22"/>
        </w:rPr>
        <w:t>Next day, same thing, who is it, Renzo go away? Finally, after a lot of reflection on what's going on here, Why won't this work? I keep being asked. Who's there? Who is it? And I'm saying the answer. Finally, Renzo realizes, wow, maybe I just don't know who I am. knocks on the door? Who is it? I don't know. Oh, come on in myself.</w:t>
      </w:r>
    </w:p>
    <w:p>
      <w:pPr>
        <w:spacing w:after="0"/>
      </w:pPr>
    </w:p>
    <w:p>
      <w:pPr>
        <w:spacing w:after="0"/>
      </w:pPr>
      <w:r>
        <w:rPr>
          <w:rFonts w:ascii="Arial" w:hAnsi="Arial"/>
          <w:color w:val="C0C0C0"/>
          <w:sz w:val="22"/>
        </w:rPr>
        <w:t>28:09</w:t>
      </w:r>
    </w:p>
    <w:p>
      <w:pPr>
        <w:spacing w:after="0"/>
      </w:pPr>
      <w:r>
        <w:rPr>
          <w:rFonts w:ascii="Arial" w:hAnsi="Arial"/>
          <w:sz w:val="22"/>
        </w:rPr>
        <w:t>Come on. And now you're welcome to come in. You're dumb enough, you're stupid enough, you have don't know mind enough that you're ready to enter into practice. The point is, and this relates to the metaphor therapy, not just me telling some stories from the Zen tradition. Yet, in Zen practice, it's understood. true wisdom is non communicable. If I want you to understand something, I need you to have the experience occur inside of you. The same is true in hypnotherapy, I can't just tell you to be at peace, I need to guide you into a state of peace. The journey becomes a metaphor. And it doesn't have to just be a direct story. Consider the entire therapy is a metaphor. And how you string that along. Remember the fundamentals you learned about bridging, bridging is to go from one thing like deepening into the suggestion therapy in a way that flows very smoothly. With the therapeutic storytelling, it might be something about a man who's walking down a flight of stairs. Every step he took, caused him to go deeper and deeper. And we got to the bottom, he discovered a box. He was curious about what was in the box. When he opened it, there was simply one word, the word was relax. So you can create these as guided imagery stories that can be a lot more fun, and a lot more interesting. At the same time. You can be very kind of dry and Matter of fact, and get great results as well. Remember, Jeffrey's Egan the video said and I agree. Pure classical hypnosis, which is what you learn in fundamentals is only about 25% effective. That's why we have 400 more hours of training. It's not that</w:t>
      </w:r>
    </w:p>
    <w:p>
      <w:pPr>
        <w:spacing w:after="0"/>
      </w:pPr>
    </w:p>
    <w:p>
      <w:pPr>
        <w:spacing w:after="0"/>
      </w:pPr>
      <w:r>
        <w:rPr>
          <w:rFonts w:ascii="Arial" w:hAnsi="Arial"/>
          <w:color w:val="C0C0C0"/>
          <w:sz w:val="22"/>
        </w:rPr>
        <w:t>30:00</w:t>
      </w:r>
    </w:p>
    <w:p>
      <w:pPr>
        <w:spacing w:after="0"/>
      </w:pPr>
      <w:r>
        <w:rPr>
          <w:rFonts w:ascii="Arial" w:hAnsi="Arial"/>
          <w:sz w:val="22"/>
        </w:rPr>
        <w:t>Or what I'm learning is only 25% effective. It's if you only went through the first hundred hours of training, you'd be about 25% effective, you'd only be able to give direct suggestions. Adding an ericksonian or let's just say therapeutic storytelling approach can increase the effectiveness. I'm not saying this, all Erickson did. Yet, I am definitely saying this stuff that's coming after this is way more powerful than anything you've learned thus far. So you do need a lot of tools in your bag of tricks to ensure the person gets it. Right, they need to be in that state of peace. You can't just tell them a story about peace and hope someday they'll feel peace, they need to walk out of your office in peace and power to return to the state whenever they like, metaphor defined word or phrase or story where there's more than one meaning something that stands for something else, something that communicates and at least two levels. And so it can be a word, or a phrase, or a story, that is more than one meaning. There is a line in a book called A Course in Miracles. And some of you may or may know. And it's the stick so not to be preachy on you, just to tell you what set in the book, it says.</w:t>
      </w:r>
    </w:p>
    <w:p>
      <w:pPr>
        <w:spacing w:after="0"/>
      </w:pPr>
    </w:p>
    <w:p>
      <w:pPr>
        <w:spacing w:after="0"/>
      </w:pPr>
      <w:r>
        <w:rPr>
          <w:rFonts w:ascii="Arial" w:hAnsi="Arial"/>
          <w:color w:val="C0C0C0"/>
          <w:sz w:val="22"/>
        </w:rPr>
        <w:t>31:18</w:t>
      </w:r>
    </w:p>
    <w:p>
      <w:pPr>
        <w:spacing w:after="0"/>
      </w:pPr>
      <w:r>
        <w:rPr>
          <w:rFonts w:ascii="Arial" w:hAnsi="Arial"/>
          <w:sz w:val="22"/>
        </w:rPr>
        <w:t>And you can make an if statement, if you like.</w:t>
      </w:r>
    </w:p>
    <w:p>
      <w:pPr>
        <w:spacing w:after="0"/>
      </w:pPr>
    </w:p>
    <w:p>
      <w:pPr>
        <w:spacing w:after="0"/>
      </w:pPr>
      <w:r>
        <w:rPr>
          <w:rFonts w:ascii="Arial" w:hAnsi="Arial"/>
          <w:color w:val="C0C0C0"/>
          <w:sz w:val="22"/>
        </w:rPr>
        <w:t>31:22</w:t>
      </w:r>
    </w:p>
    <w:p>
      <w:pPr>
        <w:spacing w:after="0"/>
      </w:pPr>
      <w:r>
        <w:rPr>
          <w:rFonts w:ascii="Arial" w:hAnsi="Arial"/>
          <w:sz w:val="22"/>
        </w:rPr>
        <w:t>I am still as God created me.</w:t>
      </w:r>
    </w:p>
    <w:p>
      <w:pPr>
        <w:spacing w:after="0"/>
      </w:pPr>
    </w:p>
    <w:p>
      <w:pPr>
        <w:spacing w:after="0"/>
      </w:pPr>
      <w:r>
        <w:rPr>
          <w:rFonts w:ascii="Arial" w:hAnsi="Arial"/>
          <w:color w:val="C0C0C0"/>
          <w:sz w:val="22"/>
        </w:rPr>
        <w:t>31:29</w:t>
      </w:r>
    </w:p>
    <w:p>
      <w:pPr>
        <w:spacing w:after="0"/>
      </w:pPr>
      <w:r>
        <w:rPr>
          <w:rFonts w:ascii="Arial" w:hAnsi="Arial"/>
          <w:sz w:val="22"/>
        </w:rPr>
        <w:t>The words still in that sentence has two levels of meaning two meanings, I am still.</w:t>
      </w:r>
    </w:p>
    <w:p>
      <w:pPr>
        <w:spacing w:after="0"/>
      </w:pPr>
    </w:p>
    <w:p>
      <w:pPr>
        <w:spacing w:after="0"/>
      </w:pPr>
      <w:r>
        <w:rPr>
          <w:rFonts w:ascii="Arial" w:hAnsi="Arial"/>
          <w:color w:val="C0C0C0"/>
          <w:sz w:val="22"/>
        </w:rPr>
        <w:t>31:38</w:t>
      </w:r>
    </w:p>
    <w:p>
      <w:pPr>
        <w:spacing w:after="0"/>
      </w:pPr>
      <w:r>
        <w:rPr>
          <w:rFonts w:ascii="Arial" w:hAnsi="Arial"/>
          <w:sz w:val="22"/>
        </w:rPr>
        <w:t>So what did that mean to you? Does that mean I am still like I'm the same as I always have been? Or I am still meaning I am calm and peaceful. I don't know what level you're getting. Maybe it's, I'm still.</w:t>
      </w:r>
    </w:p>
    <w:p>
      <w:pPr>
        <w:spacing w:after="0"/>
      </w:pPr>
    </w:p>
    <w:p>
      <w:pPr>
        <w:spacing w:after="0"/>
      </w:pPr>
      <w:r>
        <w:rPr>
          <w:rFonts w:ascii="Arial" w:hAnsi="Arial"/>
          <w:color w:val="C0C0C0"/>
          <w:sz w:val="22"/>
        </w:rPr>
        <w:t>31:56</w:t>
      </w:r>
    </w:p>
    <w:p>
      <w:pPr>
        <w:spacing w:after="0"/>
      </w:pPr>
      <w:r>
        <w:rPr>
          <w:rFonts w:ascii="Arial" w:hAnsi="Arial"/>
          <w:sz w:val="22"/>
        </w:rPr>
        <w:t>Or maybe it's Yeah, I'm still the same as I've always been, in my essence, nothing about the purity and goodness of me has changed. He never can tell how a person will interpret a metaphor, when they hear just a simple line, I am still is God created me. Some people aren't as comfortable with the god word. So they find their own ways to make the choice to be a piece. Others will say, I like that, I'll just choose to be at peace now. So might have a moment of arguing with the concept and then just say, well, doesn't matter about concepts, I simply would rather be at peace.</w:t>
      </w:r>
    </w:p>
    <w:p>
      <w:pPr>
        <w:spacing w:after="0"/>
      </w:pPr>
    </w:p>
    <w:p>
      <w:pPr>
        <w:spacing w:after="0"/>
      </w:pPr>
      <w:r>
        <w:rPr>
          <w:rFonts w:ascii="Arial" w:hAnsi="Arial"/>
          <w:color w:val="C0C0C0"/>
          <w:sz w:val="22"/>
        </w:rPr>
        <w:t>32:37</w:t>
      </w:r>
    </w:p>
    <w:p>
      <w:pPr>
        <w:spacing w:after="0"/>
      </w:pPr>
      <w:r>
        <w:rPr>
          <w:rFonts w:ascii="Arial" w:hAnsi="Arial"/>
          <w:sz w:val="22"/>
        </w:rPr>
        <w:t>You see how I can talk about a theme helped to get you into the theme without just saying be at peace. I there are many different ways to elicit a communication. I could even ask you if you want to to remember the story that I just told one story. The one about Be still.</w:t>
      </w:r>
    </w:p>
    <w:p>
      <w:pPr>
        <w:spacing w:after="0"/>
      </w:pPr>
    </w:p>
    <w:p>
      <w:pPr>
        <w:spacing w:after="0"/>
      </w:pPr>
      <w:r>
        <w:rPr>
          <w:rFonts w:ascii="Arial" w:hAnsi="Arial"/>
          <w:color w:val="C0C0C0"/>
          <w:sz w:val="22"/>
        </w:rPr>
        <w:t>32:59</w:t>
      </w:r>
    </w:p>
    <w:p>
      <w:pPr>
        <w:spacing w:after="0"/>
      </w:pPr>
      <w:r>
        <w:rPr>
          <w:rFonts w:ascii="Arial" w:hAnsi="Arial"/>
          <w:sz w:val="22"/>
        </w:rPr>
        <w:t>And you might if you were theological or Judeo Christian biblical, you might remember in some alms houses, be still and know that I am God. Now, again, you can leave out the god word. Yet I wonder, is it possible for a person who might be listening now</w:t>
      </w:r>
    </w:p>
    <w:p>
      <w:pPr>
        <w:spacing w:after="0"/>
      </w:pPr>
    </w:p>
    <w:p>
      <w:pPr>
        <w:spacing w:after="0"/>
      </w:pPr>
      <w:r>
        <w:rPr>
          <w:rFonts w:ascii="Arial" w:hAnsi="Arial"/>
          <w:color w:val="C0C0C0"/>
          <w:sz w:val="22"/>
        </w:rPr>
        <w:t>33:19</w:t>
      </w:r>
    </w:p>
    <w:p>
      <w:pPr>
        <w:spacing w:after="0"/>
      </w:pPr>
      <w:r>
        <w:rPr>
          <w:rFonts w:ascii="Arial" w:hAnsi="Arial"/>
          <w:sz w:val="22"/>
        </w:rPr>
        <w:t>to think about what does it mean to be still</w:t>
      </w:r>
    </w:p>
    <w:p>
      <w:pPr>
        <w:spacing w:after="0"/>
      </w:pPr>
    </w:p>
    <w:p>
      <w:pPr>
        <w:spacing w:after="0"/>
      </w:pPr>
      <w:r>
        <w:rPr>
          <w:rFonts w:ascii="Arial" w:hAnsi="Arial"/>
          <w:color w:val="C0C0C0"/>
          <w:sz w:val="22"/>
        </w:rPr>
        <w:t>33:23</w:t>
      </w:r>
    </w:p>
    <w:p>
      <w:pPr>
        <w:spacing w:after="0"/>
      </w:pPr>
      <w:r>
        <w:rPr>
          <w:rFonts w:ascii="Arial" w:hAnsi="Arial"/>
          <w:sz w:val="22"/>
        </w:rPr>
        <w:t>or to still be as you truly are. So you can see you can play with the words, you can pace, the way you're communicating it. And you can bring a person into the state without telling them directly to be in the state. Something that stands for something else, something that communicates at least two levels. So while I can tell the story of the ocean frog and the well frog, I'm actually telling you about there is a cosmic conscious experience, so much greater than every day human perception. That the way most human beings function is in a place of self consciousness. Yet there has been the theory that in our evolution and our growth, we're moving into what's called cosmic conscious, there's a greater awareness than we've had before we are expanding our consciousness. Some people might think I was only talking about two frogs, but obviously, there's a deeper meaning there. multiplicity of meeting distinguishes it from regular communication. Number six, seven bypasses, reflexive objections, the critical factor of the conscious mind opposing belief systems. Remember, people love to hear stories. Would you like to hear another story? Eventually, it'll get old right? In this in these teachings, yet, you get a sense that Wow, it's like, I like these stories. They they resonate. If I just kept saying over and over again, you're calm, relaxed and at peace. You are calm, relaxed and at peace. I might bore the critical factor out of the way, the direct suggestion may eventually go away.</w:t>
      </w:r>
    </w:p>
    <w:p>
      <w:pPr>
        <w:spacing w:after="0"/>
      </w:pPr>
    </w:p>
    <w:p>
      <w:pPr>
        <w:spacing w:after="0"/>
      </w:pPr>
      <w:r>
        <w:rPr>
          <w:rFonts w:ascii="Arial" w:hAnsi="Arial"/>
          <w:color w:val="C0C0C0"/>
          <w:sz w:val="22"/>
        </w:rPr>
        <w:t>35:00</w:t>
      </w:r>
    </w:p>
    <w:p>
      <w:pPr>
        <w:spacing w:after="0"/>
      </w:pPr>
      <w:r>
        <w:rPr>
          <w:rFonts w:ascii="Arial" w:hAnsi="Arial"/>
          <w:sz w:val="22"/>
        </w:rPr>
        <w:t>In yet, if I tell a story, and I use a certain tone of voice, and that story brings you to a place of calm, relaxed and at peace, it might have a deeper resonance and your conscious mind isn't going to reject it could use this into the story. Next thing you know, you're relaxed, test the clients response to ideas without calling attention to the direction. So you can simply tell a story about how nothing outside of you has power over you, I can tell that story to one of my clients, and see how the client responds to the client. I love that idea or so great if the food no longer any power over me, or, I don't know, I mean, I just feel and I can tell me that perspective. And then I can learn from that response. So you could always tell a story during your intake, to find the approach to go allows the building of a foundation before being direct, tell the story and then talk about it. So it's okay to tell the metaphor, the meaning of the story, the moral of the story. It's engaged in the clients mind in the concept. And again, you can check are they resonating with it are they agreeing with it encourages active mental search on the part of the client itself, I want your mind to go back and to consider something that say I want to bring you into a state of love.</w:t>
      </w:r>
    </w:p>
    <w:p>
      <w:pPr>
        <w:spacing w:after="0"/>
      </w:pPr>
    </w:p>
    <w:p>
      <w:pPr>
        <w:spacing w:after="0"/>
      </w:pPr>
      <w:r>
        <w:rPr>
          <w:rFonts w:ascii="Arial" w:hAnsi="Arial"/>
          <w:color w:val="C0C0C0"/>
          <w:sz w:val="22"/>
        </w:rPr>
        <w:t>36:23</w:t>
      </w:r>
    </w:p>
    <w:p>
      <w:pPr>
        <w:spacing w:after="0"/>
      </w:pPr>
      <w:r>
        <w:rPr>
          <w:rFonts w:ascii="Arial" w:hAnsi="Arial"/>
          <w:sz w:val="22"/>
        </w:rPr>
        <w:t>I might say something like this morning, when I woke up my alarm clock is a 17 month old girl who comes in and wants to hear on my little phone, you may have heard the story already. Almost singing ABC, when she go, I just wake up and I hear ABC, ABC, ABC. And when I open my eyes, there's a beautiful little face. And I just think, Wow, I've just put my arm around her. And then I have to fudge around, find my fidget around, find my cell phone, and half awake to no no mo ABC. But then when I'm finally fully awake, and this is earlier than I would like it to be. I will pick her up and it will hold her and I'll let her know how much I love her. Now, some people also have children or some people also have people in the lives that they love. And some people can actually understand what it's like to truly love another human being can you not?</w:t>
      </w:r>
    </w:p>
    <w:p>
      <w:pPr>
        <w:spacing w:after="0"/>
      </w:pPr>
    </w:p>
    <w:p>
      <w:pPr>
        <w:spacing w:after="0"/>
      </w:pPr>
      <w:r>
        <w:rPr>
          <w:rFonts w:ascii="Arial" w:hAnsi="Arial"/>
          <w:color w:val="C0C0C0"/>
          <w:sz w:val="22"/>
        </w:rPr>
        <w:t>37:23</w:t>
      </w:r>
    </w:p>
    <w:p>
      <w:pPr>
        <w:spacing w:after="0"/>
      </w:pPr>
      <w:r>
        <w:rPr>
          <w:rFonts w:ascii="Arial" w:hAnsi="Arial"/>
          <w:sz w:val="22"/>
        </w:rPr>
        <w:t>See, I want you to feel love. Yet I don't have to tell you feel love. The probably better way to do it is to tell a story I can tell a story about me I can tell a story about a client, I can tell a story about a teacher, I can tell a story about someone else. And as you can tell, you can not completely fabricated stories, when I tell this story of the woman with the dentures and the smoking into a true story. But when I told you what she said to me on the phone,</w:t>
      </w:r>
    </w:p>
    <w:p>
      <w:pPr>
        <w:spacing w:after="0"/>
      </w:pPr>
    </w:p>
    <w:p>
      <w:pPr>
        <w:spacing w:after="0"/>
      </w:pPr>
      <w:r>
        <w:rPr>
          <w:rFonts w:ascii="Arial" w:hAnsi="Arial"/>
          <w:color w:val="C0C0C0"/>
          <w:sz w:val="22"/>
        </w:rPr>
        <w:t>37:57</w:t>
      </w:r>
    </w:p>
    <w:p>
      <w:pPr>
        <w:spacing w:after="0"/>
      </w:pPr>
      <w:r>
        <w:rPr>
          <w:rFonts w:ascii="Arial" w:hAnsi="Arial"/>
          <w:sz w:val="22"/>
        </w:rPr>
        <w:t>I don't remember every word I'm paraphrasing and making up basically what you know, I'm telling you the meaning of what she said it's all true. But I don't have a tape recorder in my head. Therefore I know when I feed it back to you, I'm going to tell you the things I want you to hear.</w:t>
      </w:r>
    </w:p>
    <w:p>
      <w:pPr>
        <w:spacing w:after="0"/>
      </w:pPr>
    </w:p>
    <w:p>
      <w:pPr>
        <w:spacing w:after="0"/>
      </w:pPr>
      <w:r>
        <w:rPr>
          <w:rFonts w:ascii="Arial" w:hAnsi="Arial"/>
          <w:color w:val="C0C0C0"/>
          <w:sz w:val="22"/>
        </w:rPr>
        <w:t>38:12</w:t>
      </w:r>
    </w:p>
    <w:p>
      <w:pPr>
        <w:spacing w:after="0"/>
      </w:pPr>
      <w:r>
        <w:rPr>
          <w:rFonts w:ascii="Arial" w:hAnsi="Arial"/>
          <w:sz w:val="22"/>
        </w:rPr>
        <w:t>And this isn't to manipulate people, it's when you're telling the story to the client, you just did great with that balloon bucket thing.</w:t>
      </w:r>
    </w:p>
    <w:p>
      <w:pPr>
        <w:spacing w:after="0"/>
      </w:pPr>
    </w:p>
    <w:p>
      <w:pPr>
        <w:spacing w:after="0"/>
      </w:pPr>
      <w:r>
        <w:rPr>
          <w:rFonts w:ascii="Arial" w:hAnsi="Arial"/>
          <w:color w:val="C0C0C0"/>
          <w:sz w:val="22"/>
        </w:rPr>
        <w:t>38:20</w:t>
      </w:r>
    </w:p>
    <w:p>
      <w:pPr>
        <w:spacing w:after="0"/>
      </w:pPr>
      <w:r>
        <w:rPr>
          <w:rFonts w:ascii="Arial" w:hAnsi="Arial"/>
          <w:sz w:val="22"/>
        </w:rPr>
        <w:t>But that means Actually, you know what, you remind me of a client, I had a client who wasn't quite sure if it was going to work for her. You know, when she saw that response, she realized inside of herself. Wow, maybe this can work. And she started to feel hope was developing. She actually told me Matthew, I really didn't think this was gonna work it you've just shown me through educating me. They're making me feel comfortable by being professional, by having diplomas in your wall by having books in your shelves. And by showing me I can respond and that you know what you're doing. I actually feel there's hope.</w:t>
      </w:r>
    </w:p>
    <w:p>
      <w:pPr>
        <w:spacing w:after="0"/>
      </w:pPr>
    </w:p>
    <w:p>
      <w:pPr>
        <w:spacing w:after="0"/>
      </w:pPr>
      <w:r>
        <w:rPr>
          <w:rFonts w:ascii="Arial" w:hAnsi="Arial"/>
          <w:color w:val="C0C0C0"/>
          <w:sz w:val="22"/>
        </w:rPr>
        <w:t>38:57</w:t>
      </w:r>
    </w:p>
    <w:p>
      <w:pPr>
        <w:spacing w:after="0"/>
      </w:pPr>
      <w:r>
        <w:rPr>
          <w:rFonts w:ascii="Arial" w:hAnsi="Arial"/>
          <w:sz w:val="22"/>
        </w:rPr>
        <w:t>You see now this exactly what the client said. But I can fill in some blanks there. And it's really more than Okay, you're doing it anyway. You say Oh, is that ethical? You never are repeating exactly what was said in the past anyway. Now just utilize that concept for the clients create is good.</w:t>
      </w:r>
    </w:p>
    <w:p>
      <w:pPr>
        <w:spacing w:after="0"/>
      </w:pPr>
    </w:p>
    <w:p>
      <w:pPr>
        <w:spacing w:after="0"/>
      </w:pPr>
      <w:r>
        <w:rPr>
          <w:rFonts w:ascii="Arial" w:hAnsi="Arial"/>
          <w:color w:val="C0C0C0"/>
          <w:sz w:val="22"/>
        </w:rPr>
        <w:t>39:16</w:t>
      </w:r>
    </w:p>
    <w:p>
      <w:pPr>
        <w:spacing w:after="0"/>
      </w:pPr>
      <w:r>
        <w:rPr>
          <w:rFonts w:ascii="Arial" w:hAnsi="Arial"/>
          <w:sz w:val="22"/>
        </w:rPr>
        <w:t>Develop forgotten resources, give the subconscious new resources to draw upon to solve its problems, right. So when a person comes to us, they have run out of options. They've used every solution they had to try to resolve the issue and it didn't work. We can tap into resources that have inside of them that they weren't aware of where in that was in there. Like for instance with the thumb sucking with Erickson, instead of just saying it's not fair to only suck on your left thumb. You're not giving your other fingers to chance. He also talked about you remember when you were a child and you were in school, and you were learning about sharing, and sometimes you would share you'd have a toy for a while.</w:t>
      </w:r>
    </w:p>
    <w:p>
      <w:pPr>
        <w:spacing w:after="0"/>
      </w:pPr>
    </w:p>
    <w:p>
      <w:pPr>
        <w:spacing w:after="0"/>
      </w:pPr>
      <w:r>
        <w:rPr>
          <w:rFonts w:ascii="Arial" w:hAnsi="Arial"/>
          <w:color w:val="C0C0C0"/>
          <w:sz w:val="22"/>
        </w:rPr>
        <w:t>40:00</w:t>
      </w:r>
    </w:p>
    <w:p>
      <w:pPr>
        <w:spacing w:after="0"/>
      </w:pPr>
      <w:r>
        <w:rPr>
          <w:rFonts w:ascii="Arial" w:hAnsi="Arial"/>
          <w:sz w:val="22"/>
        </w:rPr>
        <w:t>But then you'd have to share the toy with another little boy or girl. And as his Erickson is telling the story, he's giving a range of flexibility that the client didn't necessarily have before it was like, well, I could only do this one thing and couldn't change it. But I can change it, I can add more flexibility and therefore a greater degree of control. Because before it seemed like the symptom controlled him, now he's offering a resource the client already had inside, you already have the ability to be flexible, you just never applied it. In that situation, you have the ability to be courageous, you just never necessarily applied it in the situation that needs you to step into your courage now. And so you'll see this as we go into the stories more you can choose a resource, and use the story to help the person to move into it stimulates new associative pathways in the brain makes new connections, I think, and you weren't seeing it a certain way before. But now you are in associative pathways, meaning you can only associate back to things you already know. So I'm not when I want to bring it a love or peace or joy or light. It's not that you've never felt that before, just that you're not feeling it as much as you'd like to. Yet when I encourage you to remember someone you love. Think about a time you were at peace. Or remember, even just standing out in the sunlight. How beautiful is that warmth in your face when you've been indoors all day, and you go out and like, you know, there's times where you turn to the person with and say, such an amazing day, what a beautiful day,</w:t>
      </w:r>
    </w:p>
    <w:p>
      <w:pPr>
        <w:spacing w:after="0"/>
      </w:pPr>
    </w:p>
    <w:p>
      <w:pPr>
        <w:spacing w:after="0"/>
      </w:pPr>
      <w:r>
        <w:rPr>
          <w:rFonts w:ascii="Arial" w:hAnsi="Arial"/>
          <w:color w:val="C0C0C0"/>
          <w:sz w:val="22"/>
        </w:rPr>
        <w:t>41:40</w:t>
      </w:r>
    </w:p>
    <w:p>
      <w:pPr>
        <w:spacing w:after="0"/>
      </w:pPr>
      <w:r>
        <w:rPr>
          <w:rFonts w:ascii="Arial" w:hAnsi="Arial"/>
          <w:sz w:val="22"/>
        </w:rPr>
        <w:t>you probably remember what that's like.</w:t>
      </w:r>
    </w:p>
    <w:p>
      <w:pPr>
        <w:spacing w:after="0"/>
      </w:pPr>
    </w:p>
    <w:p>
      <w:pPr>
        <w:spacing w:after="0"/>
      </w:pPr>
      <w:r>
        <w:rPr>
          <w:rFonts w:ascii="Arial" w:hAnsi="Arial"/>
          <w:color w:val="C0C0C0"/>
          <w:sz w:val="22"/>
        </w:rPr>
        <w:t>41:43</w:t>
      </w:r>
    </w:p>
    <w:p>
      <w:pPr>
        <w:spacing w:after="0"/>
      </w:pPr>
      <w:r>
        <w:rPr>
          <w:rFonts w:ascii="Arial" w:hAnsi="Arial"/>
          <w:sz w:val="22"/>
        </w:rPr>
        <w:t>And when you do most likely you start to feel the feeling, can you not</w:t>
      </w:r>
    </w:p>
    <w:p>
      <w:pPr>
        <w:spacing w:after="0"/>
      </w:pPr>
    </w:p>
    <w:p>
      <w:pPr>
        <w:spacing w:after="0"/>
      </w:pPr>
      <w:r>
        <w:rPr>
          <w:rFonts w:ascii="Arial" w:hAnsi="Arial"/>
          <w:color w:val="C0C0C0"/>
          <w:sz w:val="22"/>
        </w:rPr>
        <w:t>41:51</w:t>
      </w:r>
    </w:p>
    <w:p>
      <w:pPr>
        <w:spacing w:after="0"/>
      </w:pPr>
      <w:r>
        <w:rPr>
          <w:rFonts w:ascii="Arial" w:hAnsi="Arial"/>
          <w:sz w:val="22"/>
        </w:rPr>
        <w:t>gives the power to the client increases their sense of creativity and responsibility in the process, especially the way we do it because we'll let the client be part of creating their own metaphor. When the client makes the discovery themselves through their own process change occurs more readily as it is part of their own inner experience. If told from the outside, it is not part of their own inner experience. So even though I tell you about my daughter, and how beautiful it is to wake up and to see her and then to eventually want to get out of bed and wake up to give her a hug and and to play a little bit before I go on down and usually going to work, do my things for the day, I get to wake up with the experience of love. And that's obviously a beautiful experience. Some of you may not have children before I didn't want before I had my daughter, my morning wake up was to get on the meditation cushion and connect in Divine Love. Since that changed in some ways. Now it's still about love. It's just more now between her for a while and some days she'll move out and I'll probably be back to my morning meditation practice. I do have a wife to who I love.</w:t>
      </w:r>
    </w:p>
    <w:p>
      <w:pPr>
        <w:spacing w:after="0"/>
      </w:pPr>
    </w:p>
    <w:p>
      <w:pPr>
        <w:spacing w:after="0"/>
      </w:pPr>
      <w:r>
        <w:rPr>
          <w:rFonts w:ascii="Arial" w:hAnsi="Arial"/>
          <w:color w:val="C0C0C0"/>
          <w:sz w:val="22"/>
        </w:rPr>
        <w:t>43:01</w:t>
      </w:r>
    </w:p>
    <w:p>
      <w:pPr>
        <w:spacing w:after="0"/>
      </w:pPr>
      <w:r>
        <w:rPr>
          <w:rFonts w:ascii="Arial" w:hAnsi="Arial"/>
          <w:sz w:val="22"/>
        </w:rPr>
        <w:t>Before I even was married, there was this ability to sit down on a meditation cushion and to feel love. Again, I can't tell you meditate on a cushion and feel love. I have to have you find your own way to tap into it. Some people can do it from their spirituality, others do it through their family, others do it through service to humanity, and how do you</w:t>
      </w:r>
    </w:p>
    <w:p>
      <w:pPr>
        <w:spacing w:after="0"/>
      </w:pPr>
    </w:p>
    <w:p>
      <w:pPr>
        <w:spacing w:after="0"/>
      </w:pPr>
      <w:r>
        <w:rPr>
          <w:rFonts w:ascii="Arial" w:hAnsi="Arial"/>
          <w:color w:val="C0C0C0"/>
          <w:sz w:val="22"/>
        </w:rPr>
        <w:t>43:25</w:t>
      </w:r>
    </w:p>
    <w:p>
      <w:pPr>
        <w:spacing w:after="0"/>
      </w:pPr>
      <w:r>
        <w:rPr>
          <w:rFonts w:ascii="Arial" w:hAnsi="Arial"/>
          <w:sz w:val="22"/>
        </w:rPr>
        <w:t>now remember what it's like to tap into the experience of feeling? Love? I'm sure you can think of someone you love. Can you see a have to get it to come from inside of you. Or it didn't happen. And if it's not happening now a one is because I'm limited to my ability to see your face right now and to get you to respond. Yeah, if I ask the right question and elicit the right inner mental search, you will tap into your own inner resource.</w:t>
      </w:r>
    </w:p>
    <w:p>
      <w:pPr>
        <w:spacing w:after="0"/>
      </w:pPr>
    </w:p>
    <w:p>
      <w:pPr>
        <w:spacing w:after="0"/>
      </w:pPr>
      <w:r>
        <w:rPr>
          <w:rFonts w:ascii="Arial" w:hAnsi="Arial"/>
          <w:color w:val="C0C0C0"/>
          <w:sz w:val="22"/>
        </w:rPr>
        <w:t>43:53</w:t>
      </w:r>
    </w:p>
    <w:p>
      <w:pPr>
        <w:spacing w:after="0"/>
      </w:pPr>
      <w:r>
        <w:rPr>
          <w:rFonts w:ascii="Arial" w:hAnsi="Arial"/>
          <w:sz w:val="22"/>
        </w:rPr>
        <w:t>By offering metaphors we offer a choice, the client chooses how he or she will respond. It's very empowering.</w:t>
      </w:r>
    </w:p>
    <w:p>
      <w:pPr>
        <w:spacing w:after="0"/>
      </w:pPr>
    </w:p>
    <w:p>
      <w:pPr>
        <w:spacing w:after="0"/>
      </w:pPr>
      <w:r>
        <w:rPr>
          <w:rFonts w:ascii="Arial" w:hAnsi="Arial"/>
          <w:color w:val="C0C0C0"/>
          <w:sz w:val="22"/>
        </w:rPr>
        <w:t>44:00</w:t>
      </w:r>
    </w:p>
    <w:p>
      <w:pPr>
        <w:spacing w:after="0"/>
      </w:pPr>
      <w:r>
        <w:rPr>
          <w:rFonts w:ascii="Arial" w:hAnsi="Arial"/>
          <w:sz w:val="22"/>
        </w:rPr>
        <w:t>Number 16. The symbol is important. The symbol is the smallest unit of a metaphor, right? So if we say that there is a dragon, we're gonna need to fight a dragon. The dragon is a unit of the metaphor is a symbol in it. It won't be the only character yet it'll be a part of that it can have many meanings. Now of course, the dragon could be your cigarettes, but it could also be your anxiety that causes you to smoke the cigarettes. The idea represented by a word an object or an image. And so dragon can be a word of course an object or an image, subconscious thinks and process in symbols, multi dimensional image feeling that so it can function on multiple levels multiple dimensions, so countries can derive the meaning it needs from the symbol. So once there was a big, ferocious, scary dragon, who was tormenting the towns</w:t>
      </w:r>
    </w:p>
    <w:p>
      <w:pPr>
        <w:spacing w:after="0"/>
      </w:pPr>
    </w:p>
    <w:p>
      <w:pPr>
        <w:spacing w:after="0"/>
      </w:pPr>
      <w:r>
        <w:rPr>
          <w:rFonts w:ascii="Arial" w:hAnsi="Arial"/>
          <w:color w:val="C0C0C0"/>
          <w:sz w:val="22"/>
        </w:rPr>
        <w:t>45:01</w:t>
      </w:r>
    </w:p>
    <w:p>
      <w:pPr>
        <w:spacing w:after="0"/>
      </w:pPr>
      <w:r>
        <w:rPr>
          <w:rFonts w:ascii="Arial" w:hAnsi="Arial"/>
          <w:sz w:val="22"/>
        </w:rPr>
        <w:t>Well, what do you think the subconscious? What are you gonna do with that image? You're gonna say, okay, that's the challenge. I happen. Now what do we do with that dragon? What do we do with this challenge? I wonder now, it's possible, possibly somehow through the distance learning system for a student to make a connection between the dragon and their own personal challenge or struggle. So if he actually stopped for a moment, you might say, Oh, yeah, the dragon in my own life equals this. Now, it would be interesting to see as someone went through the training, how they could take the dragon story related to their own personal issue. And then as I learn metaphor, therapy to find inner resources unfolding, to be able to conquer the dragon,</w:t>
      </w:r>
    </w:p>
    <w:p>
      <w:pPr>
        <w:spacing w:after="0"/>
      </w:pPr>
    </w:p>
    <w:p>
      <w:pPr>
        <w:spacing w:after="0"/>
      </w:pPr>
      <w:r>
        <w:rPr>
          <w:rFonts w:ascii="Arial" w:hAnsi="Arial"/>
          <w:color w:val="C0C0C0"/>
          <w:sz w:val="22"/>
        </w:rPr>
        <w:t>45:55</w:t>
      </w:r>
    </w:p>
    <w:p>
      <w:pPr>
        <w:spacing w:after="0"/>
      </w:pPr>
      <w:r>
        <w:rPr>
          <w:rFonts w:ascii="Arial" w:hAnsi="Arial"/>
          <w:sz w:val="22"/>
        </w:rPr>
        <w:t>even though they didn't necessarily know, metaphor therapy was being used in them covertly or overtly, sooner or later now or whenever the change might occur. So you can see how communication can occur. And it's not necessarily said directly. Or sometimes it's said directly and indirectly, in a way where you say, I think he's doing the thing on me right now. But it doesn't really matter, because I want the thing to work for me. Or somebody might say, I don't even know when he's doing it, or I've heard things like, he's Trixie,</w:t>
      </w:r>
    </w:p>
    <w:p>
      <w:pPr>
        <w:spacing w:after="0"/>
      </w:pPr>
    </w:p>
    <w:p>
      <w:pPr>
        <w:spacing w:after="0"/>
      </w:pPr>
      <w:r>
        <w:rPr>
          <w:rFonts w:ascii="Arial" w:hAnsi="Arial"/>
          <w:color w:val="C0C0C0"/>
          <w:sz w:val="22"/>
        </w:rPr>
        <w:t>46:27</w:t>
      </w:r>
    </w:p>
    <w:p>
      <w:pPr>
        <w:spacing w:after="0"/>
      </w:pPr>
      <w:r>
        <w:rPr>
          <w:rFonts w:ascii="Arial" w:hAnsi="Arial"/>
          <w:sz w:val="22"/>
        </w:rPr>
        <w:t>or sometimes Well, you know, he's just so authentic. But next thing you know, I'm feeling better. Maybe it's a combination of both. Either way, I wonder if you can connect the dragon to one of your own issues.</w:t>
      </w:r>
    </w:p>
    <w:p>
      <w:pPr>
        <w:spacing w:after="0"/>
      </w:pPr>
    </w:p>
    <w:p>
      <w:pPr>
        <w:spacing w:after="0"/>
      </w:pPr>
      <w:r>
        <w:rPr>
          <w:rFonts w:ascii="Arial" w:hAnsi="Arial"/>
          <w:color w:val="C0C0C0"/>
          <w:sz w:val="22"/>
        </w:rPr>
        <w:t>46:39</w:t>
      </w:r>
    </w:p>
    <w:p>
      <w:pPr>
        <w:spacing w:after="0"/>
      </w:pPr>
      <w:r>
        <w:rPr>
          <w:rFonts w:ascii="Arial" w:hAnsi="Arial"/>
          <w:sz w:val="22"/>
        </w:rPr>
        <w:t>The metaphor last longer due to deeper resonance felt on a soul level last longer. The metaphor gives the subconscious new resources, the subconscious always chooses the greatest resource possible to solve its problem. utilization of stories, myths, parables, some of these notes just come from other sources. That's why it's a little bit repetitive ceremony is a set of actions rituals with symbolic importance. When people do things like I was raised mildly, in the Jewish tradition, but my family definitely wanted me to be Bar Mitzvah. So a 13 year old boy, usually 12 years old, especially in my family, when we were not religious. I had to go and study with a Hebrew teacher. And every week I would go to this cute little Jewish lady in her house, and I would learn how to read Hebrew. And then I would learn and I go through this ritual of becoming a man.</w:t>
      </w:r>
    </w:p>
    <w:p>
      <w:pPr>
        <w:spacing w:after="0"/>
      </w:pPr>
    </w:p>
    <w:p>
      <w:pPr>
        <w:spacing w:after="0"/>
      </w:pPr>
      <w:r>
        <w:rPr>
          <w:rFonts w:ascii="Arial" w:hAnsi="Arial"/>
          <w:color w:val="C0C0C0"/>
          <w:sz w:val="22"/>
        </w:rPr>
        <w:t>47:32</w:t>
      </w:r>
    </w:p>
    <w:p>
      <w:pPr>
        <w:spacing w:after="0"/>
      </w:pPr>
      <w:r>
        <w:rPr>
          <w:rFonts w:ascii="Arial" w:hAnsi="Arial"/>
          <w:sz w:val="22"/>
        </w:rPr>
        <w:t>Not really sure that happened yet. Yet, at 13, I was supposed to become a man. And society has a ceremonies people do this frequently with things like I'm going to write down my grievances. I'm going to put them on an on a piece of paper or write it down, put it in a fire and burn that there's a little ceremony or ritual there. And acting out of a change metaphor in action. We're living this in many ways throughout our lives and in our culture, religion, our society, experiences more learning power we hear and forget, we see and remember. All right, so knowing that there's multiple styles of learning let's work to get through these notes indirection allows the therapist to bypass reflective objections from the critical factor test responses allows building a foundation before being direct, encourages active mental search in the client associations develops forgotten resource, this is all repetitive, stimulates new associated pathways gives the power to the client increases creativity and responsibility. They come up with answers themselves. Okay? example, when wanting the child to go to bed, you can be directly say go to bed, or let's have a bedtime story. And you get tell a story of course, which is nice. Yet you're implying we're going to bed with use of the word or would you like to have your bedtime story before you brush your teeth? Or after you brush your teeth? And then you're applying we're moving into the bedtime ritual of brushing teeth or storytime? Yeah, we're giving flexibility we're giving options and the person feels the child feels. Oh no, I'm the one who gets to choose here. What do you like to have one cookie or two? It can have all the cookies. But we're not saying that. We're just saying would you like one cookie now? Or do you like two cookies now?</w:t>
      </w:r>
    </w:p>
    <w:p>
      <w:pPr>
        <w:spacing w:after="0"/>
      </w:pPr>
    </w:p>
    <w:p>
      <w:pPr>
        <w:spacing w:after="0"/>
      </w:pPr>
      <w:r>
        <w:rPr>
          <w:rFonts w:ascii="Arial" w:hAnsi="Arial"/>
          <w:color w:val="C0C0C0"/>
          <w:sz w:val="22"/>
        </w:rPr>
        <w:t>49:27</w:t>
      </w:r>
    </w:p>
    <w:p>
      <w:pPr>
        <w:spacing w:after="0"/>
      </w:pPr>
      <w:r>
        <w:rPr>
          <w:rFonts w:ascii="Arial" w:hAnsi="Arial"/>
          <w:sz w:val="22"/>
        </w:rPr>
        <w:t>Would you like to clean your room before you do your homework? Or do you like to do your homework and then clean your room.</w:t>
      </w:r>
    </w:p>
    <w:p>
      <w:pPr>
        <w:spacing w:after="0"/>
      </w:pPr>
    </w:p>
    <w:p>
      <w:pPr>
        <w:spacing w:after="0"/>
      </w:pPr>
      <w:r>
        <w:rPr>
          <w:rFonts w:ascii="Arial" w:hAnsi="Arial"/>
          <w:color w:val="C0C0C0"/>
          <w:sz w:val="22"/>
        </w:rPr>
        <w:t>49:35</w:t>
      </w:r>
    </w:p>
    <w:p>
      <w:pPr>
        <w:spacing w:after="0"/>
      </w:pPr>
      <w:r>
        <w:rPr>
          <w:rFonts w:ascii="Arial" w:hAnsi="Arial"/>
          <w:sz w:val="22"/>
        </w:rPr>
        <w:t>Similarly, a figure of speech in which two unlike things are explicitly compared as in She is like a rose. The dragon is like we're going to connect one thing to another and this is one of the major exercises I'm going to introduce you to that you'll actually be practicing in house the concept of understanding similarly to div</w:t>
      </w:r>
    </w:p>
    <w:p>
      <w:pPr>
        <w:spacing w:after="0"/>
      </w:pPr>
    </w:p>
    <w:p>
      <w:pPr>
        <w:spacing w:after="0"/>
      </w:pPr>
      <w:r>
        <w:rPr>
          <w:rFonts w:ascii="Arial" w:hAnsi="Arial"/>
          <w:color w:val="C0C0C0"/>
          <w:sz w:val="22"/>
        </w:rPr>
        <w:t>50:00</w:t>
      </w:r>
    </w:p>
    <w:p>
      <w:pPr>
        <w:spacing w:after="0"/>
      </w:pPr>
      <w:r>
        <w:rPr>
          <w:rFonts w:ascii="Arial" w:hAnsi="Arial"/>
          <w:sz w:val="22"/>
        </w:rPr>
        <w:t>Develop the metaphor. So she is like a rose. My fear is like</w:t>
      </w:r>
    </w:p>
    <w:p>
      <w:pPr>
        <w:spacing w:after="0"/>
      </w:pPr>
    </w:p>
    <w:p>
      <w:pPr>
        <w:spacing w:after="0"/>
      </w:pPr>
      <w:r>
        <w:rPr>
          <w:rFonts w:ascii="Arial" w:hAnsi="Arial"/>
          <w:color w:val="C0C0C0"/>
          <w:sz w:val="22"/>
        </w:rPr>
        <w:t>50:09</w:t>
      </w:r>
    </w:p>
    <w:p>
      <w:pPr>
        <w:spacing w:after="0"/>
      </w:pPr>
      <w:r>
        <w:rPr>
          <w:rFonts w:ascii="Arial" w:hAnsi="Arial"/>
          <w:sz w:val="22"/>
        </w:rPr>
        <w:t>a big scary monster. My anxiety is like scared little confused squirrel, have you ever been riding your bike? Or is it happens with cycling, usually cars go too fast usually run over the squirrels</w:t>
      </w:r>
    </w:p>
    <w:p>
      <w:pPr>
        <w:spacing w:after="0"/>
      </w:pPr>
    </w:p>
    <w:p>
      <w:pPr>
        <w:spacing w:after="0"/>
      </w:pPr>
      <w:r>
        <w:rPr>
          <w:rFonts w:ascii="Arial" w:hAnsi="Arial"/>
          <w:color w:val="C0C0C0"/>
          <w:sz w:val="22"/>
        </w:rPr>
        <w:t>50:26</w:t>
      </w:r>
    </w:p>
    <w:p>
      <w:pPr>
        <w:spacing w:after="0"/>
      </w:pPr>
      <w:r>
        <w:rPr>
          <w:rFonts w:ascii="Arial" w:hAnsi="Arial"/>
          <w:sz w:val="22"/>
        </w:rPr>
        <w:t>walking, they tend to be decisive enough. But when you're cycling, it's just enough speed that when you get close to the squirrel, it gets very confused. It doesn't know which way to go. It gets all weird and doesn't know it's actually trying to find home, but trying to get away from you and doesn't sure what doesn't know what to do. Anxiety is like a squirrel. who's confused in that? And so what is how can I connect your anxious feeling to something to the confused squirrel?</w:t>
      </w:r>
    </w:p>
    <w:p>
      <w:pPr>
        <w:spacing w:after="0"/>
      </w:pPr>
    </w:p>
    <w:p>
      <w:pPr>
        <w:spacing w:after="0"/>
      </w:pPr>
      <w:r>
        <w:rPr>
          <w:rFonts w:ascii="Arial" w:hAnsi="Arial"/>
          <w:color w:val="C0C0C0"/>
          <w:sz w:val="22"/>
        </w:rPr>
        <w:t>50:53</w:t>
      </w:r>
    </w:p>
    <w:p>
      <w:pPr>
        <w:spacing w:after="0"/>
      </w:pPr>
      <w:r>
        <w:rPr>
          <w:rFonts w:ascii="Arial" w:hAnsi="Arial"/>
          <w:sz w:val="22"/>
        </w:rPr>
        <w:t>Now, I don't know if you've ever saw a squirrel be confused like that. Because I used to ride my bike in an area frequently where there were squirrels. It was amazing how indecisive these creatures are.</w:t>
      </w:r>
    </w:p>
    <w:p>
      <w:pPr>
        <w:spacing w:after="0"/>
      </w:pPr>
    </w:p>
    <w:p>
      <w:pPr>
        <w:spacing w:after="0"/>
      </w:pPr>
      <w:r>
        <w:rPr>
          <w:rFonts w:ascii="Arial" w:hAnsi="Arial"/>
          <w:color w:val="C0C0C0"/>
          <w:sz w:val="22"/>
        </w:rPr>
        <w:t>51:08</w:t>
      </w:r>
    </w:p>
    <w:p>
      <w:pPr>
        <w:spacing w:after="0"/>
      </w:pPr>
      <w:r>
        <w:rPr>
          <w:rFonts w:ascii="Arial" w:hAnsi="Arial"/>
          <w:sz w:val="22"/>
        </w:rPr>
        <w:t>Yet, I don't know if you if you've ever seen that. So I need to find what it is in you. That represents let's say we're talking anxiety. What animal What?</w:t>
      </w:r>
    </w:p>
    <w:p>
      <w:pPr>
        <w:spacing w:after="0"/>
      </w:pPr>
    </w:p>
    <w:p>
      <w:pPr>
        <w:spacing w:after="0"/>
      </w:pPr>
      <w:r>
        <w:rPr>
          <w:rFonts w:ascii="Arial" w:hAnsi="Arial"/>
          <w:color w:val="C0C0C0"/>
          <w:sz w:val="22"/>
        </w:rPr>
        <w:t>51:23</w:t>
      </w:r>
    </w:p>
    <w:p>
      <w:pPr>
        <w:spacing w:after="0"/>
      </w:pPr>
      <w:r>
        <w:rPr>
          <w:rFonts w:ascii="Arial" w:hAnsi="Arial"/>
          <w:sz w:val="22"/>
        </w:rPr>
        <w:t>Story character? What</w:t>
      </w:r>
    </w:p>
    <w:p>
      <w:pPr>
        <w:spacing w:after="0"/>
      </w:pPr>
    </w:p>
    <w:p>
      <w:pPr>
        <w:spacing w:after="0"/>
      </w:pPr>
      <w:r>
        <w:rPr>
          <w:rFonts w:ascii="Arial" w:hAnsi="Arial"/>
          <w:color w:val="C0C0C0"/>
          <w:sz w:val="22"/>
        </w:rPr>
        <w:t>51:27</w:t>
      </w:r>
    </w:p>
    <w:p>
      <w:pPr>
        <w:spacing w:after="0"/>
      </w:pPr>
      <w:r>
        <w:rPr>
          <w:rFonts w:ascii="Arial" w:hAnsi="Arial"/>
          <w:sz w:val="22"/>
        </w:rPr>
        <w:t>quality of nature. So ainger is like a volcano. Right? Similarly, depression is like a deep dark hole.</w:t>
      </w:r>
    </w:p>
    <w:p>
      <w:pPr>
        <w:spacing w:after="0"/>
      </w:pPr>
    </w:p>
    <w:p>
      <w:pPr>
        <w:spacing w:after="0"/>
      </w:pPr>
      <w:r>
        <w:rPr>
          <w:rFonts w:ascii="Arial" w:hAnsi="Arial"/>
          <w:color w:val="C0C0C0"/>
          <w:sz w:val="22"/>
        </w:rPr>
        <w:t>51:40</w:t>
      </w:r>
    </w:p>
    <w:p>
      <w:pPr>
        <w:spacing w:after="0"/>
      </w:pPr>
      <w:r>
        <w:rPr>
          <w:rFonts w:ascii="Arial" w:hAnsi="Arial"/>
          <w:sz w:val="22"/>
        </w:rPr>
        <w:t>Sadness is like a muddy, murky pond where face down in it.</w:t>
      </w:r>
    </w:p>
    <w:p>
      <w:pPr>
        <w:spacing w:after="0"/>
      </w:pPr>
    </w:p>
    <w:p>
      <w:pPr>
        <w:spacing w:after="0"/>
      </w:pPr>
      <w:r>
        <w:rPr>
          <w:rFonts w:ascii="Arial" w:hAnsi="Arial"/>
          <w:color w:val="C0C0C0"/>
          <w:sz w:val="22"/>
        </w:rPr>
        <w:t>51:50</w:t>
      </w:r>
    </w:p>
    <w:p>
      <w:pPr>
        <w:spacing w:after="0"/>
      </w:pPr>
      <w:r>
        <w:rPr>
          <w:rFonts w:ascii="Arial" w:hAnsi="Arial"/>
          <w:sz w:val="22"/>
        </w:rPr>
        <w:t>Now just think about that. What if the client you said to them, so you say you're sad? Finish this sentence. My sadness is like, now that I can actually know what you mean right away. So you're gonna explain the concept of simile?</w:t>
      </w:r>
    </w:p>
    <w:p>
      <w:pPr>
        <w:spacing w:after="0"/>
      </w:pPr>
    </w:p>
    <w:p>
      <w:pPr>
        <w:spacing w:after="0"/>
      </w:pPr>
      <w:r>
        <w:rPr>
          <w:rFonts w:ascii="Arial" w:hAnsi="Arial"/>
          <w:color w:val="C0C0C0"/>
          <w:sz w:val="22"/>
        </w:rPr>
        <w:t>52:05</w:t>
      </w:r>
    </w:p>
    <w:p>
      <w:pPr>
        <w:spacing w:after="0"/>
      </w:pPr>
      <w:r>
        <w:rPr>
          <w:rFonts w:ascii="Arial" w:hAnsi="Arial"/>
          <w:sz w:val="22"/>
        </w:rPr>
        <w:t>Well, anger can be like a volcano. What is your sadness? Like? Well, my sadness is like.</w:t>
      </w:r>
    </w:p>
    <w:p>
      <w:pPr>
        <w:spacing w:after="0"/>
      </w:pPr>
    </w:p>
    <w:p>
      <w:pPr>
        <w:spacing w:after="0"/>
      </w:pPr>
      <w:r>
        <w:rPr>
          <w:rFonts w:ascii="Arial" w:hAnsi="Arial"/>
          <w:color w:val="C0C0C0"/>
          <w:sz w:val="22"/>
        </w:rPr>
        <w:t>52:15</w:t>
      </w:r>
    </w:p>
    <w:p>
      <w:pPr>
        <w:spacing w:after="0"/>
      </w:pPr>
      <w:r>
        <w:rPr>
          <w:rFonts w:ascii="Arial" w:hAnsi="Arial"/>
          <w:sz w:val="22"/>
        </w:rPr>
        <w:t>It's like a,</w:t>
      </w:r>
    </w:p>
    <w:p>
      <w:pPr>
        <w:spacing w:after="0"/>
      </w:pPr>
    </w:p>
    <w:p>
      <w:pPr>
        <w:spacing w:after="0"/>
      </w:pPr>
      <w:r>
        <w:rPr>
          <w:rFonts w:ascii="Arial" w:hAnsi="Arial"/>
          <w:color w:val="C0C0C0"/>
          <w:sz w:val="22"/>
        </w:rPr>
        <w:t>52:17</w:t>
      </w:r>
    </w:p>
    <w:p>
      <w:pPr>
        <w:spacing w:after="0"/>
      </w:pPr>
      <w:r>
        <w:rPr>
          <w:rFonts w:ascii="Arial" w:hAnsi="Arial"/>
          <w:sz w:val="22"/>
        </w:rPr>
        <w:t>the image that came to mind is like a cemetery a funeral home. It's like a perpetual funeral. It's like, every day, it's like just continual reliving of the grief and loss. Okay, so</w:t>
      </w:r>
    </w:p>
    <w:p>
      <w:pPr>
        <w:spacing w:after="0"/>
      </w:pPr>
    </w:p>
    <w:p>
      <w:pPr>
        <w:spacing w:after="0"/>
      </w:pPr>
      <w:r>
        <w:rPr>
          <w:rFonts w:ascii="Arial" w:hAnsi="Arial"/>
          <w:color w:val="C0C0C0"/>
          <w:sz w:val="22"/>
        </w:rPr>
        <w:t>52:36</w:t>
      </w:r>
    </w:p>
    <w:p>
      <w:pPr>
        <w:spacing w:after="0"/>
      </w:pPr>
      <w:r>
        <w:rPr>
          <w:rFonts w:ascii="Arial" w:hAnsi="Arial"/>
          <w:sz w:val="22"/>
        </w:rPr>
        <w:t>that's kind of bleak. So I'm going to change the topic, but you would have to tell a story about Okay, well, once there was a woman who found her now depends, again, it's like, we can't wait to put this into context. Let's say there was a woman who just told me her sadness is like a perpetual funeral. Now, if I say once there was a woman who was at a funeral, that's so probably her story,</w:t>
      </w:r>
    </w:p>
    <w:p>
      <w:pPr>
        <w:spacing w:after="0"/>
      </w:pPr>
    </w:p>
    <w:p>
      <w:pPr>
        <w:spacing w:after="0"/>
      </w:pPr>
      <w:r>
        <w:rPr>
          <w:rFonts w:ascii="Arial" w:hAnsi="Arial"/>
          <w:color w:val="C0C0C0"/>
          <w:sz w:val="22"/>
        </w:rPr>
        <w:t>53:03</w:t>
      </w:r>
    </w:p>
    <w:p>
      <w:pPr>
        <w:spacing w:after="0"/>
      </w:pPr>
      <w:r>
        <w:rPr>
          <w:rFonts w:ascii="Arial" w:hAnsi="Arial"/>
          <w:sz w:val="22"/>
        </w:rPr>
        <w:t>that I need to actually find something more analogous, not exactly her story, to give some emotional resonance. So if she said, Yeah, my sadness is like repeating that funeral every day. I'm like, Oh, that's an actual memory. Then I want to say something like, so sadness is like, repeat repeating the same memory over and over. And she's like, it's like a broken record. Oh, my God, it okay. There's our symbol, but it came from her. It's like a record that's stuck in the same loop. I'm playing the table over and over and over again, in my mind. Now, what is that? Like? is a broken record? Good enough? Can I tell a story based on a broken record? If I need to pull a little bit more, let's say, Well, what else is out? Like? Like, it's like a broken record. It just keeps going over and over and over again, it seems like you just can't change. What else in your life is like that? What else have you experienced, it's just continually going over, same thing over and over again, and just nothing is getting any different.</w:t>
      </w:r>
    </w:p>
    <w:p>
      <w:pPr>
        <w:spacing w:after="0"/>
      </w:pPr>
    </w:p>
    <w:p>
      <w:pPr>
        <w:spacing w:after="0"/>
      </w:pPr>
      <w:r>
        <w:rPr>
          <w:rFonts w:ascii="Arial" w:hAnsi="Arial"/>
          <w:color w:val="C0C0C0"/>
          <w:sz w:val="22"/>
        </w:rPr>
        <w:t>54:05</w:t>
      </w:r>
    </w:p>
    <w:p>
      <w:pPr>
        <w:spacing w:after="0"/>
      </w:pPr>
      <w:r>
        <w:rPr>
          <w:rFonts w:ascii="Arial" w:hAnsi="Arial"/>
          <w:sz w:val="22"/>
        </w:rPr>
        <w:t>Now, whatever comes up, you might find something in your mind right now. The client might find something in her mind.</w:t>
      </w:r>
    </w:p>
    <w:p>
      <w:pPr>
        <w:spacing w:after="0"/>
      </w:pPr>
    </w:p>
    <w:p>
      <w:pPr>
        <w:spacing w:after="0"/>
      </w:pPr>
      <w:r>
        <w:rPr>
          <w:rFonts w:ascii="Arial" w:hAnsi="Arial"/>
          <w:color w:val="C0C0C0"/>
          <w:sz w:val="22"/>
        </w:rPr>
        <w:t>54:13</w:t>
      </w:r>
    </w:p>
    <w:p>
      <w:pPr>
        <w:spacing w:after="0"/>
      </w:pPr>
      <w:r>
        <w:rPr>
          <w:rFonts w:ascii="Arial" w:hAnsi="Arial"/>
          <w:sz w:val="22"/>
        </w:rPr>
        <w:t>If I'm not finding something in my mind, I can just keep pushing the client a bit. So you know, what is it? Because I've broken records, okay.</w:t>
      </w:r>
    </w:p>
    <w:p>
      <w:pPr>
        <w:spacing w:after="0"/>
      </w:pPr>
    </w:p>
    <w:p>
      <w:pPr>
        <w:spacing w:after="0"/>
      </w:pPr>
      <w:r>
        <w:rPr>
          <w:rFonts w:ascii="Arial" w:hAnsi="Arial"/>
          <w:color w:val="C0C0C0"/>
          <w:sz w:val="22"/>
        </w:rPr>
        <w:t>54:21</w:t>
      </w:r>
    </w:p>
    <w:p>
      <w:pPr>
        <w:spacing w:after="0"/>
      </w:pPr>
      <w:r>
        <w:rPr>
          <w:rFonts w:ascii="Arial" w:hAnsi="Arial"/>
          <w:sz w:val="22"/>
        </w:rPr>
        <w:t>But it's not a very exciting story. I can't think of how much can I build upon that. So if I think about now, this older woman probably wouldn't relate to it. It's kind of Well actually, about like, I could say to her, did you ever um, like, Where Where did you grow up?</w:t>
      </w:r>
    </w:p>
    <w:p>
      <w:pPr>
        <w:spacing w:after="0"/>
      </w:pPr>
    </w:p>
    <w:p>
      <w:pPr>
        <w:spacing w:after="0"/>
      </w:pPr>
      <w:r>
        <w:rPr>
          <w:rFonts w:ascii="Arial" w:hAnsi="Arial"/>
          <w:color w:val="C0C0C0"/>
          <w:sz w:val="22"/>
        </w:rPr>
        <w:t>54:38</w:t>
      </w:r>
    </w:p>
    <w:p>
      <w:pPr>
        <w:spacing w:after="0"/>
      </w:pPr>
      <w:r>
        <w:rPr>
          <w:rFonts w:ascii="Arial" w:hAnsi="Arial"/>
          <w:sz w:val="22"/>
        </w:rPr>
        <w:t>You know, if retired in Florida, but you lived in, in New York, you know? Um, yes. Okay, great. Um, so, I lived in New York and you know what it was like and when it would snow and your car would get stuck and no matter how much you pushed your gas and no matter how much you did the brake and the gas and shifted gears, nothing could get your tire tire just kept spinning over and over and it was cold.</w:t>
      </w:r>
    </w:p>
    <w:p>
      <w:pPr>
        <w:spacing w:after="0"/>
      </w:pPr>
    </w:p>
    <w:p>
      <w:pPr>
        <w:spacing w:after="0"/>
      </w:pPr>
      <w:r>
        <w:rPr>
          <w:rFonts w:ascii="Arial" w:hAnsi="Arial"/>
          <w:color w:val="C0C0C0"/>
          <w:sz w:val="22"/>
        </w:rPr>
        <w:t>55:00</w:t>
      </w:r>
    </w:p>
    <w:p>
      <w:pPr>
        <w:spacing w:after="0"/>
      </w:pPr>
      <w:r>
        <w:rPr>
          <w:rFonts w:ascii="Arial" w:hAnsi="Arial"/>
          <w:sz w:val="22"/>
        </w:rPr>
        <w:t>And it was kind of scary, because when we're gonna do if I can't get the car out of this, but the tire just keeps spinning over and over in this same place. And it's cold and it's wintery and it's getting dark and you're scared and you're worried and you're starting to feel hopeless. I can build on that story, right? So now her grief and loss becomes the simile it's analogous is to the car that stuck in the snow. And it's getting darker. And it doesn't seem like you're getting anywhere. But now obviously, okay, so I've got a dragon, or I get a car that's stuck in the snow. But they'd relates to something, your issue might relate to the dragon, her issue relates to the car, she needs to be able to associate, you see that word come up many times this associative mechanism for to go back and tell all Yeah, I knew what it was like when the car was stuck in the snow. What happened? And how did we get out of that solution of that problem, and find a solution, what resource was tapped into what came about. But again, you'll see how it can build upon this as we go. Alright, so similarly, a figure of speech in which two, unlike things are explicitly explicitly compared, as in She is like a rose. But more than that, your sadness is like the car that stuck in the snow spinning its wheels. One thing conceived as representing another a symbol. So for instance, your heart is like a diamond. And yet it's covered in mud, and you have all this heaviness and sadness and depression. And we need to clear away that mud somehow. So the diamond can shine through, we've related your emotional heart, your psyche, to another image another symbol, and I can tell a story about a diamond that was once dropped into the mud. Last became confused, forgot that it shines from within forgot its own brilliance. Usually similes are marked by the words like or as,</w:t>
      </w:r>
    </w:p>
    <w:p>
      <w:pPr>
        <w:spacing w:after="0"/>
      </w:pPr>
    </w:p>
    <w:p>
      <w:pPr>
        <w:spacing w:after="0"/>
      </w:pPr>
      <w:r>
        <w:rPr>
          <w:rFonts w:ascii="Arial" w:hAnsi="Arial"/>
          <w:color w:val="C0C0C0"/>
          <w:sz w:val="22"/>
        </w:rPr>
        <w:t>57:14</w:t>
      </w:r>
    </w:p>
    <w:p>
      <w:pPr>
        <w:spacing w:after="0"/>
      </w:pPr>
      <w:r>
        <w:rPr>
          <w:rFonts w:ascii="Arial" w:hAnsi="Arial"/>
          <w:sz w:val="22"/>
        </w:rPr>
        <w:t>this is like this, or you can think of how sad you feel. As if, as in the concept of a car stuck in the snow, come up with a feeling state problem or pattern say to yourself blank is like. Alright, so here is exercise are exercises 12 and 13. For when you're in house. Of course, if you've jumped ahead to ht 209. And then you haven't experienced exercise 11 yet, which was parts therapy. So you'll get that if you haven't yet, for now, exercise 12 and 13. This is a time during your in house practicals where you're going to be doing two different things. And it's purposely left open to a lot of flexibility depending on what the excuse me what the group wants, what the group needs at the time how much time is left. So it says metaphor therapy in various NLP metaphor demo like we're going to do now your whoever's leading at the time your instructor will guide you through this process again in house, explain how it works. And time permitting and Opie exercises as filler time permitting, meaning you have all these exercises in NLP, you will have a chance to practice them. If there's extra time available during your practicals with column a column B hypnotic programming, add a metaphor to the programming session using this formula to create a story. Blank is like blank in that this is what we're going to cover in a moment. Anger is like a volcano in that it erupts and destroys from the structure create a story with a protagonist. I'll define that more later. But so the character of the story. Usually the good guy, who has a challenge, learns a new resource struggles a bit and then comes out successful. Look at that structure. In fact, I'll break it down here for you for a moment. protagonist</w:t>
      </w:r>
    </w:p>
    <w:p>
      <w:pPr>
        <w:spacing w:after="0"/>
      </w:pPr>
    </w:p>
    <w:p>
      <w:pPr>
        <w:spacing w:after="0"/>
      </w:pPr>
      <w:r>
        <w:rPr>
          <w:rFonts w:ascii="Arial" w:hAnsi="Arial"/>
          <w:color w:val="C0C0C0"/>
          <w:sz w:val="22"/>
        </w:rPr>
        <w:t>59:18</w:t>
      </w:r>
    </w:p>
    <w:p>
      <w:pPr>
        <w:spacing w:after="0"/>
      </w:pPr>
      <w:r>
        <w:rPr>
          <w:rFonts w:ascii="Arial" w:hAnsi="Arial"/>
          <w:sz w:val="22"/>
        </w:rPr>
        <w:t>Plaza challenge,</w:t>
      </w:r>
    </w:p>
    <w:p>
      <w:pPr>
        <w:spacing w:after="0"/>
      </w:pPr>
    </w:p>
    <w:p>
      <w:pPr>
        <w:spacing w:after="0"/>
      </w:pPr>
      <w:r>
        <w:rPr>
          <w:rFonts w:ascii="Arial" w:hAnsi="Arial"/>
          <w:color w:val="C0C0C0"/>
          <w:sz w:val="22"/>
        </w:rPr>
        <w:t>59:20</w:t>
      </w:r>
    </w:p>
    <w:p>
      <w:pPr>
        <w:spacing w:after="0"/>
      </w:pPr>
      <w:r>
        <w:rPr>
          <w:rFonts w:ascii="Arial" w:hAnsi="Arial"/>
          <w:sz w:val="22"/>
        </w:rPr>
        <w:t>learn to the resource struggles a bit</w:t>
      </w:r>
    </w:p>
    <w:p>
      <w:pPr>
        <w:spacing w:after="0"/>
      </w:pPr>
    </w:p>
    <w:p>
      <w:pPr>
        <w:spacing w:after="0"/>
      </w:pPr>
      <w:r>
        <w:rPr>
          <w:rFonts w:ascii="Arial" w:hAnsi="Arial"/>
          <w:color w:val="C0C0C0"/>
          <w:sz w:val="22"/>
        </w:rPr>
        <w:t>59:25</w:t>
      </w:r>
    </w:p>
    <w:p>
      <w:pPr>
        <w:spacing w:after="0"/>
      </w:pPr>
      <w:r>
        <w:rPr>
          <w:rFonts w:ascii="Arial" w:hAnsi="Arial"/>
          <w:sz w:val="22"/>
        </w:rPr>
        <w:t>and then comes out successful. That's the basic structure. So copy and paste this and then of course, when you're in house, as exercise 13 you're more than welcome to be prepared. And you do want to learn these things. But again, they're relatively easy You don't necessarily need in house practice. yet. With time permitting, you're welcome to practice numbers one through eight below. What I'll do is put this down here in the bottom for now. Let's keep that alive for you. Let's open another node pod and spend some time with the</w:t>
      </w:r>
    </w:p>
    <w:p>
      <w:pPr>
        <w:spacing w:after="0"/>
      </w:pPr>
    </w:p>
    <w:p>
      <w:pPr>
        <w:spacing w:after="0"/>
      </w:pPr>
      <w:r>
        <w:rPr>
          <w:rFonts w:ascii="Arial" w:hAnsi="Arial"/>
          <w:color w:val="C0C0C0"/>
          <w:sz w:val="22"/>
        </w:rPr>
        <w:t>1:00:00</w:t>
      </w:r>
    </w:p>
    <w:p>
      <w:pPr>
        <w:spacing w:after="0"/>
      </w:pPr>
      <w:r>
        <w:rPr>
          <w:rFonts w:ascii="Arial" w:hAnsi="Arial"/>
          <w:sz w:val="22"/>
        </w:rPr>
        <w:t>This, again, the exercises are things that like for instance, when you learn parts therapy, you'll see multiple videos. And you'll learn the entire technique yet. There's some things you just had your inductions you had to be in house to learn those. The inductions yet to practice on classmates under supervision, same thing I believe is true. In this case, you really want to practice this directly. Okay, so the structure is blank</w:t>
      </w:r>
    </w:p>
    <w:p>
      <w:pPr>
        <w:spacing w:after="0"/>
      </w:pPr>
    </w:p>
    <w:p>
      <w:pPr>
        <w:spacing w:after="0"/>
      </w:pPr>
      <w:r>
        <w:rPr>
          <w:rFonts w:ascii="Arial" w:hAnsi="Arial"/>
          <w:color w:val="C0C0C0"/>
          <w:sz w:val="22"/>
        </w:rPr>
        <w:t>1:00:32</w:t>
      </w:r>
    </w:p>
    <w:p>
      <w:pPr>
        <w:spacing w:after="0"/>
      </w:pPr>
      <w:r>
        <w:rPr>
          <w:rFonts w:ascii="Arial" w:hAnsi="Arial"/>
          <w:sz w:val="22"/>
        </w:rPr>
        <w:t>is like,</w:t>
      </w:r>
    </w:p>
    <w:p>
      <w:pPr>
        <w:spacing w:after="0"/>
      </w:pPr>
    </w:p>
    <w:p>
      <w:pPr>
        <w:spacing w:after="0"/>
      </w:pPr>
      <w:r>
        <w:rPr>
          <w:rFonts w:ascii="Arial" w:hAnsi="Arial"/>
          <w:color w:val="C0C0C0"/>
          <w:sz w:val="22"/>
        </w:rPr>
        <w:t>1:00:35</w:t>
      </w:r>
    </w:p>
    <w:p>
      <w:pPr>
        <w:spacing w:after="0"/>
      </w:pPr>
      <w:r>
        <w:rPr>
          <w:rFonts w:ascii="Arial" w:hAnsi="Arial"/>
          <w:sz w:val="22"/>
        </w:rPr>
        <w:t>I guess we can just get rid of blank. So blank is like, blank</w:t>
      </w:r>
    </w:p>
    <w:p>
      <w:pPr>
        <w:spacing w:after="0"/>
      </w:pPr>
    </w:p>
    <w:p>
      <w:pPr>
        <w:spacing w:after="0"/>
      </w:pPr>
      <w:r>
        <w:rPr>
          <w:rFonts w:ascii="Arial" w:hAnsi="Arial"/>
          <w:color w:val="C0C0C0"/>
          <w:sz w:val="22"/>
        </w:rPr>
        <w:t>1:00:43</w:t>
      </w:r>
    </w:p>
    <w:p>
      <w:pPr>
        <w:spacing w:after="0"/>
      </w:pPr>
      <w:r>
        <w:rPr>
          <w:rFonts w:ascii="Arial" w:hAnsi="Arial"/>
          <w:sz w:val="22"/>
        </w:rPr>
        <w:t>in that.</w:t>
      </w:r>
    </w:p>
    <w:p>
      <w:pPr>
        <w:spacing w:after="0"/>
      </w:pPr>
    </w:p>
    <w:p>
      <w:pPr>
        <w:spacing w:after="0"/>
      </w:pPr>
      <w:r>
        <w:rPr>
          <w:rFonts w:ascii="Arial" w:hAnsi="Arial"/>
          <w:color w:val="C0C0C0"/>
          <w:sz w:val="22"/>
        </w:rPr>
        <w:t>1:00:46</w:t>
      </w:r>
    </w:p>
    <w:p>
      <w:pPr>
        <w:spacing w:after="0"/>
      </w:pPr>
      <w:r>
        <w:rPr>
          <w:rFonts w:ascii="Arial" w:hAnsi="Arial"/>
          <w:sz w:val="22"/>
        </w:rPr>
        <w:t>And so the way this goes to do this a few times.</w:t>
      </w:r>
    </w:p>
    <w:p>
      <w:pPr>
        <w:spacing w:after="0"/>
      </w:pPr>
    </w:p>
    <w:p>
      <w:pPr>
        <w:spacing w:after="0"/>
      </w:pPr>
      <w:r>
        <w:rPr>
          <w:rFonts w:ascii="Arial" w:hAnsi="Arial"/>
          <w:color w:val="C0C0C0"/>
          <w:sz w:val="22"/>
        </w:rPr>
        <w:t>1:00:51</w:t>
      </w:r>
    </w:p>
    <w:p>
      <w:pPr>
        <w:spacing w:after="0"/>
      </w:pPr>
      <w:r>
        <w:rPr>
          <w:rFonts w:ascii="Arial" w:hAnsi="Arial"/>
          <w:sz w:val="22"/>
        </w:rPr>
        <w:t>Sadness</w:t>
      </w:r>
    </w:p>
    <w:p>
      <w:pPr>
        <w:spacing w:after="0"/>
      </w:pPr>
    </w:p>
    <w:p>
      <w:pPr>
        <w:spacing w:after="0"/>
      </w:pPr>
      <w:r>
        <w:rPr>
          <w:rFonts w:ascii="Arial" w:hAnsi="Arial"/>
          <w:color w:val="C0C0C0"/>
          <w:sz w:val="22"/>
        </w:rPr>
        <w:t>1:00:54</w:t>
      </w:r>
    </w:p>
    <w:p>
      <w:pPr>
        <w:spacing w:after="0"/>
      </w:pPr>
      <w:r>
        <w:rPr>
          <w:rFonts w:ascii="Arial" w:hAnsi="Arial"/>
          <w:sz w:val="22"/>
        </w:rPr>
        <w:t>is like</w:t>
      </w:r>
    </w:p>
    <w:p>
      <w:pPr>
        <w:spacing w:after="0"/>
      </w:pPr>
    </w:p>
    <w:p>
      <w:pPr>
        <w:spacing w:after="0"/>
      </w:pPr>
      <w:r>
        <w:rPr>
          <w:rFonts w:ascii="Arial" w:hAnsi="Arial"/>
          <w:color w:val="C0C0C0"/>
          <w:sz w:val="22"/>
        </w:rPr>
        <w:t>1:00:59</w:t>
      </w:r>
    </w:p>
    <w:p>
      <w:pPr>
        <w:spacing w:after="0"/>
      </w:pPr>
      <w:r>
        <w:rPr>
          <w:rFonts w:ascii="Arial" w:hAnsi="Arial"/>
          <w:sz w:val="22"/>
        </w:rPr>
        <w:t>the dark cloud</w:t>
      </w:r>
    </w:p>
    <w:p>
      <w:pPr>
        <w:spacing w:after="0"/>
      </w:pPr>
    </w:p>
    <w:p>
      <w:pPr>
        <w:spacing w:after="0"/>
      </w:pPr>
      <w:r>
        <w:rPr>
          <w:rFonts w:ascii="Arial" w:hAnsi="Arial"/>
          <w:color w:val="C0C0C0"/>
          <w:sz w:val="22"/>
        </w:rPr>
        <w:t>1:01:03</w:t>
      </w:r>
    </w:p>
    <w:p>
      <w:pPr>
        <w:spacing w:after="0"/>
      </w:pPr>
      <w:r>
        <w:rPr>
          <w:rFonts w:ascii="Arial" w:hAnsi="Arial"/>
          <w:sz w:val="22"/>
        </w:rPr>
        <w:t>in that, and they were looked so the client came up with that word, dark cloud, and then we're gonna say, well finish that in that. Now what do we mean? So I'll give you the example of do it a few times and you'll understand said this is like a dark cloud in that it lingers</w:t>
      </w:r>
    </w:p>
    <w:p>
      <w:pPr>
        <w:spacing w:after="0"/>
      </w:pPr>
    </w:p>
    <w:p>
      <w:pPr>
        <w:spacing w:after="0"/>
      </w:pPr>
      <w:r>
        <w:rPr>
          <w:rFonts w:ascii="Arial" w:hAnsi="Arial"/>
          <w:color w:val="C0C0C0"/>
          <w:sz w:val="22"/>
        </w:rPr>
        <w:t>1:01:22</w:t>
      </w:r>
    </w:p>
    <w:p>
      <w:pPr>
        <w:spacing w:after="0"/>
      </w:pPr>
      <w:r>
        <w:rPr>
          <w:rFonts w:ascii="Arial" w:hAnsi="Arial"/>
          <w:sz w:val="22"/>
        </w:rPr>
        <w:t>and blocks out the sun. And now I can tell a story that relates to this, this is going to be the base basis of the structure my story. Anger is like a tornado in that in that I cannot control it. That's different than the guy who says anger is like a volcano in that it is</w:t>
      </w:r>
    </w:p>
    <w:p>
      <w:pPr>
        <w:spacing w:after="0"/>
      </w:pPr>
    </w:p>
    <w:p>
      <w:pPr>
        <w:spacing w:after="0"/>
      </w:pPr>
      <w:r>
        <w:rPr>
          <w:rFonts w:ascii="Arial" w:hAnsi="Arial"/>
          <w:color w:val="C0C0C0"/>
          <w:sz w:val="22"/>
        </w:rPr>
        <w:t>1:01:53</w:t>
      </w:r>
    </w:p>
    <w:p>
      <w:pPr>
        <w:spacing w:after="0"/>
      </w:pPr>
      <w:r>
        <w:rPr>
          <w:rFonts w:ascii="Arial" w:hAnsi="Arial"/>
          <w:sz w:val="22"/>
        </w:rPr>
        <w:t>always being held back. Yeah, it could erupt at any moment. Okay, so anger for the first person here it's different for anger for the second person. The first person is a tornado he has no ability to control it the moment he gets angry, it comes out the other guy suppressing and holding it back and is afraid it's going to come out and hurt someone</w:t>
      </w:r>
    </w:p>
    <w:p>
      <w:pPr>
        <w:spacing w:after="0"/>
      </w:pPr>
    </w:p>
    <w:p>
      <w:pPr>
        <w:spacing w:after="0"/>
      </w:pPr>
      <w:r>
        <w:rPr>
          <w:rFonts w:ascii="Arial" w:hAnsi="Arial"/>
          <w:color w:val="C0C0C0"/>
          <w:sz w:val="22"/>
        </w:rPr>
        <w:t>1:02:20</w:t>
      </w:r>
    </w:p>
    <w:p>
      <w:pPr>
        <w:spacing w:after="0"/>
      </w:pPr>
      <w:r>
        <w:rPr>
          <w:rFonts w:ascii="Arial" w:hAnsi="Arial"/>
          <w:sz w:val="22"/>
        </w:rPr>
        <w:t>my fear is like a scare sacred a scared</w:t>
      </w:r>
    </w:p>
    <w:p>
      <w:pPr>
        <w:spacing w:after="0"/>
      </w:pPr>
    </w:p>
    <w:p>
      <w:pPr>
        <w:spacing w:after="0"/>
      </w:pPr>
      <w:r>
        <w:rPr>
          <w:rFonts w:ascii="Arial" w:hAnsi="Arial"/>
          <w:color w:val="C0C0C0"/>
          <w:sz w:val="22"/>
        </w:rPr>
        <w:t>1:02:29</w:t>
      </w:r>
    </w:p>
    <w:p>
      <w:pPr>
        <w:spacing w:after="0"/>
      </w:pPr>
      <w:r>
        <w:rPr>
          <w:rFonts w:ascii="Arial" w:hAnsi="Arial"/>
          <w:sz w:val="22"/>
        </w:rPr>
        <w:t>usually animals work good in this case. So is like a scared cat in that</w:t>
      </w:r>
    </w:p>
    <w:p>
      <w:pPr>
        <w:spacing w:after="0"/>
      </w:pPr>
    </w:p>
    <w:p>
      <w:pPr>
        <w:spacing w:after="0"/>
      </w:pPr>
      <w:r>
        <w:rPr>
          <w:rFonts w:ascii="Arial" w:hAnsi="Arial"/>
          <w:color w:val="C0C0C0"/>
          <w:sz w:val="22"/>
        </w:rPr>
        <w:t>1:02:39</w:t>
      </w:r>
    </w:p>
    <w:p>
      <w:pPr>
        <w:spacing w:after="0"/>
      </w:pPr>
      <w:r>
        <w:rPr>
          <w:rFonts w:ascii="Arial" w:hAnsi="Arial"/>
          <w:sz w:val="22"/>
        </w:rPr>
        <w:t>and then the client fills in the blank so it doesn't really matter. You know what I would say now but again, I'll do my best. So fear has like a scared cat in that I curl</w:t>
      </w:r>
    </w:p>
    <w:p>
      <w:pPr>
        <w:spacing w:after="0"/>
      </w:pPr>
    </w:p>
    <w:p>
      <w:pPr>
        <w:spacing w:after="0"/>
      </w:pPr>
      <w:r>
        <w:rPr>
          <w:rFonts w:ascii="Arial" w:hAnsi="Arial"/>
          <w:color w:val="C0C0C0"/>
          <w:sz w:val="22"/>
        </w:rPr>
        <w:t>1:02:51</w:t>
      </w:r>
    </w:p>
    <w:p>
      <w:pPr>
        <w:spacing w:after="0"/>
      </w:pPr>
      <w:r>
        <w:rPr>
          <w:rFonts w:ascii="Arial" w:hAnsi="Arial"/>
          <w:sz w:val="22"/>
        </w:rPr>
        <w:t>up in that it will take it away from the client in that it curls up like it's got arches its back curls up and shakes with terror.</w:t>
      </w:r>
    </w:p>
    <w:p>
      <w:pPr>
        <w:spacing w:after="0"/>
      </w:pPr>
    </w:p>
    <w:p>
      <w:pPr>
        <w:spacing w:after="0"/>
      </w:pPr>
      <w:r>
        <w:rPr>
          <w:rFonts w:ascii="Arial" w:hAnsi="Arial"/>
          <w:color w:val="C0C0C0"/>
          <w:sz w:val="22"/>
        </w:rPr>
        <w:t>1:03:07</w:t>
      </w:r>
    </w:p>
    <w:p>
      <w:pPr>
        <w:spacing w:after="0"/>
      </w:pPr>
      <w:r>
        <w:rPr>
          <w:rFonts w:ascii="Arial" w:hAnsi="Arial"/>
          <w:sz w:val="22"/>
        </w:rPr>
        <w:t>or fear is like a</w:t>
      </w:r>
    </w:p>
    <w:p>
      <w:pPr>
        <w:spacing w:after="0"/>
      </w:pPr>
    </w:p>
    <w:p>
      <w:pPr>
        <w:spacing w:after="0"/>
      </w:pPr>
      <w:r>
        <w:rPr>
          <w:rFonts w:ascii="Arial" w:hAnsi="Arial"/>
          <w:color w:val="C0C0C0"/>
          <w:sz w:val="22"/>
        </w:rPr>
        <w:t>1:03:13</w:t>
      </w:r>
    </w:p>
    <w:p>
      <w:pPr>
        <w:spacing w:after="0"/>
      </w:pPr>
      <w:r>
        <w:rPr>
          <w:rFonts w:ascii="Arial" w:hAnsi="Arial"/>
          <w:sz w:val="22"/>
        </w:rPr>
        <w:t>horse</w:t>
      </w:r>
    </w:p>
    <w:p>
      <w:pPr>
        <w:spacing w:after="0"/>
      </w:pPr>
    </w:p>
    <w:p>
      <w:pPr>
        <w:spacing w:after="0"/>
      </w:pPr>
      <w:r>
        <w:rPr>
          <w:rFonts w:ascii="Arial" w:hAnsi="Arial"/>
          <w:color w:val="C0C0C0"/>
          <w:sz w:val="22"/>
        </w:rPr>
        <w:t>1:03:16</w:t>
      </w:r>
    </w:p>
    <w:p>
      <w:pPr>
        <w:spacing w:after="0"/>
      </w:pPr>
      <w:r>
        <w:rPr>
          <w:rFonts w:ascii="Arial" w:hAnsi="Arial"/>
          <w:sz w:val="22"/>
        </w:rPr>
        <w:t>who is led to a or kind of like I'll say this I'm thinking of fear is like a this is sad. Actually, I saw this video they were</w:t>
      </w:r>
    </w:p>
    <w:p>
      <w:pPr>
        <w:spacing w:after="0"/>
      </w:pPr>
    </w:p>
    <w:p>
      <w:pPr>
        <w:spacing w:after="0"/>
      </w:pPr>
      <w:r>
        <w:rPr>
          <w:rFonts w:ascii="Arial" w:hAnsi="Arial"/>
          <w:color w:val="C0C0C0"/>
          <w:sz w:val="22"/>
        </w:rPr>
        <w:t>1:03:30</w:t>
      </w:r>
    </w:p>
    <w:p>
      <w:pPr>
        <w:spacing w:after="0"/>
      </w:pPr>
      <w:r>
        <w:rPr>
          <w:rFonts w:ascii="Arial" w:hAnsi="Arial"/>
          <w:sz w:val="22"/>
        </w:rPr>
        <w:t>apes that were used as laboratory animals and they were kept inside literally for 30 years where they did experiment so it's horrible. Yet you see the video of them being led out into the light. So fear is like and again this is really not into animal lab testing I hate this image but a fierce like a lab animal or how about this.</w:t>
      </w:r>
    </w:p>
    <w:p>
      <w:pPr>
        <w:spacing w:after="0"/>
      </w:pPr>
    </w:p>
    <w:p>
      <w:pPr>
        <w:spacing w:after="0"/>
      </w:pPr>
      <w:r>
        <w:rPr>
          <w:rFonts w:ascii="Arial" w:hAnsi="Arial"/>
          <w:color w:val="C0C0C0"/>
          <w:sz w:val="22"/>
        </w:rPr>
        <w:t>1:03:54</w:t>
      </w:r>
    </w:p>
    <w:p>
      <w:pPr>
        <w:spacing w:after="0"/>
      </w:pPr>
      <w:r>
        <w:rPr>
          <w:rFonts w:ascii="Arial" w:hAnsi="Arial"/>
          <w:sz w:val="22"/>
        </w:rPr>
        <w:t>Here's like a bird in a cage. In that even though the door is open, it does not get out</w:t>
      </w:r>
    </w:p>
    <w:p>
      <w:pPr>
        <w:spacing w:after="0"/>
      </w:pPr>
    </w:p>
    <w:p>
      <w:pPr>
        <w:spacing w:after="0"/>
      </w:pPr>
      <w:r>
        <w:rPr>
          <w:rFonts w:ascii="Arial" w:hAnsi="Arial"/>
          <w:color w:val="C0C0C0"/>
          <w:sz w:val="22"/>
        </w:rPr>
        <w:t>1:04:07</w:t>
      </w:r>
    </w:p>
    <w:p>
      <w:pPr>
        <w:spacing w:after="0"/>
      </w:pPr>
      <w:r>
        <w:rPr>
          <w:rFonts w:ascii="Arial" w:hAnsi="Arial"/>
          <w:sz w:val="22"/>
        </w:rPr>
        <w:t>and fly. Okay, so it's a little bit gentler imagery. The fear is like a bird in a cage and that even though the doors open, it doesn't get out and fly. But another client came up with that and now let's see the difference here. The first fear the client said fears like a scared cat and then it curls up and shakes in terror. Meaning I when I'm afraid I get paralyzed and I'm shaking. This person says I know I'm fully capable of getting out there and doing it but I just don't do it because fears holding me back it's very similar and you know, fear paralyzes fear holds us back. Yet some people might say fear is</w:t>
      </w:r>
    </w:p>
    <w:p>
      <w:pPr>
        <w:spacing w:after="0"/>
      </w:pPr>
    </w:p>
    <w:p>
      <w:pPr>
        <w:spacing w:after="0"/>
      </w:pPr>
      <w:r>
        <w:rPr>
          <w:rFonts w:ascii="Arial" w:hAnsi="Arial"/>
          <w:color w:val="C0C0C0"/>
          <w:sz w:val="22"/>
        </w:rPr>
        <w:t>1:04:49</w:t>
      </w:r>
    </w:p>
    <w:p>
      <w:pPr>
        <w:spacing w:after="0"/>
      </w:pPr>
      <w:r>
        <w:rPr>
          <w:rFonts w:ascii="Arial" w:hAnsi="Arial"/>
          <w:sz w:val="22"/>
        </w:rPr>
        <w:t>like a cold winter and that it freezes me up and it freezes.</w:t>
      </w:r>
    </w:p>
    <w:p>
      <w:pPr>
        <w:spacing w:after="0"/>
      </w:pPr>
    </w:p>
    <w:p>
      <w:pPr>
        <w:spacing w:after="0"/>
      </w:pPr>
      <w:r>
        <w:rPr>
          <w:rFonts w:ascii="Arial" w:hAnsi="Arial"/>
          <w:color w:val="C0C0C0"/>
          <w:sz w:val="22"/>
        </w:rPr>
        <w:t>1:05:00</w:t>
      </w:r>
    </w:p>
    <w:p>
      <w:pPr>
        <w:spacing w:after="0"/>
      </w:pPr>
      <w:r>
        <w:rPr>
          <w:rFonts w:ascii="Arial" w:hAnsi="Arial"/>
          <w:sz w:val="22"/>
        </w:rPr>
        <w:t>Is things up because again, we're gonna leave out the first person here, the client, and we're going to make it a simile, we're going to make it and now I guess to their situation, but we're not going to talk about them. So I want to say it freezes me up fears like a cold winter, and it freezes things up and causes them to</w:t>
      </w:r>
    </w:p>
    <w:p>
      <w:pPr>
        <w:spacing w:after="0"/>
      </w:pPr>
    </w:p>
    <w:p>
      <w:pPr>
        <w:spacing w:after="0"/>
      </w:pPr>
      <w:r>
        <w:rPr>
          <w:rFonts w:ascii="Arial" w:hAnsi="Arial"/>
          <w:color w:val="C0C0C0"/>
          <w:sz w:val="22"/>
        </w:rPr>
        <w:t>1:05:25</w:t>
      </w:r>
    </w:p>
    <w:p>
      <w:pPr>
        <w:spacing w:after="0"/>
      </w:pPr>
      <w:r>
        <w:rPr>
          <w:rFonts w:ascii="Arial" w:hAnsi="Arial"/>
          <w:sz w:val="22"/>
        </w:rPr>
        <w:t>function at less</w:t>
      </w:r>
    </w:p>
    <w:p>
      <w:pPr>
        <w:spacing w:after="0"/>
      </w:pPr>
    </w:p>
    <w:p>
      <w:pPr>
        <w:spacing w:after="0"/>
      </w:pPr>
      <w:r>
        <w:rPr>
          <w:rFonts w:ascii="Arial" w:hAnsi="Arial"/>
          <w:color w:val="C0C0C0"/>
          <w:sz w:val="22"/>
        </w:rPr>
        <w:t>1:05:30</w:t>
      </w:r>
    </w:p>
    <w:p>
      <w:pPr>
        <w:spacing w:after="0"/>
      </w:pPr>
      <w:r>
        <w:rPr>
          <w:rFonts w:ascii="Arial" w:hAnsi="Arial"/>
          <w:sz w:val="22"/>
        </w:rPr>
        <w:t>and optimal levels.</w:t>
      </w:r>
    </w:p>
    <w:p>
      <w:pPr>
        <w:spacing w:after="0"/>
      </w:pPr>
    </w:p>
    <w:p>
      <w:pPr>
        <w:spacing w:after="0"/>
      </w:pPr>
      <w:r>
        <w:rPr>
          <w:rFonts w:ascii="Arial" w:hAnsi="Arial"/>
          <w:color w:val="C0C0C0"/>
          <w:sz w:val="22"/>
        </w:rPr>
        <w:t>1:05:34</w:t>
      </w:r>
    </w:p>
    <w:p>
      <w:pPr>
        <w:spacing w:after="0"/>
      </w:pPr>
      <w:r>
        <w:rPr>
          <w:rFonts w:ascii="Arial" w:hAnsi="Arial"/>
          <w:sz w:val="22"/>
        </w:rPr>
        <w:t>And so it takes a long time for the car to get started my fear, my frigidity, my fear and my sexual functioning, it takes me a really long time to let go and to be able to warm up to my partner, because my fear just locks me up inside and freezes me closes me down.</w:t>
      </w:r>
    </w:p>
    <w:p>
      <w:pPr>
        <w:spacing w:after="0"/>
      </w:pPr>
    </w:p>
    <w:p>
      <w:pPr>
        <w:spacing w:after="0"/>
      </w:pPr>
      <w:r>
        <w:rPr>
          <w:rFonts w:ascii="Arial" w:hAnsi="Arial"/>
          <w:color w:val="C0C0C0"/>
          <w:sz w:val="22"/>
        </w:rPr>
        <w:t>1:05:56</w:t>
      </w:r>
    </w:p>
    <w:p>
      <w:pPr>
        <w:spacing w:after="0"/>
      </w:pPr>
      <w:r>
        <w:rPr>
          <w:rFonts w:ascii="Arial" w:hAnsi="Arial"/>
          <w:sz w:val="22"/>
        </w:rPr>
        <w:t>Now I can tell a story about how the cold winter is going to change and warm up. But before we tell these stories, well, you need this structure. And so let me encourage you, this is a major part of what you practice when you're in house. Blank is like blank in that as I'm gonna put a green arrow here, I can't emphasize it enough. Say to yourself blank is like blank in that if you don't go through the online interactive tutorial here, you'll see the training manual doesn't have that complete structure. So once again, blank is like blank in that okay, that is</w:t>
      </w:r>
    </w:p>
    <w:p>
      <w:pPr>
        <w:spacing w:after="0"/>
      </w:pPr>
    </w:p>
    <w:p>
      <w:pPr>
        <w:spacing w:after="0"/>
      </w:pPr>
      <w:r>
        <w:rPr>
          <w:rFonts w:ascii="Arial" w:hAnsi="Arial"/>
          <w:color w:val="C0C0C0"/>
          <w:sz w:val="22"/>
        </w:rPr>
        <w:t>1:06:38</w:t>
      </w:r>
    </w:p>
    <w:p>
      <w:pPr>
        <w:spacing w:after="0"/>
      </w:pPr>
      <w:r>
        <w:rPr>
          <w:rFonts w:ascii="Arial" w:hAnsi="Arial"/>
          <w:sz w:val="22"/>
        </w:rPr>
        <w:t>in the teacher trainer manual. So when you come in here instructors will be taking you through blank is like blank in that you want to just practice that a few times he practices a group. Okay, so, in come up with any issue, right smoking is like</w:t>
      </w:r>
    </w:p>
    <w:p>
      <w:pPr>
        <w:spacing w:after="0"/>
      </w:pPr>
    </w:p>
    <w:p>
      <w:pPr>
        <w:spacing w:after="0"/>
      </w:pPr>
      <w:r>
        <w:rPr>
          <w:rFonts w:ascii="Arial" w:hAnsi="Arial"/>
          <w:color w:val="C0C0C0"/>
          <w:sz w:val="22"/>
        </w:rPr>
        <w:t>1:06:56</w:t>
      </w:r>
    </w:p>
    <w:p>
      <w:pPr>
        <w:spacing w:after="0"/>
      </w:pPr>
      <w:r>
        <w:rPr>
          <w:rFonts w:ascii="Arial" w:hAnsi="Arial"/>
          <w:sz w:val="22"/>
        </w:rPr>
        <w:t>a bowl in our new horse or a new bowl that was just brought in is not tame, in that it is completely out of my control.</w:t>
      </w:r>
    </w:p>
    <w:p>
      <w:pPr>
        <w:spacing w:after="0"/>
      </w:pPr>
    </w:p>
    <w:p>
      <w:pPr>
        <w:spacing w:after="0"/>
      </w:pPr>
      <w:r>
        <w:rPr>
          <w:rFonts w:ascii="Arial" w:hAnsi="Arial"/>
          <w:color w:val="C0C0C0"/>
          <w:sz w:val="22"/>
        </w:rPr>
        <w:t>1:07:07</w:t>
      </w:r>
    </w:p>
    <w:p>
      <w:pPr>
        <w:spacing w:after="0"/>
      </w:pPr>
      <w:r>
        <w:rPr>
          <w:rFonts w:ascii="Arial" w:hAnsi="Arial"/>
          <w:sz w:val="22"/>
        </w:rPr>
        <w:t>over eating is like a</w:t>
      </w:r>
    </w:p>
    <w:p>
      <w:pPr>
        <w:spacing w:after="0"/>
      </w:pPr>
    </w:p>
    <w:p>
      <w:pPr>
        <w:spacing w:after="0"/>
      </w:pPr>
      <w:r>
        <w:rPr>
          <w:rFonts w:ascii="Arial" w:hAnsi="Arial"/>
          <w:color w:val="C0C0C0"/>
          <w:sz w:val="22"/>
        </w:rPr>
        <w:t>1:07:12</w:t>
      </w:r>
    </w:p>
    <w:p>
      <w:pPr>
        <w:spacing w:after="0"/>
      </w:pPr>
      <w:r>
        <w:rPr>
          <w:rFonts w:ascii="Arial" w:hAnsi="Arial"/>
          <w:sz w:val="22"/>
        </w:rPr>
        <w:t>cookie monster, like Cookie Monster on Sesame Street and that he's totally out of control. But now they made him eat apples, actually, Sesame Street, Cookie Monster had to start eating a little bit healthier.</w:t>
      </w:r>
    </w:p>
    <w:p>
      <w:pPr>
        <w:spacing w:after="0"/>
      </w:pPr>
    </w:p>
    <w:p>
      <w:pPr>
        <w:spacing w:after="0"/>
      </w:pPr>
      <w:r>
        <w:rPr>
          <w:rFonts w:ascii="Arial" w:hAnsi="Arial"/>
          <w:color w:val="C0C0C0"/>
          <w:sz w:val="22"/>
        </w:rPr>
        <w:t>1:07:25</w:t>
      </w:r>
    </w:p>
    <w:p>
      <w:pPr>
        <w:spacing w:after="0"/>
      </w:pPr>
      <w:r>
        <w:rPr>
          <w:rFonts w:ascii="Arial" w:hAnsi="Arial"/>
          <w:sz w:val="22"/>
        </w:rPr>
        <w:t>But if you think about the way most of us grew up with Cookie Monster, right, so my overeating is like the cookie monster and that he is just completely out of control with his obsession with cookies. Now, you can tell a story about Cookie Monster, but think about how this can work with children. So your bedwetting is like, and then obviously gonna have to take some time to explain this. So you know some things like other things, like sometimes when you're going outside the sun is like a nice warm fire even though the fireplaces in the sun. But a fireplace can remind you of like one right that they both have warmth to them. So your bad wedding is like, and you know, kids like I don't know what he meant she can pull this symbol out of them and be sure it resonates. So wetting my bed is like when it rains and I didn't I was out playing and it rained and I didn't even expect it to I didn't want it to but the water just came down without me having any control. can relate to that. No, no, I never got time to play.</w:t>
      </w:r>
    </w:p>
    <w:p>
      <w:pPr>
        <w:spacing w:after="0"/>
      </w:pPr>
    </w:p>
    <w:p>
      <w:pPr>
        <w:spacing w:after="0"/>
      </w:pPr>
      <w:r>
        <w:rPr>
          <w:rFonts w:ascii="Arial" w:hAnsi="Arial"/>
          <w:color w:val="C0C0C0"/>
          <w:sz w:val="22"/>
        </w:rPr>
        <w:t>1:08:35</w:t>
      </w:r>
    </w:p>
    <w:p>
      <w:pPr>
        <w:spacing w:after="0"/>
      </w:pPr>
      <w:r>
        <w:rPr>
          <w:rFonts w:ascii="Arial" w:hAnsi="Arial"/>
          <w:sz w:val="22"/>
        </w:rPr>
        <w:t>Emily indoors playing video games. Okay, well, what's your favorite video game? Oh, I love Super Mario. Okay. And one in Super Mario is kind of like bedwetting. Well, there's a moment when the big donkey I only remember Donkey Kong for when I was a kid, there isn't a big donkey starts throwing barrels at the lead character Mario. And</w:t>
      </w:r>
    </w:p>
    <w:p>
      <w:pPr>
        <w:spacing w:after="0"/>
      </w:pPr>
    </w:p>
    <w:p>
      <w:pPr>
        <w:spacing w:after="0"/>
      </w:pPr>
      <w:r>
        <w:rPr>
          <w:rFonts w:ascii="Arial" w:hAnsi="Arial"/>
          <w:color w:val="C0C0C0"/>
          <w:sz w:val="22"/>
        </w:rPr>
        <w:t>1:09:00</w:t>
      </w:r>
    </w:p>
    <w:p>
      <w:pPr>
        <w:spacing w:after="0"/>
      </w:pPr>
      <w:r>
        <w:rPr>
          <w:rFonts w:ascii="Arial" w:hAnsi="Arial"/>
          <w:sz w:val="22"/>
        </w:rPr>
        <w:t>you know, and he has no control over them. Because the monkey just keeps throwing all these, this big ape whatever keeps throwing all of these barrels, and it's kind of like my bed wedding. And I can't stop it right. And I have to I'm trying to fight with it. But it always keeps doing I can't win. So you have to find the analogous situation for them. And if you can be kind of playful, childlike with them, and related to their world, then you can see how this can relate to children, which we'll get to, for sure. Okay, so please remember this structure. Now we'll keep moving on. And I'll teach you more about how to design these.</w:t>
      </w:r>
    </w:p>
    <w:p>
      <w:pPr>
        <w:spacing w:after="0"/>
      </w:pPr>
    </w:p>
    <w:p>
      <w:pPr>
        <w:spacing w:after="0"/>
      </w:pPr>
      <w:r>
        <w:rPr>
          <w:rFonts w:ascii="Arial" w:hAnsi="Arial"/>
          <w:color w:val="C0C0C0"/>
          <w:sz w:val="22"/>
        </w:rPr>
        <w:t>1:09:37</w:t>
      </w:r>
    </w:p>
    <w:p>
      <w:pPr>
        <w:spacing w:after="0"/>
      </w:pPr>
      <w:r>
        <w:rPr>
          <w:rFonts w:ascii="Arial" w:hAnsi="Arial"/>
          <w:sz w:val="22"/>
        </w:rPr>
        <w:t>Because again, just telling a story creatively that has no emotional resonance with the client means nothing. And just picking a story out of your bag of stories doesn't necessarily work. It needs to be customized. Yet if you don't know how to create the structure than its own niche. We're going to work the way therapeutic storytelling works. So this is the first part of your structure. Blank is like blank and that</w:t>
      </w:r>
    </w:p>
    <w:p>
      <w:pPr>
        <w:spacing w:after="0"/>
      </w:pPr>
    </w:p>
    <w:p>
      <w:pPr>
        <w:spacing w:after="0"/>
      </w:pPr>
      <w:r>
        <w:rPr>
          <w:rFonts w:ascii="Arial" w:hAnsi="Arial"/>
          <w:color w:val="C0C0C0"/>
          <w:sz w:val="22"/>
        </w:rPr>
        <w:t>1:10:00</w:t>
      </w:r>
    </w:p>
    <w:p>
      <w:pPr>
        <w:spacing w:after="0"/>
      </w:pPr>
      <w:r>
        <w:rPr>
          <w:rFonts w:ascii="Arial" w:hAnsi="Arial"/>
          <w:sz w:val="22"/>
        </w:rPr>
        <w:t>past life, his metaphor just briefly, when we do past life regression therapy, you can consider those to be metaphorical journeys. I just had a client the other day. And we're doing uncovering techniques like regression, and breath work. And I said, you know, she goes, You know, I just like always go back to past lives. And I said, I know because you're afraid to look at your childhood. And she said, Yeah, I think I need to do with a real thing. Rather than these metaphorical journeys. Like she knows. Most of her past life regressions are probably stories or subconscious making up, I'm messing it up believe in reincarnation, I'm just saying the subconscious can come up with very powerful images and emotions that can seem very real, even though it's not necessarily actual history. They're not actually actual memories, they could be and there are some good document in cases however, the point is, the subconscious works in metaphors. When you do a past life regression, you're having a whole story unfold. And that story has deep emotional resonance with the client. I mean, a profound, very, very healing, there's no doubt that it's a healing modality. Yet, it doesn't mean it's actual history. Because the subconscious works in metaphor. The stories are incredibly healing. Nice to see that when you go through the transpersonal training, trigger phrases are metaphoric peace now, because we've related the words to a state of being so an anchor and trigger is, in a way, a metaphor. There's similarity. Similarly, there's analogy there's, it's analogous to the state of being but it's directly connected. Phrases eat like a bird solid as a rock, felt like I entered a world of Rainbows, I felt like a dolphin gets a sense of feeling. So what does a dolphin was it feel like to be like a dolphin. It's different than just saying, I want you to feel that you can just flow and breathe and move with freedom.</w:t>
      </w:r>
    </w:p>
    <w:p>
      <w:pPr>
        <w:spacing w:after="0"/>
      </w:pPr>
    </w:p>
    <w:p>
      <w:pPr>
        <w:spacing w:after="0"/>
      </w:pPr>
      <w:r>
        <w:rPr>
          <w:rFonts w:ascii="Arial" w:hAnsi="Arial"/>
          <w:color w:val="C0C0C0"/>
          <w:sz w:val="22"/>
        </w:rPr>
        <w:t>1:11:56</w:t>
      </w:r>
    </w:p>
    <w:p>
      <w:pPr>
        <w:spacing w:after="0"/>
      </w:pPr>
      <w:r>
        <w:rPr>
          <w:rFonts w:ascii="Arial" w:hAnsi="Arial"/>
          <w:sz w:val="22"/>
        </w:rPr>
        <w:t>Now, instead of saying indirectly, I can tell the story of a dolphin, who maybe I'm sorry for this one got trapped in the net, and struggled and felt really hopeless and sad, and his friends didn't know what to do for him. But it was only the dolphin himself, who could tap into his tears now.</w:t>
      </w:r>
    </w:p>
    <w:p>
      <w:pPr>
        <w:spacing w:after="0"/>
      </w:pPr>
    </w:p>
    <w:p>
      <w:pPr>
        <w:spacing w:after="0"/>
      </w:pPr>
      <w:r>
        <w:rPr>
          <w:rFonts w:ascii="Arial" w:hAnsi="Arial"/>
          <w:color w:val="C0C0C0"/>
          <w:sz w:val="22"/>
        </w:rPr>
        <w:t>1:12:16</w:t>
      </w:r>
    </w:p>
    <w:p>
      <w:pPr>
        <w:spacing w:after="0"/>
      </w:pPr>
      <w:r>
        <w:rPr>
          <w:rFonts w:ascii="Arial" w:hAnsi="Arial"/>
          <w:sz w:val="22"/>
        </w:rPr>
        <w:t>Only this dolphin only could find that without tapping into his own inner resources, that he was able to struggle and get free. Now, obviously, in this story, he does struggle and get free. And you'll notice, if you look below, again, the protagonist in this case is the dolphin has a challenge. He's going to struggle a bit, but then he is going to break free. Sometimes you get by with little help from your friends, it's okay to have someone else help.</w:t>
      </w:r>
    </w:p>
    <w:p>
      <w:pPr>
        <w:spacing w:after="0"/>
      </w:pPr>
    </w:p>
    <w:p>
      <w:pPr>
        <w:spacing w:after="0"/>
      </w:pPr>
      <w:r>
        <w:rPr>
          <w:rFonts w:ascii="Arial" w:hAnsi="Arial"/>
          <w:color w:val="C0C0C0"/>
          <w:sz w:val="22"/>
        </w:rPr>
        <w:t>1:12:46</w:t>
      </w:r>
    </w:p>
    <w:p>
      <w:pPr>
        <w:spacing w:after="0"/>
      </w:pPr>
      <w:r>
        <w:rPr>
          <w:rFonts w:ascii="Arial" w:hAnsi="Arial"/>
          <w:sz w:val="22"/>
        </w:rPr>
        <w:t>Yet that needs to be real for the client in their life. Now that could be you.</w:t>
      </w:r>
    </w:p>
    <w:p>
      <w:pPr>
        <w:spacing w:after="0"/>
      </w:pPr>
    </w:p>
    <w:p>
      <w:pPr>
        <w:spacing w:after="0"/>
      </w:pPr>
      <w:r>
        <w:rPr>
          <w:rFonts w:ascii="Arial" w:hAnsi="Arial"/>
          <w:color w:val="C0C0C0"/>
          <w:sz w:val="22"/>
        </w:rPr>
        <w:t>1:12:51</w:t>
      </w:r>
    </w:p>
    <w:p>
      <w:pPr>
        <w:spacing w:after="0"/>
      </w:pPr>
      <w:r>
        <w:rPr>
          <w:rFonts w:ascii="Arial" w:hAnsi="Arial"/>
          <w:sz w:val="22"/>
        </w:rPr>
        <w:t>The dolphin was caught in this net yet one day that's very friendly hypnotherapist which obviously isn't gonna be called hypnotherapist. One day this very friendly fisherman came by and saw the problem. He had this fisherman, his heart was filled with love and compassion. And he helped to loosen the nuts that were binding the dolphin. And when the dolphin first did free, the dolphin actually had a feeling inside of himself saying I did it myself and completely forgot about the fisherman, but always had a little feeling of gratitude inside the fishermen didn't care. He was just happy to see the dolphin set free. And with the freedom there is the movement, the agility, the ability to jump up into the air and do somersaults and then splash back into the water and return back to playing with his friends. Right. So now that would have to be analogous, relevant to the life of your client. It pieces their model, pacing their model of the world first. So again, I need to know their symbols, not just any story,</w:t>
      </w:r>
    </w:p>
    <w:p>
      <w:pPr>
        <w:spacing w:after="0"/>
      </w:pPr>
    </w:p>
    <w:p>
      <w:pPr>
        <w:spacing w:after="0"/>
      </w:pPr>
      <w:r>
        <w:rPr>
          <w:rFonts w:ascii="Arial" w:hAnsi="Arial"/>
          <w:color w:val="C0C0C0"/>
          <w:sz w:val="22"/>
        </w:rPr>
        <w:t>1:13:54</w:t>
      </w:r>
    </w:p>
    <w:p>
      <w:pPr>
        <w:spacing w:after="0"/>
      </w:pPr>
      <w:r>
        <w:rPr>
          <w:rFonts w:ascii="Arial" w:hAnsi="Arial"/>
          <w:sz w:val="22"/>
        </w:rPr>
        <w:t>axing emotional states and attitudes and bed suggestions in the story. So while I'm telling the story about the Jonathan dolphin, who discovered his full potential, he was able to leap free now because he was set free, but I can put the phrase leap free, which is maybe not the best thing you're gonna say. But if I want to say something like</w:t>
      </w:r>
    </w:p>
    <w:p>
      <w:pPr>
        <w:spacing w:after="0"/>
      </w:pPr>
    </w:p>
    <w:p>
      <w:pPr>
        <w:spacing w:after="0"/>
      </w:pPr>
      <w:r>
        <w:rPr>
          <w:rFonts w:ascii="Arial" w:hAnsi="Arial"/>
          <w:color w:val="C0C0C0"/>
          <w:sz w:val="22"/>
        </w:rPr>
        <w:t>1:14:21</w:t>
      </w:r>
    </w:p>
    <w:p>
      <w:pPr>
        <w:spacing w:after="0"/>
      </w:pPr>
      <w:r>
        <w:rPr>
          <w:rFonts w:ascii="Arial" w:hAnsi="Arial"/>
          <w:sz w:val="22"/>
        </w:rPr>
        <w:t>I'm</w:t>
      </w:r>
    </w:p>
    <w:p>
      <w:pPr>
        <w:spacing w:after="0"/>
      </w:pPr>
    </w:p>
    <w:p>
      <w:pPr>
        <w:spacing w:after="0"/>
      </w:pPr>
      <w:r>
        <w:rPr>
          <w:rFonts w:ascii="Arial" w:hAnsi="Arial"/>
          <w:color w:val="C0C0C0"/>
          <w:sz w:val="22"/>
        </w:rPr>
        <w:t>1:14:24</w:t>
      </w:r>
    </w:p>
    <w:p>
      <w:pPr>
        <w:spacing w:after="0"/>
      </w:pPr>
      <w:r>
        <w:rPr>
          <w:rFonts w:ascii="Arial" w:hAnsi="Arial"/>
          <w:sz w:val="22"/>
        </w:rPr>
        <w:t>in smoking, if I want to tell a story about smoking is like</w:t>
      </w:r>
    </w:p>
    <w:p>
      <w:pPr>
        <w:spacing w:after="0"/>
      </w:pPr>
    </w:p>
    <w:p>
      <w:pPr>
        <w:spacing w:after="0"/>
      </w:pPr>
      <w:r>
        <w:rPr>
          <w:rFonts w:ascii="Arial" w:hAnsi="Arial"/>
          <w:color w:val="C0C0C0"/>
          <w:sz w:val="22"/>
        </w:rPr>
        <w:t>1:14:31</w:t>
      </w:r>
    </w:p>
    <w:p>
      <w:pPr>
        <w:spacing w:after="0"/>
      </w:pPr>
      <w:r>
        <w:rPr>
          <w:rFonts w:ascii="Arial" w:hAnsi="Arial"/>
          <w:sz w:val="22"/>
        </w:rPr>
        <w:t>a like the habit of smoking is like a</w:t>
      </w:r>
    </w:p>
    <w:p>
      <w:pPr>
        <w:spacing w:after="0"/>
      </w:pPr>
    </w:p>
    <w:p>
      <w:pPr>
        <w:spacing w:after="0"/>
      </w:pPr>
      <w:r>
        <w:rPr>
          <w:rFonts w:ascii="Arial" w:hAnsi="Arial"/>
          <w:color w:val="C0C0C0"/>
          <w:sz w:val="22"/>
        </w:rPr>
        <w:t>1:14:39</w:t>
      </w:r>
    </w:p>
    <w:p>
      <w:pPr>
        <w:spacing w:after="0"/>
      </w:pPr>
      <w:r>
        <w:rPr>
          <w:rFonts w:ascii="Arial" w:hAnsi="Arial"/>
          <w:sz w:val="22"/>
        </w:rPr>
        <w:t>a moth that he is drawn to the flame, a moth that keeps just looping in and over and over again in lifetime re incarnation after incarnation every life is reborn. he smashes into the flame again and kills himself and every time I grab this cigarette, I know putting myself closer to my death each time I do it. So smoking is like a moth going into a flame and that is</w:t>
      </w:r>
    </w:p>
    <w:p>
      <w:pPr>
        <w:spacing w:after="0"/>
      </w:pPr>
    </w:p>
    <w:p>
      <w:pPr>
        <w:spacing w:after="0"/>
      </w:pPr>
      <w:r>
        <w:rPr>
          <w:rFonts w:ascii="Arial" w:hAnsi="Arial"/>
          <w:color w:val="C0C0C0"/>
          <w:sz w:val="22"/>
        </w:rPr>
        <w:t>1:15:00</w:t>
      </w:r>
    </w:p>
    <w:p>
      <w:pPr>
        <w:spacing w:after="0"/>
      </w:pPr>
      <w:r>
        <w:rPr>
          <w:rFonts w:ascii="Arial" w:hAnsi="Arial"/>
          <w:sz w:val="22"/>
        </w:rPr>
        <w:t>He knows that it's wrong, but he does it anyway. Okay, now, in the case of embedding suggestions in a story</w:t>
      </w:r>
    </w:p>
    <w:p>
      <w:pPr>
        <w:spacing w:after="0"/>
      </w:pPr>
    </w:p>
    <w:p>
      <w:pPr>
        <w:spacing w:after="0"/>
      </w:pPr>
      <w:r>
        <w:rPr>
          <w:rFonts w:ascii="Arial" w:hAnsi="Arial"/>
          <w:color w:val="C0C0C0"/>
          <w:sz w:val="22"/>
        </w:rPr>
        <w:t>1:15:10</w:t>
      </w:r>
    </w:p>
    <w:p>
      <w:pPr>
        <w:spacing w:after="0"/>
      </w:pPr>
      <w:r>
        <w:rPr>
          <w:rFonts w:ascii="Arial" w:hAnsi="Arial"/>
          <w:sz w:val="22"/>
        </w:rPr>
        <w:t>once there was a family, and let's say, this is a family man, that's a guy, he's got a wife, his kids, once there was a family, the husband and the wife and the two children, they went out into the woods, and they built a fire, and they set up their 10 den. While they were sitting and telling stories around the campfire, they noticed that all the moths or fly around, wouldn't bother them for very long, because it'd be a moment of bother, and then the mouth would jump into the flame, and would be extinguished. And it kept happening over and over. And the family looked at that and thought, How interesting because why would these things do this? If it's going to kill them anyway? Perhaps they didn't realize it was going to kill them. Yet one day, one month started looking all the other mods and he said, Why would I keep doing something that's going to kill me? Maybe I should stop that behavior. Now. The moth thought to himself, I can go on with the story. But you can see there's analogies there, they're simile. So the mods, there's a little bit of struggle at first, there's um,</w:t>
      </w:r>
    </w:p>
    <w:p>
      <w:pPr>
        <w:spacing w:after="0"/>
      </w:pPr>
    </w:p>
    <w:p>
      <w:pPr>
        <w:spacing w:after="0"/>
      </w:pPr>
      <w:r>
        <w:rPr>
          <w:rFonts w:ascii="Arial" w:hAnsi="Arial"/>
          <w:color w:val="C0C0C0"/>
          <w:sz w:val="22"/>
        </w:rPr>
        <w:t>1:16:25</w:t>
      </w:r>
    </w:p>
    <w:p>
      <w:pPr>
        <w:spacing w:after="0"/>
      </w:pPr>
      <w:r>
        <w:rPr>
          <w:rFonts w:ascii="Arial" w:hAnsi="Arial"/>
          <w:sz w:val="22"/>
        </w:rPr>
        <w:t>yeah, like the concept of, there's a little bit of agitation, which is related to the feeling right before smoking, and then there's a leap into the flame, which is grabbing the cigarette, and they get extinguished. Eventually, you're done with the cigarette. So I connected it all throughout the story to the moths experience of the smokers journey. And then I told this smoker that one moth had a realization that I need to, I'm talking about the moth that's removed from the person, I say that I need to the moth thought to himself, I need to and then I gave it direct command, stop smoking now thought the moth to himself. And usually, if it's a male client, it's a male mop. It's a female client, it's a female model. So people usually resonate well when the character is of the same gender. Okay, so in bed suggestions in the story, whatever you're saying about the Cookie Monster, and the Cookie Monster, made the choice to stop overeating. You're not saying it mean? And I'm over emphasizing it, but you're marking it out remember, analogue marking the Cookie Monster thought to himself,</w:t>
      </w:r>
    </w:p>
    <w:p>
      <w:pPr>
        <w:spacing w:after="0"/>
      </w:pPr>
    </w:p>
    <w:p>
      <w:pPr>
        <w:spacing w:after="0"/>
      </w:pPr>
      <w:r>
        <w:rPr>
          <w:rFonts w:ascii="Arial" w:hAnsi="Arial"/>
          <w:color w:val="C0C0C0"/>
          <w:sz w:val="22"/>
        </w:rPr>
        <w:t>1:17:38</w:t>
      </w:r>
    </w:p>
    <w:p>
      <w:pPr>
        <w:spacing w:after="0"/>
      </w:pPr>
      <w:r>
        <w:rPr>
          <w:rFonts w:ascii="Arial" w:hAnsi="Arial"/>
          <w:sz w:val="22"/>
        </w:rPr>
        <w:t>I really want to lose weight. So I'm going to stop over eating. Now. He made the choice.</w:t>
      </w:r>
    </w:p>
    <w:p>
      <w:pPr>
        <w:spacing w:after="0"/>
      </w:pPr>
    </w:p>
    <w:p>
      <w:pPr>
        <w:spacing w:after="0"/>
      </w:pPr>
      <w:r>
        <w:rPr>
          <w:rFonts w:ascii="Arial" w:hAnsi="Arial"/>
          <w:color w:val="C0C0C0"/>
          <w:sz w:val="22"/>
        </w:rPr>
        <w:t>1:17:48</w:t>
      </w:r>
    </w:p>
    <w:p>
      <w:pPr>
        <w:spacing w:after="0"/>
      </w:pPr>
      <w:r>
        <w:rPr>
          <w:rFonts w:ascii="Arial" w:hAnsi="Arial"/>
          <w:sz w:val="22"/>
        </w:rPr>
        <w:t>Tell personal stories or case histories and embed suggestions and resources in the stories.</w:t>
      </w:r>
    </w:p>
    <w:p>
      <w:pPr>
        <w:spacing w:after="0"/>
      </w:pPr>
    </w:p>
    <w:p>
      <w:pPr>
        <w:spacing w:after="0"/>
      </w:pPr>
      <w:r>
        <w:rPr>
          <w:rFonts w:ascii="Arial" w:hAnsi="Arial"/>
          <w:color w:val="C0C0C0"/>
          <w:sz w:val="22"/>
        </w:rPr>
        <w:t>1:17:55</w:t>
      </w:r>
    </w:p>
    <w:p>
      <w:pPr>
        <w:spacing w:after="0"/>
      </w:pPr>
      <w:r>
        <w:rPr>
          <w:rFonts w:ascii="Arial" w:hAnsi="Arial"/>
          <w:sz w:val="22"/>
        </w:rPr>
        <w:t>You have your stories, you have stories of your clients, and why you're telling the stories, resources and embedded suggestions. Ask what is this story mean to you? If you do this, tell a story because you think Yeah, this one is really right on. What does it mean to you? Does, it actually resonates?</w:t>
      </w:r>
    </w:p>
    <w:p>
      <w:pPr>
        <w:spacing w:after="0"/>
      </w:pPr>
    </w:p>
    <w:p>
      <w:pPr>
        <w:spacing w:after="0"/>
      </w:pPr>
      <w:r>
        <w:rPr>
          <w:rFonts w:ascii="Arial" w:hAnsi="Arial"/>
          <w:color w:val="C0C0C0"/>
          <w:sz w:val="22"/>
        </w:rPr>
        <w:t>1:18:14</w:t>
      </w:r>
    </w:p>
    <w:p>
      <w:pPr>
        <w:spacing w:after="0"/>
      </w:pPr>
      <w:r>
        <w:rPr>
          <w:rFonts w:ascii="Arial" w:hAnsi="Arial"/>
          <w:sz w:val="22"/>
        </w:rPr>
        <w:t>Okay, well, I'll stop the video. We'll go on to another one. In just a moment, we'll move into the six keys to a successful metaphor.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