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Tutorials_HT209a_0</w:t>
      </w:r>
    </w:p>
    <w:p>
      <w:r>
        <w:rPr>
          <w:rFonts w:ascii="Arial" w:hAnsi="Arial"/>
          <w:color w:val="4F6880"/>
          <w:sz w:val="22"/>
        </w:rPr>
        <w:t>Tue, 10/20 9:30PM • 1:18:16</w:t>
      </w:r>
    </w:p>
    <w:p>
      <w:pPr>
        <w:spacing w:before="440" w:after="0"/>
      </w:pPr>
      <w:r>
        <w:rPr>
          <w:rFonts w:ascii="Arial" w:hAnsi="Arial"/>
          <w:b/>
          <w:color w:val="4F6880"/>
          <w:sz w:val="22"/>
        </w:rPr>
        <w:t>SUMMARY KEYWORDS</w:t>
      </w:r>
    </w:p>
    <w:p>
      <w:r>
        <w:rPr>
          <w:rFonts w:ascii="Arial" w:hAnsi="Arial"/>
          <w:color w:val="4F6880"/>
          <w:sz w:val="22"/>
        </w:rPr>
        <w:t>erickson, client, hypnotherapy, hypnosis, learning, metaphor, story, utilizing, person, nlp, utilization, techniques, model, state, approach, learnings, occurs, suggestion, indirect, leading</w:t>
      </w:r>
    </w:p>
    <w:p>
      <w:pPr>
        <w:spacing w:after="0"/>
      </w:pPr>
    </w:p>
    <w:p>
      <w:pPr>
        <w:spacing w:after="0"/>
      </w:pPr>
      <w:r>
        <w:rPr>
          <w:rFonts w:ascii="Arial" w:hAnsi="Arial"/>
          <w:color w:val="C0C0C0"/>
          <w:sz w:val="22"/>
        </w:rPr>
        <w:t>00:01</w:t>
      </w:r>
    </w:p>
    <w:p>
      <w:pPr>
        <w:spacing w:after="0"/>
      </w:pPr>
      <w:r>
        <w:rPr>
          <w:rFonts w:ascii="Arial" w:hAnsi="Arial"/>
          <w:sz w:val="22"/>
        </w:rPr>
        <w:t>Welcome everyone</w:t>
      </w:r>
    </w:p>
    <w:p>
      <w:pPr>
        <w:spacing w:after="0"/>
      </w:pPr>
    </w:p>
    <w:p>
      <w:pPr>
        <w:spacing w:after="0"/>
      </w:pPr>
      <w:r>
        <w:rPr>
          <w:rFonts w:ascii="Arial" w:hAnsi="Arial"/>
          <w:color w:val="C0C0C0"/>
          <w:sz w:val="22"/>
        </w:rPr>
        <w:t>00:02</w:t>
      </w:r>
    </w:p>
    <w:p>
      <w:pPr>
        <w:spacing w:after="0"/>
      </w:pPr>
      <w:r>
        <w:rPr>
          <w:rFonts w:ascii="Arial" w:hAnsi="Arial"/>
          <w:sz w:val="22"/>
        </w:rPr>
        <w:t>we are in actually it's not program that it says here it is course. Course ht 209 advanced hypnotism ericksonian hypnotherapy. This includes more than just ericksonian. hypnotherapy. Actually, it's going to go into Of course Milton Erickson is philosophy, some techniques you could actually pull from, more importantly styles of working that you can pull from, you could always go deeper into any one of these topics that I introduced you and Erickson is definitely one of them. You can literally do a complete ericksonian training or study in depth. The NLP approach to modeling what Erickson was doing, it's called the Milton model. What we'll do here is an introduction that will help you to go deep enough, and some basic techniques that help to improve your ability as a hypnotherapist. I believe it's important to acknowledge right off the bat, that this is not a superior style to what you're learning. In fact, I've chose to stick with what we do, because of just how effective it is. Erickson was a genius. And like I was saying before with NLP, if you got extremely, extremely good at NLP, you might be able to produce the results that we do in this very direct powerful fashion. When you watch Erickson, you're going to notice the mind at work is remarkable. And the NLP founders Richard bandler, and john grinder, look very deeply at Erickson said, What is he doing what's happening in his mind that makes him so good? techniques definitely came out of that yet Erickson as he evolved wasn't necessarily bound by technique. He started with the classical the classical hypnosis, just like any one of his time would have. Yet the more he evolved his understanding, he wasn't necessarily doing anything all that unique. In regards to the technique, it was just such a genius level of understanding. For instance, his major component we'll look at in just a moment is utilization. utilization you've already learned yet you'll see here it's taken to a whole nother level. He didn't start being there wasn't such a thing as ericksonian hypnosis. It was hypnosis at the time. And then it was how Eric's and started utilizing it in his own unique way, but still based on the same foundation. So what you'll see as we move along, is most of the structure of the class skip classics are there yet they're seen in from a different angle. In the end, it'll be up to you again, how deep you go into it. Let's start traditionally, though, as far as past codes and things like that. So first, let me read you the course objective here. And in depth exploration of the therapeutic style of Milton H. Jackson, and his contributions to the fields of hypnosis, and NLP. This course teaches the basics of ericksonian hypnotherapy, metaphor therapy, and advances the students use of indirect and inferred induction styles. The metaphor component also leads well into hypnosis for children. So I'll spend a little bit of time in this section helping you to become more familiar with if you had a child who came in how could you use some of the double binds or the therapeutic storytelling to help to work with someone where, excuse me, traditional hypnotherapy techniques just may not fly? No, you're got somebody who can focus Well, you have somebody who just isn't responding to direct suggestion. This is where with the NLP techniques, and some of what we'll get from Erickson here and the storytelling, you'll be able to blend that in what I do being much more in a direct nonnamous A paternal style but more of I want to see results right away. measurable, I want to pull from the client's inner resources is all of these traditions will acknowledge Gil Boyne on this notion that I'm referring to he was giving a lecture in ACG conference and he said, some people have actually said that ericksonian hypnotherapy is so effective that five years later, you</w:t>
      </w:r>
    </w:p>
    <w:p>
      <w:pPr>
        <w:spacing w:after="0"/>
      </w:pPr>
    </w:p>
    <w:p>
      <w:pPr>
        <w:spacing w:after="0"/>
      </w:pPr>
      <w:r>
        <w:rPr>
          <w:rFonts w:ascii="Arial" w:hAnsi="Arial"/>
          <w:color w:val="C0C0C0"/>
          <w:sz w:val="22"/>
        </w:rPr>
        <w:t>04:27</w:t>
      </w:r>
    </w:p>
    <w:p>
      <w:pPr>
        <w:spacing w:after="0"/>
      </w:pPr>
      <w:r>
        <w:rPr>
          <w:rFonts w:ascii="Arial" w:hAnsi="Arial"/>
          <w:sz w:val="22"/>
        </w:rPr>
        <w:t>still don't know what happened to you. And like you still don't know when the change has occurred. I don't remember his exact words. But he was Gil was definitely saying, you know, there's a genius to accent. But it hasn't been proven. At least you know, these girls words I remember, it hasn't been proven to be more effective than the classical model of hypnotherapy. So I get to keep that in mind if somebody said, Oh, why do ericksonian It doesn't mean it's better. It just means it's a certain style that From my point of view, I've actually chosen to go much deeper into refining actually Gil boyens method of working, which you'll see as we move through the training rather than what became known as ericksonian. hypnosis. Anyway, you definitely need an introduction to this for sure. And to know how you can read it into what we do. Sl O's. Explain the foundations of an ericksonian approach to hypnotherapy, demonstrate utilization in the ericksonian model, demonstrate the language pattern of a double bind. Design client centered metaphors that are isomorphic utilize the six steps to designing a successful metaphor, and creatively tell a story using embedded commands which is customized to the client. The concept of isomorphic, or what we call a phenomenological. Reality is that the language pattern the way of speaking is designed to pull from inside of the client based on their own personal view of the world. Instead of saying, I'm going to tell you how it is, I want to know what are you doing inside of you? And how can I utilize that? To help you to reach your own goals. Erickson was known for utilizing its symptom for its own undoing, instead of just making the symptom go away. How can this symptom be integrated if a client has their own personal view of the world, even if it's necessarily seen as destructive on the surface? Remember the NFL presupposition that all behavior is useful in some context, we could say all perception can be useful in some context, in this context, it can be a How can the perception be utilized? In a way are the behavior the way of seeing things? How can what the person is doing internally or from the behavioral or behavioral output? How can we use that to actually help them to overcome that very issue itself? Hold that thought as we move along. passcode a for this section http 209. A 98479847. And let me give you</w:t>
      </w:r>
    </w:p>
    <w:p>
      <w:pPr>
        <w:spacing w:after="0"/>
      </w:pPr>
    </w:p>
    <w:p>
      <w:pPr>
        <w:spacing w:after="0"/>
      </w:pPr>
      <w:r>
        <w:rPr>
          <w:rFonts w:ascii="Arial" w:hAnsi="Arial"/>
          <w:color w:val="C0C0C0"/>
          <w:sz w:val="22"/>
        </w:rPr>
        <w:t>07:16</w:t>
      </w:r>
    </w:p>
    <w:p>
      <w:pPr>
        <w:spacing w:after="0"/>
      </w:pPr>
      <w:r>
        <w:rPr>
          <w:rFonts w:ascii="Arial" w:hAnsi="Arial"/>
          <w:sz w:val="22"/>
        </w:rPr>
        <w:t>access to download the training manual.</w:t>
      </w:r>
    </w:p>
    <w:p>
      <w:pPr>
        <w:spacing w:after="0"/>
      </w:pPr>
    </w:p>
    <w:p>
      <w:pPr>
        <w:spacing w:after="0"/>
      </w:pPr>
      <w:r>
        <w:rPr>
          <w:rFonts w:ascii="Arial" w:hAnsi="Arial"/>
          <w:color w:val="C0C0C0"/>
          <w:sz w:val="22"/>
        </w:rPr>
        <w:t>07:21</w:t>
      </w:r>
    </w:p>
    <w:p>
      <w:pPr>
        <w:spacing w:after="0"/>
      </w:pPr>
      <w:r>
        <w:rPr>
          <w:rFonts w:ascii="Arial" w:hAnsi="Arial"/>
          <w:sz w:val="22"/>
        </w:rPr>
        <w:t>That's about 21 pages or so here of information will cover you also will have to have your 22 exercises will be delivered at this time. If you've jumped ahead to this video, as has been suggested to do when you go back to parts therapy, that's another one of your significant exercises. That'll be exercise 11. Here, you'll be getting exercise 12 and 13 things you'll actually be practicing when you're in house. Okay, so again, passcode, a 9847, we covered all of our intro material. And let's just jump right into the training manual. Milton Erickson and daughter, Christina Kay Erickson, who said the most important aspect of this philosophy is the concept of the individuality of the therapist, and the individuality of the patient. So the concept of client centered therapy becomes more and more important in the evolution of our therapy in the evolution of hypnosis, instead of me telling you how it is, is you learned about an NLP to a degree? Teach me how to have your problem, what's going on inside of you? What resources do you have a lot of the storytelling allows a client to find their own resonance with the story in a way that's meaningful for them. So in the end, unlike a direct style, where I basically say be confident, you now feel confident, this might tell a story about a person who wasn't feeling so confident, look deep within remembered a time they are feeling more confident, and then was able to come out feeling more confident, right? That can be a whole story, which is with a character we call the protagonist, the lead character, the one who's going to be victorious in a story, who might struggle a bit then saying I this is a challenge I see before me, what resources do I have, and then the person in the story reaches their goal, the client is encouraged to have their own inner mental search to come up with that on their own. And you'll see the difference here as we look at three significant styles of therapy. Sigmund Freud was a genius of analysis, analysis, meaning the separating of any material or abstract entity into its constituent elements opposed to synthesis. So just like Western medicine, or We're often breaking things down into its constituent parts, right? So you learn how to dissect things down. And you end up with a lot of specialists, one person specialized in the foot, another specializes in the ear, nose, and throat, another specializes on the lungs. And sometimes one person for a podiatrist can really only work</w:t>
      </w:r>
    </w:p>
    <w:p>
      <w:pPr>
        <w:spacing w:after="0"/>
      </w:pPr>
    </w:p>
    <w:p>
      <w:pPr>
        <w:spacing w:after="0"/>
      </w:pPr>
      <w:r>
        <w:rPr>
          <w:rFonts w:ascii="Arial" w:hAnsi="Arial"/>
          <w:color w:val="C0C0C0"/>
          <w:sz w:val="22"/>
        </w:rPr>
        <w:t>10:23</w:t>
      </w:r>
    </w:p>
    <w:p>
      <w:pPr>
        <w:spacing w:after="0"/>
      </w:pPr>
      <w:r>
        <w:rPr>
          <w:rFonts w:ascii="Arial" w:hAnsi="Arial"/>
          <w:sz w:val="22"/>
        </w:rPr>
        <w:t>from your ankle</w:t>
      </w:r>
    </w:p>
    <w:p>
      <w:pPr>
        <w:spacing w:after="0"/>
      </w:pPr>
    </w:p>
    <w:p>
      <w:pPr>
        <w:spacing w:after="0"/>
      </w:pPr>
      <w:r>
        <w:rPr>
          <w:rFonts w:ascii="Arial" w:hAnsi="Arial"/>
          <w:color w:val="C0C0C0"/>
          <w:sz w:val="22"/>
        </w:rPr>
        <w:t>10:24</w:t>
      </w:r>
    </w:p>
    <w:p>
      <w:pPr>
        <w:spacing w:after="0"/>
      </w:pPr>
      <w:r>
        <w:rPr>
          <w:rFonts w:ascii="Arial" w:hAnsi="Arial"/>
          <w:sz w:val="22"/>
        </w:rPr>
        <w:t>down. Dentists, of course now, this obviously has its place yet in the model of psychoanalysis, to analyze someone's subconscious mind, to sit on the couch, let them talk, figure out what's going on over a long period of time processing proved to not be very effective. And it's really not the psychotherapy that if you're going through a university setting now that you would actually be learning so they found out that this an analytical model wasn't actually as effective as I'd like it to be. Carl Jung was the genius of synthesis defined the combining of the constituent elements of separate material or abstract entities into a single or a unified entity as opposed to analysis. It's closer for sure to the model that I'm teaching at the School of integrating the psyche into a state of wholeness into a state of no longer as we talked about, in advance hypnotism when a person is in conflict I was I talked about the visual squash pattern. synthesis is when those parts can come together, not necessarily analyzing each part realizing why they're dysfunctional. Having the client have this insight say later on. I really know why I'm this out of balance. Rather, how can we have a philosophy a modality that synthesizes parts and brings the mind into a greater state of wholeness? Definitely, aside from even ericksonian hypnotherapy, something for you to consider in your own journey. What do you want, who like kind of what a hypnotherapist you want to be when it's all said and done. Are you breaking down and analyzing? Are you or are you synthesizing into a sense of wholeness? Erikson basically, it's not that we have to say it's synthesis or analysis. It's another approach when called the utilization approach that's going to I believe if you're willing to incorporate it help towards a greater model of synthesizing I believe it can be anything can be used with any intention. The point is Erickson was a genius of utilization, utilization to put to use, especially to find a profitable or practical</w:t>
      </w:r>
    </w:p>
    <w:p>
      <w:pPr>
        <w:spacing w:after="0"/>
      </w:pPr>
    </w:p>
    <w:p>
      <w:pPr>
        <w:spacing w:after="0"/>
      </w:pPr>
      <w:r>
        <w:rPr>
          <w:rFonts w:ascii="Arial" w:hAnsi="Arial"/>
          <w:color w:val="C0C0C0"/>
          <w:sz w:val="22"/>
        </w:rPr>
        <w:t>12:50</w:t>
      </w:r>
    </w:p>
    <w:p>
      <w:pPr>
        <w:spacing w:after="0"/>
      </w:pPr>
      <w:r>
        <w:rPr>
          <w:rFonts w:ascii="Arial" w:hAnsi="Arial"/>
          <w:sz w:val="22"/>
        </w:rPr>
        <w:t>use for so you'll see this come up over and over again, as I continue to talk to you about it of how did Erickson take what the client was presenting in use it towards its own undoing. suggestions are made about the process of learning to utilize rather than merely analyze the subjects internal mental mechanisms, and memories to facilitate hypnotic phenomena. And so again, utilization rather than analysis definitely, with the concept of more of a synthesis, of bringing the psyche towards a state of wholeness, at least that's what I'm encouraging here. So what are some differences ericksonian hypnosis sees trance as a natural, psycho biological state arising from life events, it occurs with or without hypnotist. So what we're saying is, this isn't just like, remember I said ericksonian? hypnotherapy isn't necessarily different than classical in the sense that Erickson learned classical, he didn't really reinvent the wheel. What we teach in hypnosis is Hypnosis is a natural yet altered state of mind. that occurs in ericksonian. hypnosis, the clarity is it occurs with or without hypnotherapists. So we know you're entering into the hypnotic state frequently. There's moments when someone moves into the state, in times of confusion, or times when something is so natural. For instance, Erickson became very well known for that handshake induction. Everybody knows how to shake hands. Yet Erikson would do it in a way that was slightly different, that would throw you off from your normal pattern. And when you're thrown off of a normal pattern, you're thrown into an altered state. This can happen in a moment of confusion and not necessarily the direct. Remember in the classics way learning fundamentals. You can have a confusion induction that overloads the conscious mind. Erickson might just do something in the realm of pattern interrupt where you're going along, you'll see this in a video I'll show you. And at the end of this session, he says, Hello, which is usually something that said at the beginning of somebody's meeting, so he knew how to do the tiniest bit of confusion in a very gentle way. Part of the Erickson's genius came as a genius. I don't know how that developed, but how his genius became utilized for how it developed, as I understand, he was very sickly as a child, he had two bouts of polio throughout his life. And there are times when he would explain just lying in bed, not even able to move. And then just looking at people and watching how are they communicating it sometimes people said one thing, but actually communicated in body language or actions, something completely different. He became a very keen observer of people because of his very limited ability. So based on his illnesses he went through so as mine never really compromised, yet his body certainly didn't. And when you watch people like your boy, Neil is very strong, powerful personality. You can use the confidence, the strength, the charisma, and the direct suggestions to your very powerful results, Erickson this would be kind of my guess, had to utilize his mind a lot more. Again, it doesn't make it more effective. But it says you have to be much more ingenious. To be able to think the way Erickson thought to get the same results without being so direct. So it's not hard, almost anybody can do the confusion induction that you were taught before. When you watch the video of x and you see him causing confusion. You see it's happening in a much more subtle level. So the woman in the video, you see can't lower her arm. He caused catalepsy, but she's fully conscious it would appear yet he questions that are you hypnotized? Are you awake? He said, Well, not really sure. No, I can't move my arm I would have to guess I'm hypnotized. yet she's fully conscious. So putting a person into a state of questioning I call it the confused dog look the huh.</w:t>
      </w:r>
    </w:p>
    <w:p>
      <w:pPr>
        <w:spacing w:after="0"/>
      </w:pPr>
    </w:p>
    <w:p>
      <w:pPr>
        <w:spacing w:after="0"/>
      </w:pPr>
      <w:r>
        <w:rPr>
          <w:rFonts w:ascii="Arial" w:hAnsi="Arial"/>
          <w:color w:val="C0C0C0"/>
          <w:sz w:val="22"/>
        </w:rPr>
        <w:t>17:31</w:t>
      </w:r>
    </w:p>
    <w:p>
      <w:pPr>
        <w:spacing w:after="0"/>
      </w:pPr>
      <w:r>
        <w:rPr>
          <w:rFonts w:ascii="Arial" w:hAnsi="Arial"/>
          <w:sz w:val="22"/>
        </w:rPr>
        <w:t>You do something to a dog and they go trying to figure out that moment is a moment of openness. You'll see as we go through the notes. It's a moment when someone is open to learning something new. Erikson saw trends much more as a state of learning, a very natural state, not an unconscious, altered state where you're under someone's power, he was not into the stage hypnosis model. He didn't like the concept of someone else pretending to be superior and having control over another definitely a model of equality and utilizing one's own inner resources. Trends is a special learning state that occurs whenever identity is threatened, disrupted or needs to reorganize, such as trauma, which we know can be a big moment during your medical hypnotherapy training, you'll see hypnosis for medical emergencies. And we already know from fundamentals during times of trauma, the subconscious is wide open to take suggestion. So when we do our psychic shock sleep, it's slightly traumatic. And the client looks to us and says what, what do I do? And you said sleep. However, Erickson wasn't the big shocking type of personality, times of change in a person's life, and most importantly, context of uncertainty, right that someone is open to learning when you've created some uncertainty. So if you simply ask a question that makes a person say, Hmm, well, how do you know you're awake? How do you know when you've entered into the hypnotic state? I'll give you in the training manual here a way to induce hypnosis in an ericksonian style. Again, I'm not saying it's more effective, yet, you can see it's indirect. It's not saying you sleep now. It would be something like At what point will you know that you're hypnotized? there's uncertainty and there is inner mental reflection and well what is hypnosis? Have you been in this state before? When will you know that you're on trance is a current trance is a natural resource states Again tapping into inner resources, natural states of being, not something that would appear to be imposed by the hypnotist in ericksonian. hypnotherapy utilized by the hypnotist, from hypnosis is seen as a social tradition that can provide a ritual space and process to receive and guide the trends proactively in helpful ways. So you'll see the difference between classical hypnosis, a social tradition, a trance ritual a certain way that we as hypnotherapist is a stablish this is how it is the hidden tears you're the client, I will put you into hypnosis here in ericksonian hypnosis those minds aren't as clearly defined at least they don't have to be. It's pretty obvious when you sit down with Erickson. Okay, he's the hypnotherapist. You're the client, yet the trance ritual is not as easy to pick up on there's not necessarily a moment of look into my eye yet there is altering someone states.</w:t>
      </w:r>
    </w:p>
    <w:p>
      <w:pPr>
        <w:spacing w:after="0"/>
      </w:pPr>
    </w:p>
    <w:p>
      <w:pPr>
        <w:spacing w:after="0"/>
      </w:pPr>
      <w:r>
        <w:rPr>
          <w:rFonts w:ascii="Arial" w:hAnsi="Arial"/>
          <w:color w:val="C0C0C0"/>
          <w:sz w:val="22"/>
        </w:rPr>
        <w:t>21:09</w:t>
      </w:r>
    </w:p>
    <w:p>
      <w:pPr>
        <w:spacing w:after="0"/>
      </w:pPr>
      <w:r>
        <w:rPr>
          <w:rFonts w:ascii="Arial" w:hAnsi="Arial"/>
          <w:sz w:val="22"/>
        </w:rPr>
        <w:t>Erickson looked for</w:t>
      </w:r>
    </w:p>
    <w:p>
      <w:pPr>
        <w:spacing w:after="0"/>
      </w:pPr>
    </w:p>
    <w:p>
      <w:pPr>
        <w:spacing w:after="0"/>
      </w:pPr>
      <w:r>
        <w:rPr>
          <w:rFonts w:ascii="Arial" w:hAnsi="Arial"/>
          <w:color w:val="C0C0C0"/>
          <w:sz w:val="22"/>
        </w:rPr>
        <w:t>21:12</w:t>
      </w:r>
    </w:p>
    <w:p>
      <w:pPr>
        <w:spacing w:after="0"/>
      </w:pPr>
      <w:r>
        <w:rPr>
          <w:rFonts w:ascii="Arial" w:hAnsi="Arial"/>
          <w:sz w:val="22"/>
        </w:rPr>
        <w:t>how and where trance was already occurring rather than creating one artificially. So we'll watch for that will give thought to it as we move through this. Is somebody in hypnosis just because you said this because you said sleep? Or are they in hypnosis the moments that they are slightly confused, slightly off centered slightly open to Hmm Maybe there's a different way to see this. Maybe that handshake What was that? Those little gaps become very powerful to be watching for Erickson disproved of schools of therapy as much as possible. He avoided jargon that was taken from any particular school. He believed that a school represents the right ways to do therapy. He was basically an a theoretical practitioner but did function following basic guidelines. So you see, there's a very clear sense of what was Erickson doing in his later years. You didn't need to remember if you study through Erickson's works, the writing people who would study with him and kind of talk about and do the case histories of what he was doing through the years. It was definitely an evolution. Therefore there's no such thing as ericksonian hypnotherapy, you could say, there are stages. What was Erickson doing during this stage of his career? And in the beginning, of course, it was very much classical hypnotherapy. What are some of the components it has evolved into? Definitely indirect suggestion rather than sleep. Now, it might be something along the lines of an NLP language pattern. Remember, NLP came out of many different very genius practitioners. One was Ericsson. So the NLP founders studied Erickson and the NLP language patterns you learned, had to do a lot with how Erickson was speaking, instead of relaxed now, I don't know what you'll find</w:t>
      </w:r>
    </w:p>
    <w:p>
      <w:pPr>
        <w:spacing w:after="0"/>
      </w:pPr>
    </w:p>
    <w:p>
      <w:pPr>
        <w:spacing w:after="0"/>
      </w:pPr>
      <w:r>
        <w:rPr>
          <w:rFonts w:ascii="Arial" w:hAnsi="Arial"/>
          <w:color w:val="C0C0C0"/>
          <w:sz w:val="22"/>
        </w:rPr>
        <w:t>23:14</w:t>
      </w:r>
    </w:p>
    <w:p>
      <w:pPr>
        <w:spacing w:after="0"/>
      </w:pPr>
      <w:r>
        <w:rPr>
          <w:rFonts w:ascii="Arial" w:hAnsi="Arial"/>
          <w:sz w:val="22"/>
        </w:rPr>
        <w:t>relaxing, more, now your left leg or your right leg, or perhaps it won't even be your legs at all that start to relax, perhaps Who is your choice to relax your breathing first. So you're most likely getting relaxation, here, not necessarily by telling them to relax. Again, it's not necessarily more effective, yet, it does take a little bit more of the ingenuity to be able to deliver the suggestions effectively. metaphor. We'll cover this in depth and really a big part of what you can say your ericksonian hypnotherapy training is understanding how to properly construct a metaphor. You may be with Erickson, and he seems to just be telling you a story. Now again, part of the problem with the indirect approach is you can't necessarily say the results are happening is directly or even as quickly, you're telling a story, hoping that there's a level of inner connection the client can resonate with the story. The way I'll teach you to design a metaphor will blend very well into what you've already learned. And it'll help to ensure the emotional resonance with the lead character of the story and the different symbols of the story. Because your client is going to help generate them, him or herself in the ericksonian style acts in through the genius of listening and utilization may pull something from the person and tell a story that's analogous to that. That can be a bit harder to do although it's far from impossible. So we can talk about we get to how we set up our metaphors. You can do this without the person knowing. So some therapists would say you do not let them know what you're doing. My experience is you can let them know what they're doing. They understand you're telling them a story, they understand why you're telling them a story. And they even understand what the characters in the story represent. Where it can be done in a way where you tell them a story. And they, I don't know why he told me that. And then hopefully, but I feel better. Rather than something like okay, I want to impart upon you a certain piece of knowledge and wisdom, I want you to embody that wisdom yourself. A concept you might apply here is true wisdom is non communicable. I can't necessarily teach you something that's taken a lot of life experience for me to learn. Yet, if I want you to tap into that, I may tell you a certain story. For instance, once there was a king, and he sent one of his servants to another country to perform one specific task, the man goes to the other country and performs many, many tasks, all done in the king's name trying to glorify the king. And yet never did the one thing that the king asked him to do. When the man finally went back to his own country and talk to the king, my little evaluation, and the king said, so how is your mission? Oh, wonderful, I did so many great things that I did them in your name. Great, Sire. Did you do the one thing I asked you to do? No, no, but I did many, many great things fit into what I asked you to do? No, well, then your whole mission was from the Kings point of view was wasted was in vain.</w:t>
      </w:r>
    </w:p>
    <w:p>
      <w:pPr>
        <w:spacing w:after="0"/>
      </w:pPr>
    </w:p>
    <w:p>
      <w:pPr>
        <w:spacing w:after="0"/>
      </w:pPr>
      <w:r>
        <w:rPr>
          <w:rFonts w:ascii="Arial" w:hAnsi="Arial"/>
          <w:color w:val="C0C0C0"/>
          <w:sz w:val="22"/>
        </w:rPr>
        <w:t>27:00</w:t>
      </w:r>
    </w:p>
    <w:p>
      <w:pPr>
        <w:spacing w:after="0"/>
      </w:pPr>
      <w:r>
        <w:rPr>
          <w:rFonts w:ascii="Arial" w:hAnsi="Arial"/>
          <w:sz w:val="22"/>
        </w:rPr>
        <w:t>Now, what am I working to convey there? In the indirect storytelling approach, I am hoping you got the message of what I was working to convey. If you integrate this into what we do column a column B. So client, what is your issue? What are your goals very clear. The therapeutic storytelling that I'll encourage you will utilize the client's way of being yet if the goal. So the story that I just told, the intended goal is for you to stick to your life's path, follow your heart, and do is true for you, based on what your own inner guidance is telling you. Meaning, you have a purpose for being on this planet, the king in this case could represent universal consciousness, God, higher intelligence is guiding you, you can do 100 different things in this planet. Yet, if you don't do that one thing that you're truly called to do, then you didn't necessarily fulfill your part in the bigger plan, the bigger picture. Now, did you know that's what I meant when I told you the story? If you said, Oh, yeah, I mean, no, that was right on, I totally understood the king were related to God or higher power, and that I have my own purpose. And if I do everybody else's job, but not my job, or try to open all these other companies, but not my business, they'll all be wasted and most likely will lead to failure. How do I know that you got it? Now, because there's client feedback when you're sitting there, you can tell a story. And you can see, was there emotional resonance to they get it? stories resonate on a deeper level? There's a feeling of? Well, first of all, everybody loves stories. Stories bypass the critical factor, because I'm just telling you a story. The thing I want you to give thought to as you're learning this is, we want verifiable, measurable results. Therefore what I teach you is somewhat of a combination of a very indirect style, combined with a direct style of working. For instance, you're going to do your standard hypnotic programming that you learn in fundamentals. Yet if you want to put a metaphor into it, you can, the metaphor will be constructed with your client, you want to tell a story and hope the client gets the meaning of your communication. Remember, in NLP communication is the response you elicit, not what you intended through your communication. So if you simply say I told the story I just did I'll go into I'll go into more stories later. But if I just tell the story and just hope they understood the Meaning, maybe a few years later down the road, they're like, Oh, yeah, I remember he told me that story. And now it finally makes sense. Your brain was much more about I want results. Now you've paid me on the hypnotist, I'm going to put you into hypnosis. And I'm going to get to your goals. ericksonian hypnosis doesn't appear that way on the surface, again, doesn't mean one's more effective. And the other will cover metaphors a lot, anecdotes, a short account of an interesting or humorous incident. So Erickson, you won't necessarily see deeper, deeper, deeper, deeper, deeper, the person may not even appear to be hypnotized. And while they're having more of what appears to be a conversation, a little anecdote, a little short, short story is something that helps a person he'll just, he would honestly not only use his own case, histories, other other stories based on let's say, a certain sports performer, or a certain type of athlete or another child who is a client of his, or choice from his own personal history. And honestly, as I understand, he would make up story sometime, maybe overgeneralize anecdotes that he wanted to make a point. And so he would tell a story about a fictitious fictitious client who may be never really had that exact that exact story occur, yet utilize it for the clients best interest. I don't think it's really unethical if you do it a very over generalized way. Right, like somebody moves their arms well, and balloon bucket. And you might say something like, you know, I had a client who's just like you, they came in there wondering if they could do it. It's soon as they saw that response, they realized that they're very gifted at being able to do hypnosis. Now what's implied there is you're just like that other person had the same results. And you realized</w:t>
      </w:r>
    </w:p>
    <w:p>
      <w:pPr>
        <w:spacing w:after="0"/>
      </w:pPr>
    </w:p>
    <w:p>
      <w:pPr>
        <w:spacing w:after="0"/>
      </w:pPr>
      <w:r>
        <w:rPr>
          <w:rFonts w:ascii="Arial" w:hAnsi="Arial"/>
          <w:color w:val="C0C0C0"/>
          <w:sz w:val="22"/>
        </w:rPr>
        <w:t>31:57</w:t>
      </w:r>
    </w:p>
    <w:p>
      <w:pPr>
        <w:spacing w:after="0"/>
      </w:pPr>
      <w:r>
        <w:rPr>
          <w:rFonts w:ascii="Arial" w:hAnsi="Arial"/>
          <w:sz w:val="22"/>
        </w:rPr>
        <w:t>you're very gifted at utilizing hypnosis, these tiny little anecdotes are squeezed in throughout confusion, again, not as overt confusion, but the moment of Hmm, or kind of well, then really, think about it that way until now that you mentioned it or that was different, much more subtle therapeutic binds, we'll look at one of these in depth and talk about how and why it works. And what was Erickson doing? You saw this in the NLP language patterns primarily with the use of the word or it's going to go one way or the other, yet, it's going to go the way we want it to go. You're getting by the red car or the blue car. But the point is, you're buying a car, this is the basic essence of a double bind, you're gonna get the B six or the V eight. The point is you're obviously walking away with a car</w:t>
      </w:r>
    </w:p>
    <w:p>
      <w:pPr>
        <w:spacing w:after="0"/>
      </w:pPr>
    </w:p>
    <w:p>
      <w:pPr>
        <w:spacing w:after="0"/>
      </w:pPr>
      <w:r>
        <w:rPr>
          <w:rFonts w:ascii="Arial" w:hAnsi="Arial"/>
          <w:color w:val="C0C0C0"/>
          <w:sz w:val="22"/>
        </w:rPr>
        <w:t>32:51</w:t>
      </w:r>
    </w:p>
    <w:p>
      <w:pPr>
        <w:spacing w:after="0"/>
      </w:pPr>
      <w:r>
        <w:rPr>
          <w:rFonts w:ascii="Arial" w:hAnsi="Arial"/>
          <w:sz w:val="22"/>
        </w:rPr>
        <w:t>utilization will cover a lot more of course,</w:t>
      </w:r>
    </w:p>
    <w:p>
      <w:pPr>
        <w:spacing w:after="0"/>
      </w:pPr>
    </w:p>
    <w:p>
      <w:pPr>
        <w:spacing w:after="0"/>
      </w:pPr>
      <w:r>
        <w:rPr>
          <w:rFonts w:ascii="Arial" w:hAnsi="Arial"/>
          <w:color w:val="C0C0C0"/>
          <w:sz w:val="22"/>
        </w:rPr>
        <w:t>32:54</w:t>
      </w:r>
    </w:p>
    <w:p>
      <w:pPr>
        <w:spacing w:after="0"/>
      </w:pPr>
      <w:r>
        <w:rPr>
          <w:rFonts w:ascii="Arial" w:hAnsi="Arial"/>
          <w:sz w:val="22"/>
        </w:rPr>
        <w:t>and speaking the client's language, so utilization, what is the client's phenomenological reality? How did they see the world? Not? How do we see it and try to impose our point of view on the client? we're utilizing the client's behaviors. We're using indirect techniques, including suggestions and stories. So the NLP language patterns are very much pulled from Ericsson's. Remember, what you just watched in NLP is a segue into that. So if you're taking those language patterns, you'll see it's happening in ericksonian. hypnotherapy. And then of course, stories, which will spend a bunch of time on strategic therapy. I honestly can't give you the exact answer to that of what do they mean, except the fact that we're working towards direct results with direct techniques, a naturalistic approach, again, the concept that everything that's happening is a natural state, we're not creating something that's so artificial, like a swirling disc and a lilac suit and a magic wand. It's much more human, in that sense, reliance upon anecdotes to promote personal understanding, so again, without the client getting this emotional resonance, they say, Yeah, I get it, I really get it, then it doesn't matter. So remember telling a story without the person feeling the change? Remember, we talked about in NLP and and focusing getting a shift. Without that shift? Means Hey, I told this ingenious story. But did your client walk out with their own understanding, and ideally, of course, their own results, utilization of a reality context phenomenological reality. The phenomenological reality is the way the person perceives the world through their own mental maps their own mental filters. This is utilized, it's acknowledged It's why NLP became so big on modeling. Because if someone's doing something in their mind, someone else can as well. So we're very interested again in structure, rather than content, person's inner structure, their inner mental maps are basically their phenomenological reality. Let's define it, they will go back up a philosophy or method of inquiry, based on the premise that reality consists of the objects and events as they are perceived or understood in human consciousness, and not have anything independent of human consciousness, meaning you're not seeing the world out there. You're seeing your own mental maps your own mental movies, when we do past life regression therapy, a lot of it could be seen as working in metaphor, we're taking you through a whole series of images, and then it turns into stories and this whole lifetime story, which may or may not, but you could say maybe didn't actually happen. Yet, the metaphor becomes very transformative. When a client comes in, their symptoms are a story. They're telling you a story. And then somebody sits down and they tell you the whole thing. Now, column A, you in column B, you know, this is my issue, this is what I've been through. There's a story, there's a key character in this story. There's somebody who has struggled, and maybe hasn't tapped into inner resources to overcome the challenge to reach the victorious state to reach their goals. What we can do is take that same inner way of thinking, blended into a story. Okay, so there was a guy just like you, he had the same thoughts as you. yet. It's analogous, it's, it's far enough removed, that they may not even realize you're talking about them. Right, you might just talk about a turtle who hid in his shell, rather than talking about the client who is shy and withdrawn and not leaving their home. What's the analogous character? And then how did the turtle figure out a way to overcome his problem? Now, again, you're not telling the client directly to be more courageous, but we say the turtle becomes more courageous. Again, I'm utilizing their inner way of thinking, yet, I'm not necessarily directly telling them what change they need to make.</w:t>
      </w:r>
    </w:p>
    <w:p>
      <w:pPr>
        <w:spacing w:after="0"/>
      </w:pPr>
    </w:p>
    <w:p>
      <w:pPr>
        <w:spacing w:after="0"/>
      </w:pPr>
      <w:r>
        <w:rPr>
          <w:rFonts w:ascii="Arial" w:hAnsi="Arial"/>
          <w:color w:val="C0C0C0"/>
          <w:sz w:val="22"/>
        </w:rPr>
        <w:t>37:47</w:t>
      </w:r>
    </w:p>
    <w:p>
      <w:pPr>
        <w:spacing w:after="0"/>
      </w:pPr>
      <w:r>
        <w:rPr>
          <w:rFonts w:ascii="Arial" w:hAnsi="Arial"/>
          <w:sz w:val="22"/>
        </w:rPr>
        <w:t>People operate out of their own internal maps, not out of sensory experience, you're not having fear of heights, because of the heights, it's what you're doing in your head that's causing it, you're not having fear of small spaces, because of the size of the room. It's what you're doing, in your own mind, therefore, be the client in his or her model of the world. It is definitely a validating style of working to say, Okay, this is what you're experiencing, you're scared when you perceive yourself in a small room where the walls are closing in. Now, how do we reverse that way of thinking, without directly telling them, I want you to visualize the walls moving out, and you're feeling more confident. We're looking for the same results, yet the way to get there can be different. Okay, so phenomenological reality, people are not seeing the external world. They're responding to their own inner mental maps. And that's the only thing that needs to be changed, according to this way of thinking. Number seven, are Alliance upon the value of x values of action, effort and enjoyment. A lot of the metaphors involve the movement in so first of all movement, there's action, the turtle crawled into a shell, and was very scared, started having new thoughts that helped him to realize maybe it's not quite as scary as it appears, and he stuck his hand out a little and then pulled right back in, but then he put out a little bit further and put it back in. And each time he went out maybe just 1% he realized him okay, but 1% one is that enough for the turtle, so he tried 2% that wasn't okay to be an experienced life. yet. He realized I was still safer 2% Let me see what 5% out is like, and that was okay for him. Erickson would do things like this, this pacing and leading style. And so we can move a little bit into it. Let's go back and then eventually, you know, 50% out and still just as safe as you were, and gradually pacing them out of their experience, so he's not just negating the fear, he is utilizing the fear, pacing and leading with the fear, integrating, utilizing, hopefully this giving you a better feel for some of how this works. effort. So there's the action, the turtle would be sticking his head out, but then in a little out in some effort, it's a little scary. What you notice in the therapeutic metaphors is there is a time of challenge. Where we don't always have that indirect hypnotherapy, we just say you are now calm and confident. Rather, in a story, you can say there was a moment when you weren't quite sure. But then you receive some resource tapped into some inner sense of guidance and you move forward, this feeling of the protagonist in the story, overcoming a challenge leading to victory, called the hero's journey becomes a part of this leading to enjoyment. Again, these are just overviews the hypnotics three aspects of the ericksonian UDL utilization approach. So a bit more of utilization. The hypnotic state is an experience that belongs to the subject, if not suggestions require the utilization of the client's real memories, associated processes and experiential knowledge, not the hypnotists. So utilizing what they know, not your words. So very simply, if I said, You are now self e folgen. You might not know what the word means, you might not take my suggestion directly. So how can I get you to feel what selfie folgendes is like, without even using the word per se?</w:t>
      </w:r>
    </w:p>
    <w:p>
      <w:pPr>
        <w:spacing w:after="0"/>
      </w:pPr>
    </w:p>
    <w:p>
      <w:pPr>
        <w:spacing w:after="0"/>
      </w:pPr>
      <w:r>
        <w:rPr>
          <w:rFonts w:ascii="Arial" w:hAnsi="Arial"/>
          <w:color w:val="C0C0C0"/>
          <w:sz w:val="22"/>
        </w:rPr>
        <w:t>42:03</w:t>
      </w:r>
    </w:p>
    <w:p>
      <w:pPr>
        <w:spacing w:after="0"/>
      </w:pPr>
      <w:r>
        <w:rPr>
          <w:rFonts w:ascii="Arial" w:hAnsi="Arial"/>
          <w:sz w:val="22"/>
        </w:rPr>
        <w:t>Once there was a large, huge, enormous gas cloud Have you ever seen like on the Discovery Channel and the Hubble Space Telescope pictures is enormous gas clouds, they get condensed through the gravitational force then become star nurseries, these little stars little balls of energy matter mass start coming in so tight, they start to let off their own light. stars have an internal process that's that lets them shine from within, just because of what they are. Now, I didn't have to use the word selfie folgen, which means something is illuminated from within and does not need an external power source. Now, if I'm going to use that word in direct programming, I need to know the client knows what it means. And when I say the word, they get it. The utilization approach is going to say I want the client or the client may directly have told me I want to feel my happiness and joy comes from at the end. It's an unconditional state direct programming, which is saying, You are now happy you are now joyful, you now find your love from within the ericksonian approach might notice different angles of this might use more of a story. Or even just if you want to get it in the moment, just a little anecdote that helps someone say, Oh, hi, it comes from within, you might tell a personal story about yourself. And if the client can resonate with that is saying, you know, I can really relate. When I was a teenager, I was always looking to try to find some external source of validation, like you like so what's implied is going to tell a story that the client can connect with, and I could be the lead character if I wanted to. And then I could talk about how what I did to overcome my challenge, find more fulfillment from within. And as the clients listening, they're doing their own mental processing. All right, so basically, utilizing the client's real memories so I can have them tap into a time by talking about even a time when I felt that way. They'll associate associative processes. They'll associate back to a time when they felt that way. And then they can be led into a different experience. However, your pacing leading them into it, elicit past learnings and experiences to facilitate a shift from one set of memories to another by an appropriate use of words. An example of this might be something like learning how to walk again, learning how to talk again, somebody who needs to recover from a stroke. If you learned it once, you can learn it again, if somebody is having trouble with learning how to take a test, direct suggestion, hypnotherapy would be something like you now find your memory getting better and better. The utilization approach might be to actually ask the client directly or indirectly, to be doing a mental search to when they started learning what occurred in the mind. And then to integrate that into the present moment, their present reality context, what are you doing in your mind now? And how can we take what you already know, you already know how to learn, you already know how to overcome obstacles. Let's bring that in to your present experience. And again, NLP techniques can be very helpful for this, where in ericksonian hypnotherapy, you might have to be using a certain language pattern, that would be harder to understand. With the anchoring model, I can say, Okay, I want you to think about present day learning, got that anchor will create that anchor here, got it, okay, I want you to go back and tap into a time where you were able to learn really well or something was so easy, you loved it all. Yeah, when I learned gymnastics, it was so easy for me cuz I loved it so much. He said that anchor. And then we fire, the positive, resourceful anchor. It's their own inner resource state, it's there. So we look at the words that are on the page here, their memories and their associated processes. And then based on a movement into the current context. So we have this, but all of this now goes here. And the shift occurs from their own inner resources.</w:t>
      </w:r>
    </w:p>
    <w:p>
      <w:pPr>
        <w:spacing w:after="0"/>
      </w:pPr>
    </w:p>
    <w:p>
      <w:pPr>
        <w:spacing w:after="0"/>
      </w:pPr>
      <w:r>
        <w:rPr>
          <w:rFonts w:ascii="Arial" w:hAnsi="Arial"/>
          <w:color w:val="C0C0C0"/>
          <w:sz w:val="22"/>
        </w:rPr>
        <w:t>47:01</w:t>
      </w:r>
    </w:p>
    <w:p>
      <w:pPr>
        <w:spacing w:after="0"/>
      </w:pPr>
      <w:r>
        <w:rPr>
          <w:rFonts w:ascii="Arial" w:hAnsi="Arial"/>
          <w:sz w:val="22"/>
        </w:rPr>
        <w:t>hypnotic experience is facilitated by first evoking the subjects personal memory systems. And then by creating situations in which those systems can be acted out, reified, tested to be true, or actualized. His current reality for Erickson, it is the subjects real life experiential learnings rather than imagination, per se, that are the raw material of hypnotic experience. So it's not necessarily guided imagery, outside of the context of what you've ever experienced before. But let's use your own learnings, your own life experience, you already know how to dial a phone, you already know how to do this complex set or drive a car, you know how to do something that's relatively complex that at first, you took me on a phone, so like a car, you It took you some time to figure out how to do all of this, eventually, it became a habit, how can we take that something you already know about? and bring it into this? For instance, if you wanted somebody to get a feel for something that is a little bit more, there's something new, and say you're going to want to learn to exercise on a daily basis. We've never had that way of being yet What do you know, that you do on a regular basis? And this can come out just through talking to them? And simply asking a question directly or indirectly, when you elicit? Yeah, there's lots of things that people do on a regular basis. That's very much of a habit, you know, you just get up in the morning and you put on your clothes. And you know, what else do Oh yeah, brush my teeth. Great. So you might say, brushing the teeth could be the first in a sense of anchor. And you want to take that feeling of God, this is so easy. I know how to do this. And you bring it into the new context, right? So that concept of we sought and repenting or collapsing anchors. In a visual swish pattern, which you haven't officially learned yet, you're basically taking a positive image that the client already knows about. And then you're swishing it into blend or the shoes are now blending in to the current situation. Again, it's all coming from inside the client. And this can be done very directly just tell them to do it, as you would do in an NLP visual swish pattern. Or you can do it indirectly, where you're telling a story about driving a car, and also how the person is applying it to present day new learnings. So a lot of it is about the clients on let's go back here real memories. associative process meaning I can think about the color red and flashback to a red apple I can think about I need to get good at doing my taxes. And I'm already good at the thing called driving car. That's an easy automatic process. Let me take that and integrate it into the new desired behavior. deep trance experience involves the utilization of the subjects memories of well motivated life experiences.</w:t>
      </w:r>
    </w:p>
    <w:p>
      <w:pPr>
        <w:spacing w:after="0"/>
      </w:pPr>
    </w:p>
    <w:p>
      <w:pPr>
        <w:spacing w:after="0"/>
      </w:pPr>
      <w:r>
        <w:rPr>
          <w:rFonts w:ascii="Arial" w:hAnsi="Arial"/>
          <w:color w:val="C0C0C0"/>
          <w:sz w:val="22"/>
        </w:rPr>
        <w:t>50:30</w:t>
      </w:r>
    </w:p>
    <w:p>
      <w:pPr>
        <w:spacing w:after="0"/>
      </w:pPr>
      <w:r>
        <w:rPr>
          <w:rFonts w:ascii="Arial" w:hAnsi="Arial"/>
          <w:sz w:val="22"/>
        </w:rPr>
        <w:t>The level of hypnosis isn't as important in the arc sonian model. However, we can talk about trance we can talk about depth of trance, we can talk about these altered states, get people into them, yet without directly telling them to move into those states. words aren't magical memories are. So when have you felt really deeply relaxed? I wonder if you can think back to a time when you were so relaxed, that you barely even wanted to move perhaps it was in bed this morning. Waking up you know what it's like when your body is in its you know, fully awake and your mind is present but not fully present. Or perhaps it's been times when you've been led into the hypnotic state before. Or maybe it's been when you've been daydreaming. If you ever found that your mind was wandering, and then you came back to the moment. Now the words aren't magical. It's helping the person tap into memories of resourceful states that they already have. You didn't lose ation of the subject or the clients on attitudes thinking feeling behavior and aspects of the reality situation. variously employed is the essential components of the trance induction process. So again, it's not necessarily look at me and sleep. Yet hypnosis can be induced without being that direct. So we'll get into that. Mental mechanisms are evoked and utilized to facilitate the acceptance of hypnotic suggestion. observation. So we know on classical hypnosis, the concept of imitation, right? If I want you to make your eyelids heavy,</w:t>
      </w:r>
    </w:p>
    <w:p>
      <w:pPr>
        <w:spacing w:after="0"/>
      </w:pPr>
    </w:p>
    <w:p>
      <w:pPr>
        <w:spacing w:after="0"/>
      </w:pPr>
      <w:r>
        <w:rPr>
          <w:rFonts w:ascii="Arial" w:hAnsi="Arial"/>
          <w:color w:val="C0C0C0"/>
          <w:sz w:val="22"/>
        </w:rPr>
        <w:t>52:32</w:t>
      </w:r>
    </w:p>
    <w:p>
      <w:pPr>
        <w:spacing w:after="0"/>
      </w:pPr>
      <w:r>
        <w:rPr>
          <w:rFonts w:ascii="Arial" w:hAnsi="Arial"/>
          <w:sz w:val="22"/>
        </w:rPr>
        <w:t>I</w:t>
      </w:r>
    </w:p>
    <w:p>
      <w:pPr>
        <w:spacing w:after="0"/>
      </w:pPr>
    </w:p>
    <w:p>
      <w:pPr>
        <w:spacing w:after="0"/>
      </w:pPr>
      <w:r>
        <w:rPr>
          <w:rFonts w:ascii="Arial" w:hAnsi="Arial"/>
          <w:color w:val="C0C0C0"/>
          <w:sz w:val="22"/>
        </w:rPr>
        <w:t>52:34</w:t>
      </w:r>
    </w:p>
    <w:p>
      <w:pPr>
        <w:spacing w:after="0"/>
      </w:pPr>
      <w:r>
        <w:rPr>
          <w:rFonts w:ascii="Arial" w:hAnsi="Arial"/>
          <w:sz w:val="22"/>
        </w:rPr>
        <w:t>can just make my eyelids heavy, I don't necessarily have to tell you to do it. There's many different ways. So Erickson remember was laying in bed with polio not able to move, observing people's behavior. So he started doing this with his clients. So you would be asked in this context to become a more keen observer of how your client is responding to different things that are said, for instance, are very simple one, when they acknowledge that they're going to lose weight, and they're totally positive, they're going to lose weight. They're actually shaking their head. No, you say something Affirmative. But your body language says something totally different. Instead of calling them out on it, which might be a very direct way of being, you might simply continue even just talking until you start noticing. Yeah, I'm definitely doing this. It's not saying Come on, you know how important it is. You might tell a story, you might have them go back and remember a time when they were successful in something else realize they could succeed. And then when you come back and reference the exercising or the ED Well, whatever it is, next thing you know, the body language has changed. So you become a more keen observer in many regards. mechem mental mechanisms are invoked learning again, when someone is open to learning. Their mind is open in the sense of hypnotize ability I in that moment, the critical factor is bypassed. Would you like to learn something really exciting right now? Oh, aside from that, there's something really important actually, that I've been meaning to tell you guys since we started the whole training and this is like the key to the whole thing. Your mind if you're taking that in, even if you know what I'm doing? If I want you know, give it to me, tell me that opens you up for suggestions. So the person might end up just relaxing, realizing, learning is happening at its own pace. The person indirect suggestion one person obviously you I didn't say you, I said the person. You'll see how these This will come together. Internal imagery, obviously, that we're having them as we're telling the story come up with their own inner images that the story will listen or the anecdote will elicit relaxation and inner absorption. shagang is not removed from the model, dreaming, and even just, you know, the daydreaming model of just thinking about something. And memory. Again, we've talked about that accessing your past memories to be able to move into a state of being. The utilization approach consists of a philosophy of acceptance and validation, again, don't negate what the person's saying, We pace their reality, okay, you're scared, I hear you're scared. You're biting your nails. Okay, so you're biting your nails? In the direct model, it might just be okay. Well, you know, I heard you, but now I'm putting into hypnosis, stop biting your nails. Erickson would bring it in and encourage you to bite your nails, and actually give you more control than you thought you had before. For instance, you'll see I believe we get into this with thumb sucking? Well, why only buy one nail? Why not buy all of your nails? And why not do it in a different way we can break the pattern, why not do it in a way where you're going to bite every other finger, bring a little bit more consciousness into it. The point is, we're not saying don't have the behavior. We're saying every behavior is useful in some context. It's okay to have the behavior. And then how do we use the behavior towards its own undoing? Right? Again, I hope just to talk, we're gonna watch a video on Erickson, I'm going to do exercises together, you do exercises when you're in house and practicals that help you to embody this in a deeper way. You know, as I pace you through the training manual. Ideally, it's starting to come together for you now, a technique of alterations and how the problem is viewed. So again, it's here, the thumb sucking problem of a child, the tree through it, and then we're going to talk about well, why is Erickson doing what he's doing here?</w:t>
      </w:r>
    </w:p>
    <w:p>
      <w:pPr>
        <w:spacing w:after="0"/>
      </w:pPr>
    </w:p>
    <w:p>
      <w:pPr>
        <w:spacing w:after="0"/>
      </w:pPr>
      <w:r>
        <w:rPr>
          <w:rFonts w:ascii="Arial" w:hAnsi="Arial"/>
          <w:color w:val="C0C0C0"/>
          <w:sz w:val="22"/>
        </w:rPr>
        <w:t>57:17</w:t>
      </w:r>
    </w:p>
    <w:p>
      <w:pPr>
        <w:spacing w:after="0"/>
      </w:pPr>
      <w:r>
        <w:rPr>
          <w:rFonts w:ascii="Arial" w:hAnsi="Arial"/>
          <w:sz w:val="22"/>
        </w:rPr>
        <w:t>Now he's talking directly to a child. Now let us get one thing straight. That left thumb of yours is your thumb, verifiable statement, first of all? So a yes set is already developed. If you break this down. That left thumb of yours is your thumb. Yes, that mouth of yours is your mouth. Yes. Those front teeth of yours are your front teeth. Yes, yes. Yes. Fact fact fact. I think you are entitled to do anything you want to with your thumb, with your mouth and with your teeth. I think now you have to think I think yet notice how it was standing to be ending. But us, you and I both are gonna get one thing straight. We're gonna agree with something now. Yet in the end, he's saying I think so the pressure is an off of the child. This is your thumb. This is your mouth. This is your teeth. Empower him with Yes, yes, yes, this is all mine. Yet when I want to make the change, he can do anything you want. He didn't say you can do anything on. I think you're entitled, this is my opinion. It's a pacing and leading, nobody said stop sucking your thumb. Next, one of the first things you learned when he went to nursery school was to take turns. He's having the child associate back to memories that the child knows and He's Eliciting the state of learning right there. So learning past experiences, associative mechanisms, and one's own inner experiences in one sentence. I don't even know really, if Erickson knew just how good he was. It's only those of us later who dissected it and said that was ingenious. And that became one of the NLP Milton model of saying I was doing it. What was he doing? That's the kind of again, one of the first things you learned is utilizing past learnings when you went to nursery school, your own memories was to take turns. Now even that to take turns. And you'll see how it elaborates is</w:t>
      </w:r>
    </w:p>
    <w:p>
      <w:pPr>
        <w:spacing w:after="0"/>
      </w:pPr>
    </w:p>
    <w:p>
      <w:pPr>
        <w:spacing w:after="0"/>
      </w:pPr>
      <w:r>
        <w:rPr>
          <w:rFonts w:ascii="Arial" w:hAnsi="Arial"/>
          <w:color w:val="C0C0C0"/>
          <w:sz w:val="22"/>
        </w:rPr>
        <w:t>59:53</w:t>
      </w:r>
    </w:p>
    <w:p>
      <w:pPr>
        <w:spacing w:after="0"/>
      </w:pPr>
      <w:r>
        <w:rPr>
          <w:rFonts w:ascii="Arial" w:hAnsi="Arial"/>
          <w:sz w:val="22"/>
        </w:rPr>
        <w:t>your sucking your left thumb</w:t>
      </w:r>
    </w:p>
    <w:p>
      <w:pPr>
        <w:spacing w:after="0"/>
      </w:pPr>
    </w:p>
    <w:p>
      <w:pPr>
        <w:spacing w:after="0"/>
      </w:pPr>
      <w:r>
        <w:rPr>
          <w:rFonts w:ascii="Arial" w:hAnsi="Arial"/>
          <w:color w:val="C0C0C0"/>
          <w:sz w:val="22"/>
        </w:rPr>
        <w:t>59:56</w:t>
      </w:r>
    </w:p>
    <w:p>
      <w:pPr>
        <w:spacing w:after="0"/>
      </w:pPr>
      <w:r>
        <w:rPr>
          <w:rFonts w:ascii="Arial" w:hAnsi="Arial"/>
          <w:sz w:val="22"/>
        </w:rPr>
        <w:t>but he wants to create variety he wants wants you to be able to have flexibility in your range of symptoms. It's not that you can only suck this thumb, you're gonna see, you can suck any finger you want to, you're being paced out of your experience, pacing and leading is occurring here. You took turns with this little girl with that little boy, in doing things in nursery school, you learned, again, learning that, just to tell someone you learned, and you go back to nursery school, even on a subconscious level, you're revisiting a time when change was easy to develop, right, the critical factor wasn't as solidify, you learn to take turns at home, when mother serves food she serves at first to one brother, and then it may be your turn, that it may be your sister's turn, then your mother's turn.</w:t>
      </w:r>
    </w:p>
    <w:p>
      <w:pPr>
        <w:spacing w:after="0"/>
      </w:pPr>
    </w:p>
    <w:p>
      <w:pPr>
        <w:spacing w:after="0"/>
      </w:pPr>
      <w:r>
        <w:rPr>
          <w:rFonts w:ascii="Arial" w:hAnsi="Arial"/>
          <w:color w:val="C0C0C0"/>
          <w:sz w:val="22"/>
        </w:rPr>
        <w:t>1:00:53</w:t>
      </w:r>
    </w:p>
    <w:p>
      <w:pPr>
        <w:spacing w:after="0"/>
      </w:pPr>
      <w:r>
        <w:rPr>
          <w:rFonts w:ascii="Arial" w:hAnsi="Arial"/>
          <w:sz w:val="22"/>
        </w:rPr>
        <w:t>We always do things by turns.</w:t>
      </w:r>
    </w:p>
    <w:p>
      <w:pPr>
        <w:spacing w:after="0"/>
      </w:pPr>
    </w:p>
    <w:p>
      <w:pPr>
        <w:spacing w:after="0"/>
      </w:pPr>
      <w:r>
        <w:rPr>
          <w:rFonts w:ascii="Arial" w:hAnsi="Arial"/>
          <w:color w:val="C0C0C0"/>
          <w:sz w:val="22"/>
        </w:rPr>
        <w:t>1:00:57</w:t>
      </w:r>
    </w:p>
    <w:p>
      <w:pPr>
        <w:spacing w:after="0"/>
      </w:pPr>
      <w:r>
        <w:rPr>
          <w:rFonts w:ascii="Arial" w:hAnsi="Arial"/>
          <w:sz w:val="22"/>
        </w:rPr>
        <w:t>This is completely indirect.</w:t>
      </w:r>
    </w:p>
    <w:p>
      <w:pPr>
        <w:spacing w:after="0"/>
      </w:pPr>
    </w:p>
    <w:p>
      <w:pPr>
        <w:spacing w:after="0"/>
      </w:pPr>
      <w:r>
        <w:rPr>
          <w:rFonts w:ascii="Arial" w:hAnsi="Arial"/>
          <w:color w:val="C0C0C0"/>
          <w:sz w:val="22"/>
        </w:rPr>
        <w:t>1:01:01</w:t>
      </w:r>
    </w:p>
    <w:p>
      <w:pPr>
        <w:spacing w:after="0"/>
      </w:pPr>
      <w:r>
        <w:rPr>
          <w:rFonts w:ascii="Arial" w:hAnsi="Arial"/>
          <w:sz w:val="22"/>
        </w:rPr>
        <w:t>It may have been your mother, it may have been your brother, right? There's so many different options. Again, he's showing that there's flexibility, there's degrees of plasticity, there's ways that you can manipulate and change things. Even though he's not saying it directly. There is there's a lot of different ways things can happen. We always do things by turns, though we not you need to be be this way. We as human beings, which you are a part of, we always do things in turns. But I don't think so you could look at the word bot as negating what I said before, I wouldn't use that here as much. Because you're actually validating, we always do things in terms. Yeah, I don't think you are being right or fair or good. In always sucking your left thumb and never giving your right thumb a turn. It's not so even the right fair good. It's at least I don't think sensing you are just I don't think tried or fair good to only let your left thumb have that experience. You're not even giving your right thumb a turn. The first finger hasn't had a turn, not a single other finger has had a turn, I think you really would like to give each of your fingers a proper turn, I think you would like to do it. Now you would like to do it. I think all the pressures off of the client. Again, that's indirect. I'm not telling you what to do. But I'm pretty much telling you what to do, I want you to give. So imagine saying indirectly, instead of just sucking this thumb, okay to suck on all of your fingers. That wouldn't be the same thing. It wouldn't be tapping into the client's ability to learn new ways of being, it wouldn't be helping him to tap into his own understanding of a different way to be. And it's me telling him rather than you'll notice the use of the pronouns. I as a therapist, we lead us very indirect. And if you just said, Okay, well, what's the ericksonian approach to thumb sucking? And you just said, well, we'll take this paragraph, and for every kiddo comes in, we'll use this paragraph. That would be a more direct approach, it would be a more classical approach would be a script based approach. Erickson was much more ingenious than that. You can pull from this first a thumb sucking, but more importantly, this is given here for you to dissect, why does it work? How does it work? What is he doing? And if you go back to those NLP language patterns, you can practice with those to say, Alright, instead of just telling a client you will just keep it simple. You Now relax, you are now relaxing. A person has many different ways of experiencing relaxation. Some people like to go home and sit down on the couch at the end of a day, turn on the TV, and just zone out. Others when they relax, love the enjoyable experience and sitting on a hammock in their backyard suspended between two trees than drinking a wonderful soothing drink. And yet others have their own unique ways of relaxing very deeply, don't you? So the pronoun for you might be at the end of all of these options. That the client has to search their own mind for you to even conceive of what I meant you had to think of what it feels like to lie down on the couch, plop down turn the TV, you may have rejected that one and said now that's to couch potato is for me. Wow, like the imagery of the the hammock but I don't have a hammock. And then if I give you a few more options I just gave to or or, or. And it's to go back and use those language patterns as you're learning this practice speaking in ways that elicit responses without directly doing it. Again, while I'm teaching you the technique, I'm not saying you have to use it and that it's more effective</w:t>
      </w:r>
    </w:p>
    <w:p>
      <w:pPr>
        <w:spacing w:after="0"/>
      </w:pPr>
    </w:p>
    <w:p>
      <w:pPr>
        <w:spacing w:after="0"/>
      </w:pPr>
      <w:r>
        <w:rPr>
          <w:rFonts w:ascii="Arial" w:hAnsi="Arial"/>
          <w:color w:val="C0C0C0"/>
          <w:sz w:val="22"/>
        </w:rPr>
        <w:t>1:05:45</w:t>
      </w:r>
    </w:p>
    <w:p>
      <w:pPr>
        <w:spacing w:after="0"/>
      </w:pPr>
      <w:r>
        <w:rPr>
          <w:rFonts w:ascii="Arial" w:hAnsi="Arial"/>
          <w:sz w:val="22"/>
        </w:rPr>
        <w:t>than other techniques, viewing symptoms as being the result of blocked resources, natural abilities and potentials, rather than as manifestations of psychological or social pathology. Symptoms are just blocked resources, you are trying to feel peaceful and say biting your nails. This symptom is a blocked resource, you're obviously trying to get to peace, instead of just saying you are now at peace and stop biting your nails. How can we utilize the now biting client's own previous past learnings and possibly analogous situations or just complete metaphors that bypass the critical factor get the change to occur. And yet, the client isn't even sure how it occurred. Again, I have to keep stressing just because it's possible to do. It doesn't mean it's necessarily more effective or quicker. Symptoms are limited solutions you're now biting is one solution to be at peace. It's not the only solution. Again, it's not necessarily considered a diagnosable condition. It's something that's telling us you're trying to find some feeling. But that isn't getting you the feeling column a column B How are you I'm biting my nails, how do you want to be not only not biting my nails, but I want to be at peace. One way or another, we're gonna pace them from A to B. In this approach, it'll be more indirect symptoms are symbolic or metaphorical communications from the subconscious, which not only signals distress within the system, but it's also providing a graphic utilizable depiction of that distress. The symptom is the medium and the message. So again, the thumb sucking is part of the story. It is the client story. It's not something to be removed. It's the beginning of the story. But it's not the same at the end of the story. The entire hypnotherapy session is a metaphor, the whole trance ritual is a metaphor. The client story is a metaphor. When you see it all is just a reflection of what's happening in someone's mind, then you understand there's ways to change that a little bit more. We'll go through these a little bit quicker. axion was informal. He did not hold himself out as an authority. He did not use fixed hypnotic induction techniques. rather he use stories otherwise terms, his metaphors. Joke's on down to earth advice. He was flexible. He never used the same detailed hypnotic approach twice. So again, you don't take the paragraph I just showed you about thumb sucking and save. That is the Erickson approach to thumb sucking. You'll see this in certain books and ericksonian approach to child birthing or two cancer and it'll almost be like you just have to read the script of what Erickson was saying. It's not quite like that. The concept here is he is listening very carefully. And he is coming up with his own on the moment solutions is like a pre planned. If somebody comes in with overeating, I use this script. It's to the whole thing, utilize the utilization. I want to utilize their memories, their learnings, their inner resources. It's not always the same story for the same person. Again, the system I'll teach you where you're going to practically be able to do this allows that to occur without you having to be as smart as Erickson was. quickly moving through these he was holistic. His focus was not only on the client's mind, but what was going on in the client's life as well. He met the client in his or her own model of the world. He was non dogmatic. He taught by Example The analogies and metaphors. He believed everyone to be an individual with specific needs and learnings of their very own. He further believed that everyone had all the life learnings needed to achieve their specific desires. And that these life learnings only had to be arranged in such a manner that the individual can make use of, there is a technique we'll do at the end.</w:t>
      </w:r>
    </w:p>
    <w:p>
      <w:pPr>
        <w:spacing w:after="0"/>
      </w:pPr>
    </w:p>
    <w:p>
      <w:pPr>
        <w:spacing w:after="0"/>
      </w:pPr>
      <w:r>
        <w:rPr>
          <w:rFonts w:ascii="Arial" w:hAnsi="Arial"/>
          <w:color w:val="C0C0C0"/>
          <w:sz w:val="22"/>
        </w:rPr>
        <w:t>1:10:27</w:t>
      </w:r>
    </w:p>
    <w:p>
      <w:pPr>
        <w:spacing w:after="0"/>
      </w:pPr>
      <w:r>
        <w:rPr>
          <w:rFonts w:ascii="Arial" w:hAnsi="Arial"/>
          <w:sz w:val="22"/>
        </w:rPr>
        <w:t>When we're going to do it on these online interactive tutorials,</w:t>
      </w:r>
    </w:p>
    <w:p>
      <w:pPr>
        <w:spacing w:after="0"/>
      </w:pPr>
    </w:p>
    <w:p>
      <w:pPr>
        <w:spacing w:after="0"/>
      </w:pPr>
      <w:r>
        <w:rPr>
          <w:rFonts w:ascii="Arial" w:hAnsi="Arial"/>
          <w:color w:val="C0C0C0"/>
          <w:sz w:val="22"/>
        </w:rPr>
        <w:t>1:10:31</w:t>
      </w:r>
    </w:p>
    <w:p>
      <w:pPr>
        <w:spacing w:after="0"/>
      </w:pPr>
      <w:r>
        <w:rPr>
          <w:rFonts w:ascii="Arial" w:hAnsi="Arial"/>
          <w:sz w:val="22"/>
        </w:rPr>
        <w:t>one way or another, you will come across a technique from timeline therapy, I'll introduce you to it, I'll take you through a meditation on it. It's a very specific way where you're going to be able to take the client's past learnings and help to integrate it into the present. So again, when I first heard about Erickson, remember somebody saying, you know, you just have to be around a lot. And just he got to kind of get it, you can, just can't be taught. And it's not actually true. There are techniques that have been developed over the years, specifically NLP techniques that looked at Erickson said, What is Erickson doing? And let's find a way to duplicate it yet, not just as a Okay, here's what he said for this situation. So say this, it's here's what he was doing in his mind, that caused the client to make the shift. So for instance, in the visual squash, we have a conflicting part, a negative, dysfunctional part, and we have a resourceful part, this negative part actually has a very positive intention, we can tap into that we can let go of what doesn't work, we can keep what works for both parts and integrate them together. He understood that no one outside of the client, him or herself could decide upon what the best measures would be to achieve the desired results. outcomes are determined at a psychological level. So again, it's the client who's it's client centered, and the clients making the determination. Now, I do have a slight issue about this that you're going to see as you go through the training, when a client cannot tap into their highest inner resources, quite often, a hypnotherapist who is deeply tuned in to their own resources, does have tremendous amounts to offer. It's not just our creative use of technique, it really is something that we know that we can help offer the client, we can make a suggestion directly or indirectly, but we through what we understand, for instance, if you look at the thumb sucking, you can say, oh, that only came from the boy. He had Erickson actually had to give thought to what did he know about degrees of flexibility that he tapped into the idea of flexibility wasn't the boy who did that. So keep in mind, the hypnotherapist and your own inner creativity, own inner resources are very valuable. I don't wanna say in this approach, I'm just gonna say generally, when working with the client.</w:t>
      </w:r>
    </w:p>
    <w:p>
      <w:pPr>
        <w:spacing w:after="0"/>
      </w:pPr>
    </w:p>
    <w:p>
      <w:pPr>
        <w:spacing w:after="0"/>
      </w:pPr>
      <w:r>
        <w:rPr>
          <w:rFonts w:ascii="Arial" w:hAnsi="Arial"/>
          <w:color w:val="C0C0C0"/>
          <w:sz w:val="22"/>
        </w:rPr>
        <w:t>1:13:20</w:t>
      </w:r>
    </w:p>
    <w:p>
      <w:pPr>
        <w:spacing w:after="0"/>
      </w:pPr>
      <w:r>
        <w:rPr>
          <w:rFonts w:ascii="Arial" w:hAnsi="Arial"/>
          <w:sz w:val="22"/>
        </w:rPr>
        <w:t>Number eight, he understood that no one could ever walk in another shoe, so to speak, because personal life histories and understandings can be so different from one person to the next. He further realize that everyone's home and professional lives are so different, that the only person who could possibly understand someone's situation is the person himself. So again, the importance of client centered work, he had an active approach to therapy that builds upon resources leading to desired goals. He was comfortable with the role of ambiguity in therapy for the client to develop his or her own unique response. This is the major difference. Personally, I think being highly influenced by a very direct practitioner, Gil Boyne, I'm not as comfortable with the ambiguity. And now I could say I could get comfortable with ambiguity, yet. The direct approach tends to say this is happening and we ensure that happens, or at least the tote model, test, operate, test exit, we can have ambiguity. As long as we know when we test before we exit, that change has occurred. I don't want you to walk away thinking, all you have to do is tell a story. And you know, not quite sure if the client gets it. They might be confused by why I told the story. But hopefully in the end, the change will occur. You need to get your clients results. So I would encourage you not to take that too much as Oh yeah, ambiguity is okay. You can cause confusion you can create states of learning you do need to produce results as well. He respected all messages that came from his clients beautiful. He understood that a person cannot not communicate this big in NLP presupposition, it's impossible not to communicate communication is redundant. you're communicating in many different ways and many different levels. And it's impossible to not do that you're always communicating. He understood that explanation theory or metaphor used to relate facts about the person is not the person. And so the metaphor is analogous The situation is analogous to the person, the lead character in this situation in the metaphor is not the client, if the client will make a link to it, as long as there is</w:t>
      </w:r>
    </w:p>
    <w:p>
      <w:pPr>
        <w:spacing w:after="0"/>
      </w:pPr>
    </w:p>
    <w:p>
      <w:pPr>
        <w:spacing w:after="0"/>
      </w:pPr>
      <w:r>
        <w:rPr>
          <w:rFonts w:ascii="Arial" w:hAnsi="Arial"/>
          <w:color w:val="C0C0C0"/>
          <w:sz w:val="22"/>
        </w:rPr>
        <w:t>1:15:36</w:t>
      </w:r>
    </w:p>
    <w:p>
      <w:pPr>
        <w:spacing w:after="0"/>
      </w:pPr>
      <w:r>
        <w:rPr>
          <w:rFonts w:ascii="Arial" w:hAnsi="Arial"/>
          <w:sz w:val="22"/>
        </w:rPr>
        <w:t>some level of emotional</w:t>
      </w:r>
    </w:p>
    <w:p>
      <w:pPr>
        <w:spacing w:after="0"/>
      </w:pPr>
    </w:p>
    <w:p>
      <w:pPr>
        <w:spacing w:after="0"/>
      </w:pPr>
      <w:r>
        <w:rPr>
          <w:rFonts w:ascii="Arial" w:hAnsi="Arial"/>
          <w:color w:val="C0C0C0"/>
          <w:sz w:val="22"/>
        </w:rPr>
        <w:t>1:15:38</w:t>
      </w:r>
    </w:p>
    <w:p>
      <w:pPr>
        <w:spacing w:after="0"/>
      </w:pPr>
      <w:r>
        <w:rPr>
          <w:rFonts w:ascii="Arial" w:hAnsi="Arial"/>
          <w:sz w:val="22"/>
        </w:rPr>
        <w:t>resonance. He fabricated case histories in his storytelling. Again, it didn't have to be exactly true, as long as it was helping the client. He reduced hard work down incrementally, this became the NLP presupposition to chunk down. If a project is too big chunk down, again, think about how could you do that in a story,</w:t>
      </w:r>
    </w:p>
    <w:p>
      <w:pPr>
        <w:spacing w:after="0"/>
      </w:pPr>
    </w:p>
    <w:p>
      <w:pPr>
        <w:spacing w:after="0"/>
      </w:pPr>
      <w:r>
        <w:rPr>
          <w:rFonts w:ascii="Arial" w:hAnsi="Arial"/>
          <w:color w:val="C0C0C0"/>
          <w:sz w:val="22"/>
        </w:rPr>
        <w:t>1:16:01</w:t>
      </w:r>
    </w:p>
    <w:p>
      <w:pPr>
        <w:spacing w:after="0"/>
      </w:pPr>
      <w:r>
        <w:rPr>
          <w:rFonts w:ascii="Arial" w:hAnsi="Arial"/>
          <w:sz w:val="22"/>
        </w:rPr>
        <w:t>instead of just saying,</w:t>
      </w:r>
    </w:p>
    <w:p>
      <w:pPr>
        <w:spacing w:after="0"/>
      </w:pPr>
    </w:p>
    <w:p>
      <w:pPr>
        <w:spacing w:after="0"/>
      </w:pPr>
      <w:r>
        <w:rPr>
          <w:rFonts w:ascii="Arial" w:hAnsi="Arial"/>
          <w:color w:val="C0C0C0"/>
          <w:sz w:val="22"/>
        </w:rPr>
        <w:t>1:16:04</w:t>
      </w:r>
    </w:p>
    <w:p>
      <w:pPr>
        <w:spacing w:after="0"/>
      </w:pPr>
      <w:r>
        <w:rPr>
          <w:rFonts w:ascii="Arial" w:hAnsi="Arial"/>
          <w:sz w:val="22"/>
        </w:rPr>
        <w:t>your large project, you now break down into smaller pieces,</w:t>
      </w:r>
    </w:p>
    <w:p>
      <w:pPr>
        <w:spacing w:after="0"/>
      </w:pPr>
    </w:p>
    <w:p>
      <w:pPr>
        <w:spacing w:after="0"/>
      </w:pPr>
      <w:r>
        <w:rPr>
          <w:rFonts w:ascii="Arial" w:hAnsi="Arial"/>
          <w:color w:val="C0C0C0"/>
          <w:sz w:val="22"/>
        </w:rPr>
        <w:t>1:16:07</w:t>
      </w:r>
    </w:p>
    <w:p>
      <w:pPr>
        <w:spacing w:after="0"/>
      </w:pPr>
      <w:r>
        <w:rPr>
          <w:rFonts w:ascii="Arial" w:hAnsi="Arial"/>
          <w:sz w:val="22"/>
        </w:rPr>
        <w:t>that would be a direct suggestion,</w:t>
      </w:r>
    </w:p>
    <w:p>
      <w:pPr>
        <w:spacing w:after="0"/>
      </w:pPr>
    </w:p>
    <w:p>
      <w:pPr>
        <w:spacing w:after="0"/>
      </w:pPr>
      <w:r>
        <w:rPr>
          <w:rFonts w:ascii="Arial" w:hAnsi="Arial"/>
          <w:color w:val="C0C0C0"/>
          <w:sz w:val="22"/>
        </w:rPr>
        <w:t>1:16:11</w:t>
      </w:r>
    </w:p>
    <w:p>
      <w:pPr>
        <w:spacing w:after="0"/>
      </w:pPr>
      <w:r>
        <w:rPr>
          <w:rFonts w:ascii="Arial" w:hAnsi="Arial"/>
          <w:sz w:val="22"/>
        </w:rPr>
        <w:t>more indirect</w:t>
      </w:r>
    </w:p>
    <w:p>
      <w:pPr>
        <w:spacing w:after="0"/>
      </w:pPr>
    </w:p>
    <w:p>
      <w:pPr>
        <w:spacing w:after="0"/>
      </w:pPr>
      <w:r>
        <w:rPr>
          <w:rFonts w:ascii="Arial" w:hAnsi="Arial"/>
          <w:color w:val="C0C0C0"/>
          <w:sz w:val="22"/>
        </w:rPr>
        <w:t>1:16:12</w:t>
      </w:r>
    </w:p>
    <w:p>
      <w:pPr>
        <w:spacing w:after="0"/>
      </w:pPr>
      <w:r>
        <w:rPr>
          <w:rFonts w:ascii="Arial" w:hAnsi="Arial"/>
          <w:sz w:val="22"/>
        </w:rPr>
        <w:t>or metaphorical, might be something like when a mountain is being eroded away, it doesn't just dissolve away all at once, it's actually rainstorm after</w:t>
      </w:r>
    </w:p>
    <w:p>
      <w:pPr>
        <w:spacing w:after="0"/>
      </w:pPr>
    </w:p>
    <w:p>
      <w:pPr>
        <w:spacing w:after="0"/>
      </w:pPr>
      <w:r>
        <w:rPr>
          <w:rFonts w:ascii="Arial" w:hAnsi="Arial"/>
          <w:color w:val="C0C0C0"/>
          <w:sz w:val="22"/>
        </w:rPr>
        <w:t>1:16:25</w:t>
      </w:r>
    </w:p>
    <w:p>
      <w:pPr>
        <w:spacing w:after="0"/>
      </w:pPr>
      <w:r>
        <w:rPr>
          <w:rFonts w:ascii="Arial" w:hAnsi="Arial"/>
          <w:sz w:val="22"/>
        </w:rPr>
        <w:t>rainstorm.</w:t>
      </w:r>
    </w:p>
    <w:p>
      <w:pPr>
        <w:spacing w:after="0"/>
      </w:pPr>
    </w:p>
    <w:p>
      <w:pPr>
        <w:spacing w:after="0"/>
      </w:pPr>
      <w:r>
        <w:rPr>
          <w:rFonts w:ascii="Arial" w:hAnsi="Arial"/>
          <w:color w:val="C0C0C0"/>
          <w:sz w:val="22"/>
        </w:rPr>
        <w:t>1:16:27</w:t>
      </w:r>
    </w:p>
    <w:p>
      <w:pPr>
        <w:spacing w:after="0"/>
      </w:pPr>
      <w:r>
        <w:rPr>
          <w:rFonts w:ascii="Arial" w:hAnsi="Arial"/>
          <w:sz w:val="22"/>
        </w:rPr>
        <w:t>That gradually wears it away down to nothing. So that huge stack of papers with one at a time eventually becomes filed and organized and clear. I know I don't have to mention if the metaphor truly resonates, I don't have to mention the stack of papers, the client already knows on some level. That's what we're talking about. So if we talk about opening your heart, I could talk about someone who kept a bank vault closed so rigidly that they would never let that open up. And yet one day, they find a reason that it's important to open it up because there's actually all this gold that's stored in there. Even though there may have been a guardian protecting the vault and saying nobody's getting in there, where the Guardian had no idea about the jewels, they were on the other side of the door. Instead of saying you Now open your heart, you can tell stories that help people yet being fault may not resonate with the client, through the intake I'll talk to you about you find what does resonate with the client, then it's very obvious Of course, you're telling a story, yet they get it and they get it in a way that's much more</w:t>
      </w:r>
    </w:p>
    <w:p>
      <w:pPr>
        <w:spacing w:after="0"/>
      </w:pPr>
    </w:p>
    <w:p>
      <w:pPr>
        <w:spacing w:after="0"/>
      </w:pPr>
      <w:r>
        <w:rPr>
          <w:rFonts w:ascii="Arial" w:hAnsi="Arial"/>
          <w:color w:val="C0C0C0"/>
          <w:sz w:val="22"/>
        </w:rPr>
        <w:t>1:17:46</w:t>
      </w:r>
    </w:p>
    <w:p>
      <w:pPr>
        <w:spacing w:after="0"/>
      </w:pPr>
      <w:r>
        <w:rPr>
          <w:rFonts w:ascii="Arial" w:hAnsi="Arial"/>
          <w:sz w:val="22"/>
        </w:rPr>
        <w:t>just not</w:t>
      </w:r>
    </w:p>
    <w:p>
      <w:pPr>
        <w:spacing w:after="0"/>
      </w:pPr>
    </w:p>
    <w:p>
      <w:pPr>
        <w:spacing w:after="0"/>
      </w:pPr>
      <w:r>
        <w:rPr>
          <w:rFonts w:ascii="Arial" w:hAnsi="Arial"/>
          <w:color w:val="C0C0C0"/>
          <w:sz w:val="22"/>
        </w:rPr>
        <w:t>1:17:47</w:t>
      </w:r>
    </w:p>
    <w:p>
      <w:pPr>
        <w:spacing w:after="0"/>
      </w:pPr>
      <w:r>
        <w:rPr>
          <w:rFonts w:ascii="Arial" w:hAnsi="Arial"/>
          <w:sz w:val="22"/>
        </w:rPr>
        <w:t>directly possibly budding into the critical</w:t>
      </w:r>
    </w:p>
    <w:p>
      <w:pPr>
        <w:spacing w:after="0"/>
      </w:pPr>
    </w:p>
    <w:p>
      <w:pPr>
        <w:spacing w:after="0"/>
      </w:pPr>
      <w:r>
        <w:rPr>
          <w:rFonts w:ascii="Arial" w:hAnsi="Arial"/>
          <w:color w:val="C0C0C0"/>
          <w:sz w:val="22"/>
        </w:rPr>
        <w:t>1:17:49</w:t>
      </w:r>
    </w:p>
    <w:p>
      <w:pPr>
        <w:spacing w:after="0"/>
      </w:pPr>
      <w:r>
        <w:rPr>
          <w:rFonts w:ascii="Arial" w:hAnsi="Arial"/>
          <w:sz w:val="22"/>
        </w:rPr>
        <w:t>factor. When you're hearing this story,</w:t>
      </w:r>
    </w:p>
    <w:p>
      <w:pPr>
        <w:spacing w:after="0"/>
      </w:pPr>
    </w:p>
    <w:p>
      <w:pPr>
        <w:spacing w:after="0"/>
      </w:pPr>
      <w:r>
        <w:rPr>
          <w:rFonts w:ascii="Arial" w:hAnsi="Arial"/>
          <w:color w:val="C0C0C0"/>
          <w:sz w:val="22"/>
        </w:rPr>
        <w:t>1:17:52</w:t>
      </w:r>
    </w:p>
    <w:p>
      <w:pPr>
        <w:spacing w:after="0"/>
      </w:pPr>
      <w:r>
        <w:rPr>
          <w:rFonts w:ascii="Arial" w:hAnsi="Arial"/>
          <w:sz w:val="22"/>
        </w:rPr>
        <w:t>the critical factor has very limited</w:t>
      </w:r>
    </w:p>
    <w:p>
      <w:pPr>
        <w:spacing w:after="0"/>
      </w:pPr>
    </w:p>
    <w:p>
      <w:pPr>
        <w:spacing w:after="0"/>
      </w:pPr>
      <w:r>
        <w:rPr>
          <w:rFonts w:ascii="Arial" w:hAnsi="Arial"/>
          <w:color w:val="C0C0C0"/>
          <w:sz w:val="22"/>
        </w:rPr>
        <w:t>1:17:54</w:t>
      </w:r>
    </w:p>
    <w:p>
      <w:pPr>
        <w:spacing w:after="0"/>
      </w:pPr>
      <w:r>
        <w:rPr>
          <w:rFonts w:ascii="Arial" w:hAnsi="Arial"/>
          <w:sz w:val="22"/>
        </w:rPr>
        <w:t>use. Here reduced hard work down incrementally. Okay, great. Let's take our break for the next video. When we come back. We'll be looking at ericksonian questions for indirect trance induction, a way to induce hypnosis without formally using a trance ritual. See you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