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Online Interactive Tutorials_HT208c_0</w:t>
      </w:r>
    </w:p>
    <w:p>
      <w:r>
        <w:rPr>
          <w:rFonts w:ascii="Arial" w:hAnsi="Arial"/>
          <w:color w:val="4F6880"/>
          <w:sz w:val="22"/>
        </w:rPr>
        <w:t>Tue, 10/20 9:29PM • 1:34:50</w:t>
      </w:r>
    </w:p>
    <w:p>
      <w:pPr>
        <w:spacing w:before="440" w:after="0"/>
      </w:pPr>
      <w:r>
        <w:rPr>
          <w:rFonts w:ascii="Arial" w:hAnsi="Arial"/>
          <w:b/>
          <w:color w:val="4F6880"/>
          <w:sz w:val="22"/>
        </w:rPr>
        <w:t>SUMMARY KEYWORDS</w:t>
      </w:r>
    </w:p>
    <w:p>
      <w:r>
        <w:rPr>
          <w:rFonts w:ascii="Arial" w:hAnsi="Arial"/>
          <w:color w:val="4F6880"/>
          <w:sz w:val="22"/>
        </w:rPr>
        <w:t>money, clients, work, people, programming, relax, session, manifesting, reframe, manifest, prosperity, life, remember, success, meditation, open, relaxation, hear, clarity, suggestions</w:t>
      </w:r>
    </w:p>
    <w:p>
      <w:pPr>
        <w:spacing w:after="0"/>
      </w:pPr>
    </w:p>
    <w:p>
      <w:pPr>
        <w:spacing w:after="0"/>
      </w:pPr>
      <w:r>
        <w:rPr>
          <w:rFonts w:ascii="Arial" w:hAnsi="Arial"/>
          <w:color w:val="C0C0C0"/>
          <w:sz w:val="22"/>
        </w:rPr>
        <w:t>00:01</w:t>
      </w:r>
    </w:p>
    <w:p>
      <w:pPr>
        <w:spacing w:after="0"/>
      </w:pPr>
      <w:r>
        <w:rPr>
          <w:rFonts w:ascii="Arial" w:hAnsi="Arial"/>
          <w:sz w:val="22"/>
        </w:rPr>
        <w:t>Welcome to Video number three in this section HTTP eight. And I've been a little break for me maybe only a minute for you yet, let's move into a whole nother topic, we want to talk about processing and clearing blockages. Yet before we do case, you've had a hiatus as I did, I'm going to play for you. The next manifesting prosperity meditation is something I design. As you may remember, in the introduction of this section, I designed for one of my clients, and it was really everything he needed to hear a lot of the opposite of his negative beliefs, excuse me, and then a lot of really powerful prosperity principles and encourage you to stay real conscious. So start to prepare yourself for meditation, sitting up right feet flat on the floor, and really listen, go into this state thoroughly absorb it, and at the same time, stay conscious and be open to the ideas afterwards, where it'd be those will cover conch bringing up beliefs, reprogramming the beliefs as you're hearing a lot in this session. And then, of course, we go into creating and manifesting for financial abundance, and a lot of down to earth tips, if you will, and how to make that a reality. Because remember, you can't just do it in your head, you have to take proper action. And there's a lot of very wealthy people who have never done the type of work we're doing. So if you can combine proven principles of wealth building, and very solid, proven principles of mind power of creating manifesting, you're in a really great place. So let me put this recording up for you. It's actually 28, total minutes, 20, almost 29. And yeah, kind of get into the groove again, for this theme if you weren't already, and we'll continue from there. And remember, this is an actual client's recording. So you're hearing exactly what I'm doing for a person in the first session. Of course, this is the final product, he didn't hear the intake for column A, the overcoming his negative beliefs reprogramming for column B, it will dissect that afterwards. So enjoy.</w:t>
      </w:r>
    </w:p>
    <w:p>
      <w:pPr>
        <w:spacing w:after="0"/>
      </w:pPr>
    </w:p>
    <w:p>
      <w:pPr>
        <w:spacing w:after="0"/>
      </w:pPr>
      <w:r>
        <w:rPr>
          <w:rFonts w:ascii="Arial" w:hAnsi="Arial"/>
          <w:color w:val="C0C0C0"/>
          <w:sz w:val="22"/>
        </w:rPr>
        <w:t>02:31</w:t>
      </w:r>
    </w:p>
    <w:p>
      <w:pPr>
        <w:spacing w:after="0"/>
      </w:pPr>
      <w:r>
        <w:rPr>
          <w:rFonts w:ascii="Arial" w:hAnsi="Arial"/>
          <w:sz w:val="22"/>
        </w:rPr>
        <w:t>And we'll begin now is we set the intention of this hypnotic programming and subliminal programming session for you to manifest success in all areas of your life. For you to open to a true life of abundance, prosperity, and clarity of knowing who you are, and knowing your life's purpose. For this meditation to help you to get in touch with spirit, to open to, to ask for, to receive and to listen to divine guidance. To only live from this guidance and to trust that it moves you as you surrender and let go. Finding effortless success in all aspects of your life. To begin just that your body and get comfortable and take your time and settlement. Do what it is that you wish to do. That helps you to relax, to just release and to unwind and to let go. And to begin now you can allow your eyes to open up. You're going to roll your eyes up high and focused on a spot on the ceiling. Fixed fixates your gaze and one point is if nothing else matters. Now take a very slow and easy breath and fill your lungs fill up on the exhalation, repeat in your mind, calm and relax. Again, you breathe in fully and completely. On the exhalation, think calm and relax. And one more big breath and as you exhale, think calm and relaxed as you breathe normally. I'm going to count backwards from five to one and when I get to one, you let your eyelids close down at the end to relax very deep. Number five, eyelids get drowsy. And number four, keep focusing in that point as you imagine making those eyelids Oh relax. Number three, don't wait for them to get happy. make them happy once they pick a number to create. And again, if you feel you are number one, exhale, let your eyes closed down nice and heavy, good chance that you can let go and begin to relax even more, you can start with your eyelids by making those eyelids now so heavy. And so relax to the point where they just won't work. Imagine your eyelids are so heavy that any effort to open them becomes much more than you want to concern yourself with. As long as you hold that relaxation in your eyelids, you'll find your eyelid muscles, just one you can pretend that you're trying to open your eyes now but find that there remain sealed down closed. Imagine trying to open your eyes but find they're so heavy, they just don't work. When you're convinced that they are that relax, then you just stop trying and send that that'd be feelings of relaxation, down through your whole body, relax from your head down to your feet and your toes and relax from your skin, your bones. Now, this is just the beginning of physical relaxation. But we can deepen this much more. So in a moment, I'm going to have you open and then close your eyes. And when you do that will be your signal to double your thought have a look at the station. In a moment your eyes will open and close. And when that happens, you make your level of relaxation twice as deep into your eyes open brief and then close them right back down nice thing and this level of relaxation. Just make it white.</w:t>
      </w:r>
    </w:p>
    <w:p>
      <w:pPr>
        <w:spacing w:after="0"/>
      </w:pPr>
    </w:p>
    <w:p>
      <w:pPr>
        <w:spacing w:after="0"/>
      </w:pPr>
      <w:r>
        <w:rPr>
          <w:rFonts w:ascii="Arial" w:hAnsi="Arial"/>
          <w:color w:val="C0C0C0"/>
          <w:sz w:val="22"/>
        </w:rPr>
        <w:t>07:18</w:t>
      </w:r>
    </w:p>
    <w:p>
      <w:pPr>
        <w:spacing w:after="0"/>
      </w:pPr>
      <w:r>
        <w:rPr>
          <w:rFonts w:ascii="Arial" w:hAnsi="Arial"/>
          <w:sz w:val="22"/>
        </w:rPr>
        <w:t>In a moment to do that, again, your eyes will open and then they'll closed and when that happens. Remember that is your signal to double your level of relaxation. Now allow your eyes to open once again. Close them right back down even heavier. And bull, your level of relaxation is your release all surface tension in your body. And a mansion a blanket of relaxation washes over you. In a moment, you'll open and close your eyes one last time and when you do remember that causes you to make your level of relaxation biases do</w:t>
      </w:r>
    </w:p>
    <w:p>
      <w:pPr>
        <w:spacing w:after="0"/>
      </w:pPr>
    </w:p>
    <w:p>
      <w:pPr>
        <w:spacing w:after="0"/>
      </w:pPr>
      <w:r>
        <w:rPr>
          <w:rFonts w:ascii="Arial" w:hAnsi="Arial"/>
          <w:color w:val="C0C0C0"/>
          <w:sz w:val="22"/>
        </w:rPr>
        <w:t>08:10</w:t>
      </w:r>
    </w:p>
    <w:p>
      <w:pPr>
        <w:spacing w:after="0"/>
      </w:pPr>
      <w:r>
        <w:rPr>
          <w:rFonts w:ascii="Arial" w:hAnsi="Arial"/>
          <w:sz w:val="22"/>
        </w:rPr>
        <w:t>is to open once again.</w:t>
      </w:r>
    </w:p>
    <w:p>
      <w:pPr>
        <w:spacing w:after="0"/>
      </w:pPr>
    </w:p>
    <w:p>
      <w:pPr>
        <w:spacing w:after="0"/>
      </w:pPr>
      <w:r>
        <w:rPr>
          <w:rFonts w:ascii="Arial" w:hAnsi="Arial"/>
          <w:color w:val="C0C0C0"/>
          <w:sz w:val="22"/>
        </w:rPr>
        <w:t>08:14</w:t>
      </w:r>
    </w:p>
    <w:p>
      <w:pPr>
        <w:spacing w:after="0"/>
      </w:pPr>
      <w:r>
        <w:rPr>
          <w:rFonts w:ascii="Arial" w:hAnsi="Arial"/>
          <w:sz w:val="22"/>
        </w:rPr>
        <w:t>And then close them right back down nice and heavy. And once again double your level of relaxation. Just make it twice as you can imagine now that it is a few years from today. You've had amazing success in your career, in your finances and in every aspect of your life. And you are on vacation on a beautiful tropical island Beach Resort. All of your belongings are up there and your beautiful hotel room. You walk along the beach with a feeling of satisfaction that you've worked hard. There's an amazing feeling of having all of this money in the bank. Thinking about how wonderful Your life is back at home. And here you walk with a feeling of accomplishment and success as if it's already so you can see the vastness of the blue sky and the sun the ocean and the way you can hear the sounds of the way is when sounds of burn when even the sounds of well. Because you continue to walk you relax even more until you find the most perfect place to lie down to get comfortable and to close your eyes for a well deserved rats after many years. Hard work to get you to be extremely successful. Your effect and how easy and effortless it was. And yet you were so diligent and persevering. And as you close your eyes there in the beach, you just let go. Your body begins to relax. One part at a time is the relaxing sunlight moves through the archer and the soles and the tops of your feet. The relaxing power moves through your ankles and moves into your lower leg. your calves and shins relax issue names, behind your knees filled with light through relaxing our moves into your upper legs.</w:t>
      </w:r>
    </w:p>
    <w:p>
      <w:pPr>
        <w:spacing w:after="0"/>
      </w:pPr>
    </w:p>
    <w:p>
      <w:pPr>
        <w:spacing w:after="0"/>
      </w:pPr>
      <w:r>
        <w:rPr>
          <w:rFonts w:ascii="Arial" w:hAnsi="Arial"/>
          <w:color w:val="C0C0C0"/>
          <w:sz w:val="22"/>
        </w:rPr>
        <w:t>10:53</w:t>
      </w:r>
    </w:p>
    <w:p>
      <w:pPr>
        <w:spacing w:after="0"/>
      </w:pPr>
      <w:r>
        <w:rPr>
          <w:rFonts w:ascii="Arial" w:hAnsi="Arial"/>
          <w:sz w:val="22"/>
        </w:rPr>
        <w:t>And pretty much</w:t>
      </w:r>
    </w:p>
    <w:p>
      <w:pPr>
        <w:spacing w:after="0"/>
      </w:pPr>
    </w:p>
    <w:p>
      <w:pPr>
        <w:spacing w:after="0"/>
      </w:pPr>
      <w:r>
        <w:rPr>
          <w:rFonts w:ascii="Arial" w:hAnsi="Arial"/>
          <w:color w:val="C0C0C0"/>
          <w:sz w:val="22"/>
        </w:rPr>
        <w:t>10:55</w:t>
      </w:r>
    </w:p>
    <w:p>
      <w:pPr>
        <w:spacing w:after="0"/>
      </w:pPr>
      <w:r>
        <w:rPr>
          <w:rFonts w:ascii="Arial" w:hAnsi="Arial"/>
          <w:sz w:val="22"/>
        </w:rPr>
        <w:t>every nerve and every fiber grows loose and relaxed through your hips and your buttocks here in higher Olympic region fills with light from your toes to your waist, the lower half of your body relaxes even more. You soften your lower back, your middle and your upper back, relax all of the muscles around your spine really.</w:t>
      </w:r>
    </w:p>
    <w:p>
      <w:pPr>
        <w:spacing w:after="0"/>
      </w:pPr>
    </w:p>
    <w:p>
      <w:pPr>
        <w:spacing w:after="0"/>
      </w:pPr>
      <w:r>
        <w:rPr>
          <w:rFonts w:ascii="Arial" w:hAnsi="Arial"/>
          <w:color w:val="C0C0C0"/>
          <w:sz w:val="22"/>
        </w:rPr>
        <w:t>11:29</w:t>
      </w:r>
    </w:p>
    <w:p>
      <w:pPr>
        <w:spacing w:after="0"/>
      </w:pPr>
      <w:r>
        <w:rPr>
          <w:rFonts w:ascii="Arial" w:hAnsi="Arial"/>
          <w:sz w:val="22"/>
        </w:rPr>
        <w:t>Feeling your soul at peace</w:t>
      </w:r>
    </w:p>
    <w:p>
      <w:pPr>
        <w:spacing w:after="0"/>
      </w:pPr>
    </w:p>
    <w:p>
      <w:pPr>
        <w:spacing w:after="0"/>
      </w:pPr>
      <w:r>
        <w:rPr>
          <w:rFonts w:ascii="Arial" w:hAnsi="Arial"/>
          <w:color w:val="C0C0C0"/>
          <w:sz w:val="22"/>
        </w:rPr>
        <w:t>11:33</w:t>
      </w:r>
    </w:p>
    <w:p>
      <w:pPr>
        <w:spacing w:after="0"/>
      </w:pPr>
      <w:r>
        <w:rPr>
          <w:rFonts w:ascii="Arial" w:hAnsi="Arial"/>
          <w:sz w:val="22"/>
        </w:rPr>
        <w:t>is a breath that you breathe, relax your chests. Relax through your rib cage and your heart and your lung. softening your shoulders now lets you release any tension or folding the light melts down through your upper arms to your elbows. Relax your forearms to your wrists and your hands and your fingers. Then be imagined that you uncork your fingertips as if the light drains out of your hands into into the earth. Anything that you no longer want or need drains away. old patterns that no longer serve you. Old fears or past conditioning that you're ready to let go of drains away is if the earth can transform these energies now back into your life. And you close your fingertips so only the healing power can remain. The light moves back through your shoulders to relax your neck and throw jr john Your face is behind your eyes relax deep in your brain and spell relaxing as your body continues to relax. Just let your mind relax, let your thoughts flow slowed down on their own issue good t nd and now it is at this point that your sub conscious mind is open to receiving powerful positive suggestions, affirmations and images that easily and automatically become your reality. Everything that you are now about to hear will be deeply embedded in your conscious and your subconscious mind you will automatically react and respond to these suggestions. That is the become your reality. Now every day in every way, you are opening to more prosperity and abundance in your life. With a success mind set, you find the ever increasing abundance in everything that you do. You are now getting clarity on who you truly are and what your life's purpose truly is. As you continue to relax, you're taking the time to get more in touch with spirit. To open to true abundance you're opening to and listening to divine guidance.</w:t>
      </w:r>
    </w:p>
    <w:p>
      <w:pPr>
        <w:spacing w:after="0"/>
      </w:pPr>
    </w:p>
    <w:p>
      <w:pPr>
        <w:spacing w:after="0"/>
      </w:pPr>
      <w:r>
        <w:rPr>
          <w:rFonts w:ascii="Arial" w:hAnsi="Arial"/>
          <w:color w:val="C0C0C0"/>
          <w:sz w:val="22"/>
        </w:rPr>
        <w:t>14:33</w:t>
      </w:r>
    </w:p>
    <w:p>
      <w:pPr>
        <w:spacing w:after="0"/>
      </w:pPr>
      <w:r>
        <w:rPr>
          <w:rFonts w:ascii="Arial" w:hAnsi="Arial"/>
          <w:sz w:val="22"/>
        </w:rPr>
        <w:t>Take the time and every moment of silence.</w:t>
      </w:r>
    </w:p>
    <w:p>
      <w:pPr>
        <w:spacing w:after="0"/>
      </w:pPr>
    </w:p>
    <w:p>
      <w:pPr>
        <w:spacing w:after="0"/>
      </w:pPr>
      <w:r>
        <w:rPr>
          <w:rFonts w:ascii="Arial" w:hAnsi="Arial"/>
          <w:color w:val="C0C0C0"/>
          <w:sz w:val="22"/>
        </w:rPr>
        <w:t>14:38</w:t>
      </w:r>
    </w:p>
    <w:p>
      <w:pPr>
        <w:spacing w:after="0"/>
      </w:pPr>
      <w:r>
        <w:rPr>
          <w:rFonts w:ascii="Arial" w:hAnsi="Arial"/>
          <w:sz w:val="22"/>
        </w:rPr>
        <w:t>to open up to trust and listen to divine guidance. You ask spirit for guidance and you receive the answer. You ask spirit for guidance and you receive the answers he trust in Divine guidance. You live only from divine guidance and you let spirit move you is you surrender and let go. Listening to divine guidance, trusting in and living from divine guidance. You know, the universe is on your side. You ask spirit about who you truly are, and what you're meant to do, and you receive answers. Remember, when listening to spirit, trust, your joy, you follow your bliss, for the universe is on your side. As you surrender and listen to the spirit, your sixth sense manifests easily, effortlessly, and harmoniously with the world around you. Now, with trust and faith and spirit, you have an ever more positive and optimistic attitude. With trust and faith in spirit, you have an ever more positive and optimistic attitude. You trust your joy. You follow your bliss and experience a life of ever increasing prosperity and know your dharma. To know your life's purpose now and to live only from that space of fire none. With fixity of purpose, you are knowing here and living the only that Remember, you are the perfect person to do your dharma. No one else can do this by No. You do have special talents, skills and abilities. You open to what those are. And with fixity of purpose, you live using those talents, trusting your joy, following your bliss and now attracting opportunities that support you in unfolding your bigger vision. manifesting supportive relationships, attracting the people that help you to manifest your vision. Now with the yes mindset, you trust and believe in your self. With a yes mind set, you trust and believe in yourself. You're always dreaming big and thinking. Yes, I can. You are fully capable, and more than good enough. You are the perfect person to do what you need to do in this world. With confidence, and high self esteem, you now feel evermore self assured and secure within yourself with a renewed enthusiasm, motivation and determination. You are consistent and persevering and manifesting your vision. Now, you begin to see and sense yourself as this person who's more outgoing, more friendly, more lovable, and likeable. You are the perfect person to do your dharma. You see yourself this funny is natural. being yourself and finding that people respond very positively to you. Now, as this vision is getting more clear in your mind, you now what you need to do to succeed. You now do what you need to do to succeed.</w:t>
      </w:r>
    </w:p>
    <w:p>
      <w:pPr>
        <w:spacing w:after="0"/>
      </w:pPr>
    </w:p>
    <w:p>
      <w:pPr>
        <w:spacing w:after="0"/>
      </w:pPr>
      <w:r>
        <w:rPr>
          <w:rFonts w:ascii="Arial" w:hAnsi="Arial"/>
          <w:color w:val="C0C0C0"/>
          <w:sz w:val="22"/>
        </w:rPr>
        <w:t>19:28</w:t>
      </w:r>
    </w:p>
    <w:p>
      <w:pPr>
        <w:spacing w:after="0"/>
      </w:pPr>
      <w:r>
        <w:rPr>
          <w:rFonts w:ascii="Arial" w:hAnsi="Arial"/>
          <w:sz w:val="22"/>
        </w:rPr>
        <w:t>You now do what you need to do to succeed and you invest your time, your energy, your money and your talents into manifesting your dharma. you increase the flow of money in your life by manifesting your Dharma by manifesting multiple income streams that are in line with your dharma. only do it Good and loving doing this work. You love putting your time, your energy, your money and your talents into manifesting your bigger vision. And you do. You are prioritizing yourself. Remember, investing in yourself is the best thing that you can do for the world. You choose to live out loud. You choose to see yourself as a prosperous, successful person who is manifesting vision with them. Now, with Financial Intelligence, you feel a new mastery over money, a new sense of responsibility that you handle money extremely well. Remember, money is an illusion. Therefore, you let yourself have as much of it as you want. With Financial Intelligence you trust and the law of giving and receiving. Every dollar you give comes back to you tenfold. Every dollar you spend comes back to you tenfold.</w:t>
      </w:r>
    </w:p>
    <w:p>
      <w:pPr>
        <w:spacing w:after="0"/>
      </w:pPr>
    </w:p>
    <w:p>
      <w:pPr>
        <w:spacing w:after="0"/>
      </w:pPr>
      <w:r>
        <w:rPr>
          <w:rFonts w:ascii="Arial" w:hAnsi="Arial"/>
          <w:color w:val="C0C0C0"/>
          <w:sz w:val="22"/>
        </w:rPr>
        <w:t>21:26</w:t>
      </w:r>
    </w:p>
    <w:p>
      <w:pPr>
        <w:spacing w:after="0"/>
      </w:pPr>
      <w:r>
        <w:rPr>
          <w:rFonts w:ascii="Arial" w:hAnsi="Arial"/>
          <w:sz w:val="22"/>
        </w:rPr>
        <w:t>You are a Money Magnet.</w:t>
      </w:r>
    </w:p>
    <w:p>
      <w:pPr>
        <w:spacing w:after="0"/>
      </w:pPr>
    </w:p>
    <w:p>
      <w:pPr>
        <w:spacing w:after="0"/>
      </w:pPr>
      <w:r>
        <w:rPr>
          <w:rFonts w:ascii="Arial" w:hAnsi="Arial"/>
          <w:color w:val="C0C0C0"/>
          <w:sz w:val="22"/>
        </w:rPr>
        <w:t>21:31</w:t>
      </w:r>
    </w:p>
    <w:p>
      <w:pPr>
        <w:spacing w:after="0"/>
      </w:pPr>
      <w:r>
        <w:rPr>
          <w:rFonts w:ascii="Arial" w:hAnsi="Arial"/>
          <w:sz w:val="22"/>
        </w:rPr>
        <w:t>Remember, you're having a lot of money makes everyone better off, and no one worse. Your chances are wonderful for success. Your chances for success are not only excellent, they are inevitable. You inevitably manifest this success with fixity of purpose. With a consistent, persevering attitude. You manifest your bigger vision. Now, take a moment and imagine that you have just a walk and on the beach. You stand up and look out over the waves over the vastness of ocean and sky and in a moment you'll repeat the following suggestions in your mind. You let your thoughts echo out the farthest reaches of the universe, the double back and upon themselves to become your reality. And you repeat in your mind now, every day. In every way, I am growing evermore successful. prosperity and abundance is my divine inheritance and I joyfully receive it.</w:t>
      </w:r>
    </w:p>
    <w:p>
      <w:pPr>
        <w:spacing w:after="0"/>
      </w:pPr>
    </w:p>
    <w:p>
      <w:pPr>
        <w:spacing w:after="0"/>
      </w:pPr>
      <w:r>
        <w:rPr>
          <w:rFonts w:ascii="Arial" w:hAnsi="Arial"/>
          <w:color w:val="C0C0C0"/>
          <w:sz w:val="22"/>
        </w:rPr>
        <w:t>23:00</w:t>
      </w:r>
    </w:p>
    <w:p>
      <w:pPr>
        <w:spacing w:after="0"/>
      </w:pPr>
      <w:r>
        <w:rPr>
          <w:rFonts w:ascii="Arial" w:hAnsi="Arial"/>
          <w:sz w:val="22"/>
        </w:rPr>
        <w:t>I open to being in touch with spirit.</w:t>
      </w:r>
    </w:p>
    <w:p>
      <w:pPr>
        <w:spacing w:after="0"/>
      </w:pPr>
    </w:p>
    <w:p>
      <w:pPr>
        <w:spacing w:after="0"/>
      </w:pPr>
      <w:r>
        <w:rPr>
          <w:rFonts w:ascii="Arial" w:hAnsi="Arial"/>
          <w:color w:val="C0C0C0"/>
          <w:sz w:val="22"/>
        </w:rPr>
        <w:t>23:05</w:t>
      </w:r>
    </w:p>
    <w:p>
      <w:pPr>
        <w:spacing w:after="0"/>
      </w:pPr>
      <w:r>
        <w:rPr>
          <w:rFonts w:ascii="Arial" w:hAnsi="Arial"/>
          <w:sz w:val="22"/>
        </w:rPr>
        <w:t>I open to listening to divine guidance. Trusting in divine guidance, I live only from it, letting it move me. I now surrender and let go. Asking spirit for guidance and receiving answers.</w:t>
      </w:r>
    </w:p>
    <w:p>
      <w:pPr>
        <w:spacing w:after="0"/>
      </w:pPr>
    </w:p>
    <w:p>
      <w:pPr>
        <w:spacing w:after="0"/>
      </w:pPr>
      <w:r>
        <w:rPr>
          <w:rFonts w:ascii="Arial" w:hAnsi="Arial"/>
          <w:color w:val="C0C0C0"/>
          <w:sz w:val="22"/>
        </w:rPr>
        <w:t>23:27</w:t>
      </w:r>
    </w:p>
    <w:p>
      <w:pPr>
        <w:spacing w:after="0"/>
      </w:pPr>
      <w:r>
        <w:rPr>
          <w:rFonts w:ascii="Arial" w:hAnsi="Arial"/>
          <w:sz w:val="22"/>
        </w:rPr>
        <w:t>The universe is on my side.</w:t>
      </w:r>
    </w:p>
    <w:p>
      <w:pPr>
        <w:spacing w:after="0"/>
      </w:pPr>
    </w:p>
    <w:p>
      <w:pPr>
        <w:spacing w:after="0"/>
      </w:pPr>
      <w:r>
        <w:rPr>
          <w:rFonts w:ascii="Arial" w:hAnsi="Arial"/>
          <w:color w:val="C0C0C0"/>
          <w:sz w:val="22"/>
        </w:rPr>
        <w:t>23:32</w:t>
      </w:r>
    </w:p>
    <w:p>
      <w:pPr>
        <w:spacing w:after="0"/>
      </w:pPr>
      <w:r>
        <w:rPr>
          <w:rFonts w:ascii="Arial" w:hAnsi="Arial"/>
          <w:sz w:val="22"/>
        </w:rPr>
        <w:t>With trust and faith in spirit. I feel evermore positive and optimistic. I open to knowing who I truly am and knowing my life's purpose. I trust my joy and I follow my bliss. I open to knowing my Dharma and to live in only that. With fixity of purpose, I put my whole heart into whatever is before me. I now open to utilize him much special talents, skills and abilities. I am now attracting opportunities and supportive relationships. With a yes mind set, I trust and believe in myself. I dream big and I'm fully capable of manifesting my vision with confidence and high self esteem. I feel ever more self assured and secure within myself with a renewed enthusiasm, motivation and determination I am consistent and persevering and reach my goal. I now see myself as more likable, lovable, funny, friendly, and outgoing. I invest time, energy, money and talent into manifesting my dharma. I increase the flow of money in all aspects of my life. By doing only good, I create multiple income streams within my dharma. I am prioritizing myself, knowing that that is the best thing that I can do for the world.</w:t>
      </w:r>
    </w:p>
    <w:p>
      <w:pPr>
        <w:spacing w:after="0"/>
      </w:pPr>
    </w:p>
    <w:p>
      <w:pPr>
        <w:spacing w:after="0"/>
      </w:pPr>
      <w:r>
        <w:rPr>
          <w:rFonts w:ascii="Arial" w:hAnsi="Arial"/>
          <w:color w:val="C0C0C0"/>
          <w:sz w:val="22"/>
        </w:rPr>
        <w:t>25:50</w:t>
      </w:r>
    </w:p>
    <w:p>
      <w:pPr>
        <w:spacing w:after="0"/>
      </w:pPr>
      <w:r>
        <w:rPr>
          <w:rFonts w:ascii="Arial" w:hAnsi="Arial"/>
          <w:sz w:val="22"/>
        </w:rPr>
        <w:t>I invest in myself</w:t>
      </w:r>
    </w:p>
    <w:p>
      <w:pPr>
        <w:spacing w:after="0"/>
      </w:pPr>
    </w:p>
    <w:p>
      <w:pPr>
        <w:spacing w:after="0"/>
      </w:pPr>
      <w:r>
        <w:rPr>
          <w:rFonts w:ascii="Arial" w:hAnsi="Arial"/>
          <w:color w:val="C0C0C0"/>
          <w:sz w:val="22"/>
        </w:rPr>
        <w:t>25:54</w:t>
      </w:r>
    </w:p>
    <w:p>
      <w:pPr>
        <w:spacing w:after="0"/>
      </w:pPr>
      <w:r>
        <w:rPr>
          <w:rFonts w:ascii="Arial" w:hAnsi="Arial"/>
          <w:sz w:val="22"/>
        </w:rPr>
        <w:t>with Financial Intelligence, I have mastery over money. I trust in the law of giving and receiving. Every dollar I spend comes back to me tenfold.</w:t>
      </w:r>
    </w:p>
    <w:p>
      <w:pPr>
        <w:spacing w:after="0"/>
      </w:pPr>
    </w:p>
    <w:p>
      <w:pPr>
        <w:spacing w:after="0"/>
      </w:pPr>
      <w:r>
        <w:rPr>
          <w:rFonts w:ascii="Arial" w:hAnsi="Arial"/>
          <w:color w:val="C0C0C0"/>
          <w:sz w:val="22"/>
        </w:rPr>
        <w:t>26:13</w:t>
      </w:r>
    </w:p>
    <w:p>
      <w:pPr>
        <w:spacing w:after="0"/>
      </w:pPr>
      <w:r>
        <w:rPr>
          <w:rFonts w:ascii="Arial" w:hAnsi="Arial"/>
          <w:sz w:val="22"/>
        </w:rPr>
        <w:t>I am a Money Magnet.</w:t>
      </w:r>
    </w:p>
    <w:p>
      <w:pPr>
        <w:spacing w:after="0"/>
      </w:pPr>
    </w:p>
    <w:p>
      <w:pPr>
        <w:spacing w:after="0"/>
      </w:pPr>
      <w:r>
        <w:rPr>
          <w:rFonts w:ascii="Arial" w:hAnsi="Arial"/>
          <w:color w:val="C0C0C0"/>
          <w:sz w:val="22"/>
        </w:rPr>
        <w:t>26:18</w:t>
      </w:r>
    </w:p>
    <w:p>
      <w:pPr>
        <w:spacing w:after="0"/>
      </w:pPr>
      <w:r>
        <w:rPr>
          <w:rFonts w:ascii="Arial" w:hAnsi="Arial"/>
          <w:sz w:val="22"/>
        </w:rPr>
        <w:t>My having money makes everyone better off and no one works. My chances for success are inevitable. Now take a moment in silence, to ask spirit for guidance. Bring your attention here now to that place within that silence place. The place where you are aware of your own consciousness, the silence space of your own conscious awareness</w:t>
      </w:r>
    </w:p>
    <w:p>
      <w:pPr>
        <w:spacing w:after="0"/>
      </w:pPr>
    </w:p>
    <w:p>
      <w:pPr>
        <w:spacing w:after="0"/>
      </w:pPr>
      <w:r>
        <w:rPr>
          <w:rFonts w:ascii="Arial" w:hAnsi="Arial"/>
          <w:color w:val="C0C0C0"/>
          <w:sz w:val="22"/>
        </w:rPr>
        <w:t>26:55</w:t>
      </w:r>
    </w:p>
    <w:p>
      <w:pPr>
        <w:spacing w:after="0"/>
      </w:pPr>
      <w:r>
        <w:rPr>
          <w:rFonts w:ascii="Arial" w:hAnsi="Arial"/>
          <w:sz w:val="22"/>
        </w:rPr>
        <w:t>in that space of time, and</w:t>
      </w:r>
    </w:p>
    <w:p>
      <w:pPr>
        <w:spacing w:after="0"/>
      </w:pPr>
    </w:p>
    <w:p>
      <w:pPr>
        <w:spacing w:after="0"/>
      </w:pPr>
      <w:r>
        <w:rPr>
          <w:rFonts w:ascii="Arial" w:hAnsi="Arial"/>
          <w:color w:val="C0C0C0"/>
          <w:sz w:val="22"/>
        </w:rPr>
        <w:t>27:00</w:t>
      </w:r>
    </w:p>
    <w:p>
      <w:pPr>
        <w:spacing w:after="0"/>
      </w:pPr>
      <w:r>
        <w:rPr>
          <w:rFonts w:ascii="Arial" w:hAnsi="Arial"/>
          <w:sz w:val="22"/>
        </w:rPr>
        <w:t>you ask spirit for guidance. And you open Gracie, you asked who you are. You ask what you're meant to do. And you're open to receive the answers as I'm silent for a moment.</w:t>
      </w:r>
    </w:p>
    <w:p>
      <w:pPr>
        <w:spacing w:after="0"/>
      </w:pPr>
    </w:p>
    <w:p>
      <w:pPr>
        <w:spacing w:after="0"/>
      </w:pPr>
      <w:r>
        <w:rPr>
          <w:rFonts w:ascii="Arial" w:hAnsi="Arial"/>
          <w:color w:val="C0C0C0"/>
          <w:sz w:val="22"/>
        </w:rPr>
        <w:t>27:48</w:t>
      </w:r>
    </w:p>
    <w:p>
      <w:pPr>
        <w:spacing w:after="0"/>
      </w:pPr>
      <w:r>
        <w:rPr>
          <w:rFonts w:ascii="Arial" w:hAnsi="Arial"/>
          <w:sz w:val="22"/>
        </w:rPr>
        <w:t>Now, every time you revisit that space where you're open to receive guidance, you learn to listen better. You learn to receive the communications from spirit mark, linger they, they come to you even as I speak now. And you can begin to see this manifesting into your life. See yourself in situation. seeing yourself in any situation is this person who is unfolding this vision. You see a confident successful dynamic you living your life. manifesting your invention. Take a moment to see you and what you do, unfolding into every aspect of an abundant and prosperous life.</w:t>
      </w:r>
    </w:p>
    <w:p>
      <w:pPr>
        <w:spacing w:after="0"/>
      </w:pPr>
    </w:p>
    <w:p>
      <w:pPr>
        <w:spacing w:after="0"/>
      </w:pPr>
      <w:r>
        <w:rPr>
          <w:rFonts w:ascii="Arial" w:hAnsi="Arial"/>
          <w:color w:val="C0C0C0"/>
          <w:sz w:val="22"/>
        </w:rPr>
        <w:t>29:27</w:t>
      </w:r>
    </w:p>
    <w:p>
      <w:pPr>
        <w:spacing w:after="0"/>
      </w:pPr>
      <w:r>
        <w:rPr>
          <w:rFonts w:ascii="Arial" w:hAnsi="Arial"/>
          <w:sz w:val="22"/>
        </w:rPr>
        <w:t>You have just seen your own reality for as you can see it the ellinon thinking so to does it become your reality. Now, this work can only benefit. It can only improve your life in every way. And every time that you repeat this programming. You get even more out of it. It can only benefit you and every time you hear it, it becomes even more powerful. You tap into spirit Ethan deep dive in spectrum More later, and the ability to visualize it and to manifest it becomes easier and easier not to like to remain in the state of deep meditation, you'd like to continue in this state or even the drift into sleep, I can use that you can ignore the suggestions that I'm about to give you know, when you come out of the state later, you come out feeling wonderful. If you're ready to come back to full and regular waking consciousness now, then you can take the following suggestions, I'm going to count from one to five, when I get to five, you'll be back, you'll feel wide awake, you'll feel refreshed, you feel perfect in every way, a number one coming back more and more to your surroundings. Number two, feeling really good about yourself, who you are and your place in this world. One, two, and three, come back feeling rested and refreshed. You remember this entire session, when you can return to the state anytime you wish now and 1234. And when you're ready, and number five, you're back, wide awake and refreshed right here. Now, back to a full and regular waking consciousness.</w:t>
      </w:r>
    </w:p>
    <w:p>
      <w:pPr>
        <w:spacing w:after="0"/>
      </w:pPr>
    </w:p>
    <w:p>
      <w:pPr>
        <w:spacing w:after="0"/>
      </w:pPr>
      <w:r>
        <w:rPr>
          <w:rFonts w:ascii="Arial" w:hAnsi="Arial"/>
          <w:color w:val="C0C0C0"/>
          <w:sz w:val="22"/>
        </w:rPr>
        <w:t>31:23</w:t>
      </w:r>
    </w:p>
    <w:p>
      <w:pPr>
        <w:spacing w:after="0"/>
      </w:pPr>
      <w:r>
        <w:rPr>
          <w:rFonts w:ascii="Arial" w:hAnsi="Arial"/>
          <w:sz w:val="22"/>
        </w:rPr>
        <w:t>I hope you're feeling more prosperous and abundant in tune in connected. So you can repeat that I don't believe it's in the Student Resources section. But it's right there at the beginning of that meditation, go back in listen to that, make your own, repeat that kind of thing on a daily basis, and you can change your life. I think I probably had said earlier that when I made it into a product and selling it for 1795 to $18 plus tax. It was amazing how many people wouldn't purchase the product for whatever reason they don't believe they can be successful, they feel that there's not going to use it and don't believe in hypnosis, it's too much time it's too much money. The investment in your subconscious programming is enormous. I mean, our subconscious is vibrating out like magnet, about how big our field is, and what type of person we can attract. And just everything about how we conduct ourselves. How do you dress? How do you shake hands? How do you make eye contact? When you build your website? What is it going to look like when you're at a networking group meeting? If you'd even get to a networking group meeting, how would you prove to be presenting yourself? You know, are you outgoing and charismatic? Or is there a calm confidence? Or are you just quiet and withdrawn and holding back? You program to dream big you program to say I can manifest anything I put my mind to? And you know what financial cap? Have you put upon yourself capable of 100,000 per year capable of a million per year? At what point is the subconscious limiting you. So some of the things about meditation went to a couple notes when it started at least there were subliminals embedded in the music. I believe you have access to the subliminals from the creating the manifest prosperity set in the Student Resources. You play music like that. And they can use that for your own CDs. It's not your own products. It's not royalty free in that way. The concept is you'll have music, put the suggestion underneath it. And as you probably right now, you put that music in the background of the session. So it helps even in a placebo level to let your client know you're getting subliminal as well as conscious and subconscious hypnotic programming. You want to listen to that kind of stuff over and over again. And literally I go saying you know invest two to three months at least, in reprogramming your subconscious mind in that way to say I don't think I have the time or the energy the money to do that is such a mistake when one major shift inside of you could literally yield hundreds 10s of thousands of dollars in whatever we want to measure per month per year, but any increase in money would have been worth it for sure. Okay, so um, what you're looking at here on page number eight, overcoming negative beliefs. A lot of what's written here is for somebody who would be new at this, you know, just going through this workbook explaining the nature of How your subconscious stops developing around the age of 10 has done this 100% true. But basically that all the programming is in there, very well established by the age of 10. And if you haven't, reprogram your subconscious, you have a inner child, they're running your financial show, not always a good idea.</w:t>
      </w:r>
    </w:p>
    <w:p>
      <w:pPr>
        <w:spacing w:after="0"/>
      </w:pPr>
    </w:p>
    <w:p>
      <w:pPr>
        <w:spacing w:after="0"/>
      </w:pPr>
      <w:r>
        <w:rPr>
          <w:rFonts w:ascii="Arial" w:hAnsi="Arial"/>
          <w:color w:val="C0C0C0"/>
          <w:sz w:val="22"/>
        </w:rPr>
        <w:t>35:22</w:t>
      </w:r>
    </w:p>
    <w:p>
      <w:pPr>
        <w:spacing w:after="0"/>
      </w:pPr>
      <w:r>
        <w:rPr>
          <w:rFonts w:ascii="Arial" w:hAnsi="Arial"/>
          <w:sz w:val="22"/>
        </w:rPr>
        <w:t>So what we're gonna do in this one is look at what are some of the stem sentences we can use with our clients? And we want to uncover what are the negative beliefs, not just the general low self esteem beliefs, I'm not worthy, I'm not good enough. I'm stupid, bad, shameful. I don't deserve good things to come to me because of my guilt. No, and that can be gone from childhood and guilt from later on in life, that you made money in ways that weren't all that ethical, you lost it all. And then you feel you don't deserve goodness. Now, we need to find what are the blockages. So I'll be giving you a complete three to five session protocol that you do with your clients. And this is a part of that. So at some point, during a very thorough intake, you're going to want to ask, so to say finish this sentence, don't even think about it so much. Simply put an ending on the sentence. First things that pop up into your mind, I see money as dirty, I see money as bad. I see money as the root of all evil, as you'll see there. I see money as limited. I see money as for those who are greedy, I see money is hard to obtain. Now people start saying, I see money is great, I see money as the opportunity to give me freedom, I see money as something that can help me and help others. You don't want to hear that stuff. That's the positive programming that's already in there. You want to have them focus on the negative actually be willing to make up some of the negatives. by me doing what I just did, saying, you know, money is bad money is dirty. I'm not programming that in. But if I did say it, and then I wrote it down, the next step is to do the positive reframe, so that I could actually program in the opposite of that. So there's no harm done in focusing on the negatives. Even if you realize that then you say, well, maybe it wasn't in there. It's okay because you're gonna program in money is wonderful money allows for great opportunity. Money is a source or a way for you to do good in this world. So whatever they come up with, you want to do a positive reframe on it. Here, let's talk about that briefly. An example would be I now see money as a means of providing greater levels of security, comfort, and a joyful lifestyle. When reframing beliefs, be aware of the following ideas, stay things in the positive, let the suggestions be emotionally moving. Short and sweet can be very powerful. Suggest action, not just the ability to act. So you're not just making a lot of money. You now do what you need to do to succeed. Now sound a positive reframe. It's just an important statement. I do what I need to do to succeed. And you never back off like I've talked about, you'd be extremely persevering am, I have a goal I want to reach my goal. If I don't reach it in the timeframe, I said, I'm gonna reframe, I'm going to move towards it again. But in this step sentence, the most important thing is not to let your subconscious be sabotaging you along the way. And remember, you can make things incremental, you do increase your wealth and your abundance your Financial Intelligence more and more each day. So every negative that I gave you do it five to seven times, you'll see here five to seven times for each one of these sentences or until you exhaust the fluff, you get to seven and there's more negatives coming out. Keep going you wouldn't want to miss one of those.</w:t>
      </w:r>
    </w:p>
    <w:p>
      <w:pPr>
        <w:spacing w:after="0"/>
      </w:pPr>
    </w:p>
    <w:p>
      <w:pPr>
        <w:spacing w:after="0"/>
      </w:pPr>
      <w:r>
        <w:rPr>
          <w:rFonts w:ascii="Arial" w:hAnsi="Arial"/>
          <w:color w:val="C0C0C0"/>
          <w:sz w:val="22"/>
        </w:rPr>
        <w:t>39:38</w:t>
      </w:r>
    </w:p>
    <w:p>
      <w:pPr>
        <w:spacing w:after="0"/>
      </w:pPr>
      <w:r>
        <w:rPr>
          <w:rFonts w:ascii="Arial" w:hAnsi="Arial"/>
          <w:sz w:val="22"/>
        </w:rPr>
        <w:t>The workbook lets you do it on your own. So if you want to, you could actually do this for yourself. I see money as write down the negative and then write the positive reframe the positive reframe. A reworded suggestion stated in the positive the opposite of the negative programming goes into your clients. Programming session. And this of course will give you something to do in the first session as part of the interview process. Stem sentence to my opportunities for success are my chances for success are virtually non existent. So things like my chances for success are limited. limited because of my gender limited because of my race or ethnicity limited because of my education limited because of my language, or use of the English language or the language and the culture that I'm in. My chances for success are horrible. Poor, not as good as others to get a whole list out encourage you to do your own press pause if you'd like find your own, and then write the positive reframes for each one of those. The next one, I think rich people are you heard this in the video with Terry when we're processing her beliefs in this way. And what she uncovered were things like rich people are greedy, rich people are bad, rich people and examples. Rich people are snobs, rich people are arrogant, rich people are full of themselves. There's five right there. The theme on this one is you never you let yourself be what you resent. If your subconscious says I don't want to be a bad person, I don't want to be a greedy person, I don't want to be a snob I don't want to be superior, you won't let yourself be then. Therefore, any projection that you're putting on to people with money, you want to clear that. And really the secret is to be grateful for other people's success. And consider yourself one of the fortunate ones, one of those who aren't blessed. So be sure you don't project on to those with money, these negative subconscious beliefs. Right now, of course, there's wealthy people who are not doing good works, the programming is you're one of the wealthy people who are doing really good works. All right, that covers the majority of those. And then here, the one thing that holds me back most is which is very helpful in finding your clients blocks. So the one thing that holds me back most is lack of capital, I just don't have the money to get started. lack of resources, lack of relationships, lack of car, you know, whatever it is, there really isn't an excuse for any of those things. Even if you are really limited. I can just tell you, this hired somebody recently who really seriously needed money. And, you know, in just a couple of days of being interacting here with the school, start to transform his life. And, you know, I won't go into details and all respect for confidentiality, but the concept was, we're going down the elevator together. And I said, so you know, after where you just weren't where you are now, did you ever picture that you'd be functioning from the top of a skyscraper and making all this money right away, and I don't think even fully got what I was alluding to, to be honest, but the concept was how quickly his situation changed. And while let's say this person wanted to be a hypnotherapist. Okay. So maybe he got a job for a while. But he can start doing $50,000 a year work even for a year. And then put away which we'll be talking about later, how do we actually what are the wealth building strategies, start to put away some of that money to create his hypnotherapy practice, if that's where direction he was going. So when people put these imaginary blocks that are there, now, they're not honoring the asset of time, right, that time is a very important asset. And the more that you let go by the more opportunity and gets wasted, and you know, none of us are getting any younger. So find out the things that are holding the person back. And yeah, do a positive reframing though. So the one thing that holds him back is lack of money. Okay, well, what is the solution here?</w:t>
      </w:r>
    </w:p>
    <w:p>
      <w:pPr>
        <w:spacing w:after="0"/>
      </w:pPr>
    </w:p>
    <w:p>
      <w:pPr>
        <w:spacing w:after="0"/>
      </w:pPr>
      <w:r>
        <w:rPr>
          <w:rFonts w:ascii="Arial" w:hAnsi="Arial"/>
          <w:color w:val="C0C0C0"/>
          <w:sz w:val="22"/>
        </w:rPr>
        <w:t>44:29</w:t>
      </w:r>
    </w:p>
    <w:p>
      <w:pPr>
        <w:spacing w:after="0"/>
      </w:pPr>
      <w:r>
        <w:rPr>
          <w:rFonts w:ascii="Arial" w:hAnsi="Arial"/>
          <w:sz w:val="22"/>
        </w:rPr>
        <w:t>You know, you're gonna get a line of credit, or you're gonna ask your family for money, or you're gonna manifest a job, yeah, and bite the bullet and work for six months, and then save up some money and take your next step. But there's no objection. And I've worked with people who are in their 60s 70s who literally have no savings whatsoever. And we've done the financial prosperity programming and we say look until you're 60 years old, What if you work for the next 10 years, and we get your income up to $50,000 a year? over 10 years, that's $500,000. If you make $25,000, over 10 years, that's a quarter of a million dollars. The question is, where did that money go? Now, of course, some of it goes to taxes, and there's going to be expenses. But did you take a percentage of that money and transform it into greater wealth? The attitude we want to have with our clients is there's no blockages, no excuse. Yeah, there may be things to overcome the challenges, but that's what we're here to help them to overcome their mental challenges, and get them into a state to say, hey, you give me one month, you give me a lawnmower, I'll turn into $100,000 right there. You know how to make this happen. By the way, I had made a list some things in that programming that I said I would cover, I mentioned subliminals, and then jumped in. The concept of that programming was prosperity in all areas of your life. Words like prosperity, abundance, clarity, knowing who you are, and knowing your life's purpose. Again, you don't want to just make money to shoot the sake of making money, you want it to be dharmic, you want it to be aligned with who you are. And then meditation is fewer countries work to get you in touch with spirit to listen to, and receiving divine guidance, letting them move you to surrender to let go. A lot of my teachings, especially in the Monday night classes, if you go to those recordings, but very much. So when we get to transpersonal training, we learn a lot about letting go and allowing higher power to move through us for now, on the pages where I want to say you're not going to be able to do that, while you have these negative beliefs holding you back, okay, so these stem sentences can be part of a beginning intake, let's go into creating a manifesting. As you know, there are 12 major steps or components of the creating and manifesting formula. When you work with a client for each of these steps that's review them and show you how it goes. And then at the end of this section, I'll play you the creating and manifesting meditation. You want to develop clarity of intent with your client. So as part of a three to five session protocol, one of those entire sessions can be an introductory to the Life Mastery course. So let's open up a notepad</w:t>
      </w:r>
    </w:p>
    <w:p>
      <w:pPr>
        <w:spacing w:after="0"/>
      </w:pPr>
    </w:p>
    <w:p>
      <w:pPr>
        <w:spacing w:after="0"/>
      </w:pPr>
      <w:r>
        <w:rPr>
          <w:rFonts w:ascii="Arial" w:hAnsi="Arial"/>
          <w:color w:val="C0C0C0"/>
          <w:sz w:val="22"/>
        </w:rPr>
        <w:t>47:58</w:t>
      </w:r>
    </w:p>
    <w:p>
      <w:pPr>
        <w:spacing w:after="0"/>
      </w:pPr>
      <w:r>
        <w:rPr>
          <w:rFonts w:ascii="Arial" w:hAnsi="Arial"/>
          <w:sz w:val="22"/>
        </w:rPr>
        <w:t>and start to give you a sense, and they'll elaborate as we go on what a three to five session prosperity protocol can look like three to five session price parity protocol.</w:t>
      </w:r>
    </w:p>
    <w:p>
      <w:pPr>
        <w:spacing w:after="0"/>
      </w:pPr>
    </w:p>
    <w:p>
      <w:pPr>
        <w:spacing w:after="0"/>
      </w:pPr>
      <w:r>
        <w:rPr>
          <w:rFonts w:ascii="Arial" w:hAnsi="Arial"/>
          <w:color w:val="C0C0C0"/>
          <w:sz w:val="22"/>
        </w:rPr>
        <w:t>48:20</w:t>
      </w:r>
    </w:p>
    <w:p>
      <w:pPr>
        <w:spacing w:after="0"/>
      </w:pPr>
      <w:r>
        <w:rPr>
          <w:rFonts w:ascii="Arial" w:hAnsi="Arial"/>
          <w:sz w:val="22"/>
        </w:rPr>
        <w:t>Alright, so</w:t>
      </w:r>
    </w:p>
    <w:p>
      <w:pPr>
        <w:spacing w:after="0"/>
      </w:pPr>
    </w:p>
    <w:p>
      <w:pPr>
        <w:spacing w:after="0"/>
      </w:pPr>
      <w:r>
        <w:rPr>
          <w:rFonts w:ascii="Arial" w:hAnsi="Arial"/>
          <w:color w:val="C0C0C0"/>
          <w:sz w:val="22"/>
        </w:rPr>
        <w:t>48:24</w:t>
      </w:r>
    </w:p>
    <w:p>
      <w:pPr>
        <w:spacing w:after="0"/>
      </w:pPr>
      <w:r>
        <w:rPr>
          <w:rFonts w:ascii="Arial" w:hAnsi="Arial"/>
          <w:sz w:val="22"/>
        </w:rPr>
        <w:t>session one</w:t>
      </w:r>
    </w:p>
    <w:p>
      <w:pPr>
        <w:spacing w:after="0"/>
      </w:pPr>
    </w:p>
    <w:p>
      <w:pPr>
        <w:spacing w:after="0"/>
      </w:pPr>
      <w:r>
        <w:rPr>
          <w:rFonts w:ascii="Arial" w:hAnsi="Arial"/>
          <w:color w:val="C0C0C0"/>
          <w:sz w:val="22"/>
        </w:rPr>
        <w:t>48:26</w:t>
      </w:r>
    </w:p>
    <w:p>
      <w:pPr>
        <w:spacing w:after="0"/>
      </w:pPr>
      <w:r>
        <w:rPr>
          <w:rFonts w:ascii="Arial" w:hAnsi="Arial"/>
          <w:sz w:val="22"/>
        </w:rPr>
        <w:t>is going to be column A, column B.</w:t>
      </w:r>
    </w:p>
    <w:p>
      <w:pPr>
        <w:spacing w:after="0"/>
      </w:pPr>
    </w:p>
    <w:p>
      <w:pPr>
        <w:spacing w:after="0"/>
      </w:pPr>
      <w:r>
        <w:rPr>
          <w:rFonts w:ascii="Arial" w:hAnsi="Arial"/>
          <w:color w:val="C0C0C0"/>
          <w:sz w:val="22"/>
        </w:rPr>
        <w:t>48:32</w:t>
      </w:r>
    </w:p>
    <w:p>
      <w:pPr>
        <w:spacing w:after="0"/>
      </w:pPr>
      <w:r>
        <w:rPr>
          <w:rFonts w:ascii="Arial" w:hAnsi="Arial"/>
          <w:sz w:val="22"/>
        </w:rPr>
        <w:t>As far as not programming.</w:t>
      </w:r>
    </w:p>
    <w:p>
      <w:pPr>
        <w:spacing w:after="0"/>
      </w:pPr>
    </w:p>
    <w:p>
      <w:pPr>
        <w:spacing w:after="0"/>
      </w:pPr>
      <w:r>
        <w:rPr>
          <w:rFonts w:ascii="Arial" w:hAnsi="Arial"/>
          <w:color w:val="C0C0C0"/>
          <w:sz w:val="22"/>
        </w:rPr>
        <w:t>48:36</w:t>
      </w:r>
    </w:p>
    <w:p>
      <w:pPr>
        <w:spacing w:after="0"/>
      </w:pPr>
      <w:r>
        <w:rPr>
          <w:rFonts w:ascii="Arial" w:hAnsi="Arial"/>
          <w:sz w:val="22"/>
        </w:rPr>
        <w:t>So go back to your fundamentals and you're doing that kind of work. You're doing a more in depth intake, and you're going to be in that sentence doing the stem sentence.</w:t>
      </w:r>
    </w:p>
    <w:p>
      <w:pPr>
        <w:spacing w:after="0"/>
      </w:pPr>
    </w:p>
    <w:p>
      <w:pPr>
        <w:spacing w:after="0"/>
      </w:pPr>
      <w:r>
        <w:rPr>
          <w:rFonts w:ascii="Arial" w:hAnsi="Arial"/>
          <w:color w:val="C0C0C0"/>
          <w:sz w:val="22"/>
        </w:rPr>
        <w:t>48:48</w:t>
      </w:r>
    </w:p>
    <w:p>
      <w:pPr>
        <w:spacing w:after="0"/>
      </w:pPr>
      <w:r>
        <w:rPr>
          <w:rFonts w:ascii="Arial" w:hAnsi="Arial"/>
          <w:sz w:val="22"/>
        </w:rPr>
        <w:t>stems and</w:t>
      </w:r>
    </w:p>
    <w:p>
      <w:pPr>
        <w:spacing w:after="0"/>
      </w:pPr>
    </w:p>
    <w:p>
      <w:pPr>
        <w:spacing w:after="0"/>
      </w:pPr>
      <w:r>
        <w:rPr>
          <w:rFonts w:ascii="Arial" w:hAnsi="Arial"/>
          <w:color w:val="C0C0C0"/>
          <w:sz w:val="22"/>
        </w:rPr>
        <w:t>48:52</w:t>
      </w:r>
    </w:p>
    <w:p>
      <w:pPr>
        <w:spacing w:after="0"/>
      </w:pPr>
      <w:r>
        <w:rPr>
          <w:rFonts w:ascii="Arial" w:hAnsi="Arial"/>
          <w:sz w:val="22"/>
        </w:rPr>
        <w:t>stem sentence for beliefs. Now, this is for every aspect, all the negative beliefs, all the negative emotions and for the the ones we just saw on the previous page, so the prosperity stem sentences, four blocks, and then with the column B, you're doing the reframe. For all of those the person you could do subliminal programming in there, the person walks away at the end of the session with their first hypnotic programming session, just like you heard. session two would be the Life Mastery course. You're going to introduce it to them explain all the different sections and you start going through some of the sections with him, letting them use it as homework for the next week. You might even give them two weeks. Now people don't always do their homework. So sometimes this turns into more sessions because you do a lot of the sections with them together. You're doing the getting organized. process for this one can you organize process and take him through remember all the stages core mission statement? Life principles, universal law, which of course is covered over there over them in the creating a manifesting formula itself. What is their big vision? What is the mid range vision short term vision, teach them how to do list teach about the daily planner, getting everything organized, including a dream board or a collage that shows it all. They're gonna get it all done in that section, but things you can do with them during that you can help them try to core mission statements. You can definitely help them to do life principles. And a big thing to do is the life categories prioritized if you go back and remember that has three significant sections to help them to get clear. So first, what are life categories. Second, prioritize those. And third sub categorized those. So if you go back and review, you can take them through those stages, to the best of your ability, at least explain to them about the vision, make it a homework assignment for them to become clear on their vision, you don't want to be doing creating and manifesting without any real clarity of intent. Now somewhere in session one and two, it's a really good idea to get clear. And we'll put out this back in session one clear on things like your current income, and assets and your goals. So where are you now? And where do you want to be, and a lot of the first session might have something to do with a one powerful suggestion. I don't know how we're gonna get there yet for you, you know, we don't know what you're gonna do. We don't know what your career will be. Or you're in a career that couldn't make this much money necessarily doing just what you're doing. So stuff like on or before, January 2000. Again, I'll put this out for the future 2020 I make? No Let's say $1 million per year or more. And then of course, you do want to be clear is that gross income is that net income. For most people, your clients coming in, they'll be perfectly fine saying okay, that's gross income, then after taxes, you know, no problem, happy to take what's left over. But either way, the date will be adjusted for the client</w:t>
      </w:r>
    </w:p>
    <w:p>
      <w:pPr>
        <w:spacing w:after="0"/>
      </w:pPr>
    </w:p>
    <w:p>
      <w:pPr>
        <w:spacing w:after="0"/>
      </w:pPr>
      <w:r>
        <w:rPr>
          <w:rFonts w:ascii="Arial" w:hAnsi="Arial"/>
          <w:color w:val="C0C0C0"/>
          <w:sz w:val="22"/>
        </w:rPr>
        <w:t>52:52</w:t>
      </w:r>
    </w:p>
    <w:p>
      <w:pPr>
        <w:spacing w:after="0"/>
      </w:pPr>
      <w:r>
        <w:rPr>
          <w:rFonts w:ascii="Arial" w:hAnsi="Arial"/>
          <w:sz w:val="22"/>
        </w:rPr>
        <w:t>usually can be before that</w:t>
      </w:r>
    </w:p>
    <w:p>
      <w:pPr>
        <w:spacing w:after="0"/>
      </w:pPr>
    </w:p>
    <w:p>
      <w:pPr>
        <w:spacing w:after="0"/>
      </w:pPr>
      <w:r>
        <w:rPr>
          <w:rFonts w:ascii="Arial" w:hAnsi="Arial"/>
          <w:color w:val="C0C0C0"/>
          <w:sz w:val="22"/>
        </w:rPr>
        <w:t>52:54</w:t>
      </w:r>
    </w:p>
    <w:p>
      <w:pPr>
        <w:spacing w:after="0"/>
      </w:pPr>
      <w:r>
        <w:rPr>
          <w:rFonts w:ascii="Arial" w:hAnsi="Arial"/>
          <w:sz w:val="22"/>
        </w:rPr>
        <w:t>date. So by January 2020, and then the number this much money or more. But you want to be very clear in your mind, it's not necessarily a huge thing anymore these days to make a million dollars a year if your company makes a million a year, but you're having to pay off all these other expenses to get there. I know a person who's doing a multi million dollar company she closes million dollar deals and yet is pretty much broke. Because the income and the expenses equal out and there's no real wealth there. So you need to program in we'll go into these principles in the next video, increasing the income and the assets and decreasing the expenses and the liabilities. Okay, so those are some of the basic things you're working to get some basic clarity in session one. And so what kind of beliefs and emotions would you look for what kind of STEM sentences depending on where they're at in their life say some like my based on my given situation, I feel so angry based on a given situation. I feel so scared based on a given situation. I feel so</w:t>
      </w:r>
    </w:p>
    <w:p>
      <w:pPr>
        <w:spacing w:after="0"/>
      </w:pPr>
    </w:p>
    <w:p>
      <w:pPr>
        <w:spacing w:after="0"/>
      </w:pPr>
      <w:r>
        <w:rPr>
          <w:rFonts w:ascii="Arial" w:hAnsi="Arial"/>
          <w:color w:val="C0C0C0"/>
          <w:sz w:val="22"/>
        </w:rPr>
        <w:t>54:17</w:t>
      </w:r>
    </w:p>
    <w:p>
      <w:pPr>
        <w:spacing w:after="0"/>
      </w:pPr>
      <w:r>
        <w:rPr>
          <w:rFonts w:ascii="Arial" w:hAnsi="Arial"/>
          <w:sz w:val="22"/>
        </w:rPr>
        <w:t>angry, sad, scared, and then</w:t>
      </w:r>
    </w:p>
    <w:p>
      <w:pPr>
        <w:spacing w:after="0"/>
      </w:pPr>
    </w:p>
    <w:p>
      <w:pPr>
        <w:spacing w:after="0"/>
      </w:pPr>
      <w:r>
        <w:rPr>
          <w:rFonts w:ascii="Arial" w:hAnsi="Arial"/>
          <w:color w:val="C0C0C0"/>
          <w:sz w:val="22"/>
        </w:rPr>
        <w:t>54:21</w:t>
      </w:r>
    </w:p>
    <w:p>
      <w:pPr>
        <w:spacing w:after="0"/>
      </w:pPr>
      <w:r>
        <w:rPr>
          <w:rFonts w:ascii="Arial" w:hAnsi="Arial"/>
          <w:sz w:val="22"/>
        </w:rPr>
        <w:t>guilty, guilty for getting myself into this position. And then do the I am stem sentences based on my stem cell based in my current situation and I feel like I am hopeless, helpless, powerless, trapped, you want to look for that kind of stuff that you uncovered during fundamentals. And then the other stem senses my chances for success are you get a whole list of 3040 negative thoughts negative words, do your column B reframe with the positive keywords, write out your suggestions and do it Programming CD, and that would be a session one, when they come in for session two, you want to get a lot more of the clarity of intent on their vision. This is the getting organized process. And these are the major things, you'll focus on their vision. Now, maybe it's only a short term for now, perhaps the best you can come up with during this timeframe with them is, Alright, we're gonna get you started with your own internet marketing business, you're gonna create one product, you're gonna start learning how to market whatever that product is online, and you're going to develop one income stream, or we're gonna manifest that you get a job. And they don't even teach you the strategy of investing in yourself first taking some of that money, and creating another even more lucrative income stream. So you want to know, kind of, you know, what is their vision, what are their goals, you can teach them about the other steps that to do list, the collage, even using a day timer, you had mostly what you're doing in this section in this session. So if the first one is primarily going to be put them in color for you, basically hypnotic programming, the second session, I would do another hypnotic programming with more clarity with the creating and manifesting formula. Or if you really wanted to, depending how long the session is, you might just do that creating a manifesting formula with him. Yet it's customized. But you're going to hear when we get to it in a moment is one that is completely generic that you had anything you want, you can plug into. Okay, so let me just make a clarify with some underlines. And before we go back to the claim manifesting formula, that's why actually, here's how it could work, you might spend the entire session getting the clarity of intent, they come back, and then they do creating manifesting. But really, if you took a whole session just for doing that process, it could really be the third session that you're doing, creating and manifesting with him. Let's assume he got through all that in one session. But again, this could really take just that alone to get them through the Life Mastery process. If you've gone through it, you'll know it'll take two or three sessions easy. assuming there's other sessions we're going to do besides the Life Mastery course itself, session three do parts therapy. Just as you heard with the session Atari, two clear, locking parts.</w:t>
      </w:r>
    </w:p>
    <w:p>
      <w:pPr>
        <w:spacing w:after="0"/>
      </w:pPr>
    </w:p>
    <w:p>
      <w:pPr>
        <w:spacing w:after="0"/>
      </w:pPr>
      <w:r>
        <w:rPr>
          <w:rFonts w:ascii="Arial" w:hAnsi="Arial"/>
          <w:color w:val="C0C0C0"/>
          <w:sz w:val="22"/>
        </w:rPr>
        <w:t>57:57</w:t>
      </w:r>
    </w:p>
    <w:p>
      <w:pPr>
        <w:spacing w:after="0"/>
      </w:pPr>
      <w:r>
        <w:rPr>
          <w:rFonts w:ascii="Arial" w:hAnsi="Arial"/>
          <w:sz w:val="22"/>
        </w:rPr>
        <w:t>At this stage of the protocol, they may very well say, you know, I've been feeling good about it. I'm doing good. However, there's a part of me that still doesn't believe I can do it. There's a part of me that's procrastinating. There's a part of me who is lazy, I keep hearing my dad's voice in my head saying this, my mom is always saying that bringing these parts and clear all the blocking parts, it's definitely a complete session. If you're being very thorough, remember, of course, you could be doing another session for multiple sessions with the Life Mastery course session four, I would encourage you to consider aggression to childhood heard to look for the child's subconscious beliefs. When you learn more about regression, what you'll be doing is exploring the relationship with mom exploring the relationship with dad exploring the relationship with other kids at school. I remember client two would go to school, but she was always the poor kid. And she kind of lived on the other side of the tracks. And she definitely had a programmed belief that she is whore. And actually this woman made relatively decent money considering compared to the average person, yet had no real accumulation of wealth couldn't go I mean, she did good for what her profession that she chosen profession paid pretty well. But there is no way that dad so conscious programming of IBM, the poor kid, I mean, it was really strong with let her go outside of that comfort zone. A lot of what's happening then session five could very well be open. That might mean you're redoing the programming. You might have to do more parts therapy, you might have to do regression therapy, session five, open and then possible examples. I can write here for you More programming might be more specific at this time as I got more clarity, more parts therapy, another regression, you can consider past life regression, I've seen a lot of people uncover very negative financial beliefs using that protocol, you'd have to believe in past lives. But the protocol, through the style of metaphor therapy that goes with it can really bring up a lot of stuff that you can see needs clearing. And then when you learn breathwork, you may want to consider doing that with this person to see what other blocks are very deep seated, that are getting in the person's way. So if you take all that in, this is far from all, but if you take all the techniques you learn in the school, you can turn almost anything into a financial prosperity session. Don't be afraid of not having an exact structure. If you just consider part hypnotic programming, introduce them to Life Mastery course make recording to the best of your ability of what you gather during that session, or let them do a homework assignment, come back with a lot more clarity of intent, then you can move into creating and manifesting more solid. And then the rest of what we talked about. So number one, if we go back over here, now, clarity of intent, when you do creating and manifesting, you don't want to say a lot of money, you want a very clear sense of what that's going to be. And maybe it's not money, maybe its clients, you know, people first, so Okay, on or before the state, I see 20, or more full paying clients per week, keep it simple, you can do creating manifesting as you've learned for the whole entire vision. Or you can do it for something much more specific. I actually, in these cases, because we're talking just finances, usually, I encourage people to be much more specific. So basically, what you're putting in there, if this were the case, on or before January, again, with the years 2020, I make $1 million or more per year, when you're doing that programming, you learn that in your</w:t>
      </w:r>
    </w:p>
    <w:p>
      <w:pPr>
        <w:spacing w:after="0"/>
      </w:pPr>
    </w:p>
    <w:p>
      <w:pPr>
        <w:spacing w:after="0"/>
      </w:pPr>
      <w:r>
        <w:rPr>
          <w:rFonts w:ascii="Arial" w:hAnsi="Arial"/>
          <w:color w:val="C0C0C0"/>
          <w:sz w:val="22"/>
        </w:rPr>
        <w:t>1:02:24</w:t>
      </w:r>
    </w:p>
    <w:p>
      <w:pPr>
        <w:spacing w:after="0"/>
      </w:pPr>
      <w:r>
        <w:rPr>
          <w:rFonts w:ascii="Arial" w:hAnsi="Arial"/>
          <w:sz w:val="22"/>
        </w:rPr>
        <w:t>in the advertising and marketing section, what you would do is you would take middle your numbers and divide it by 12. And you'd say okay, that means you need to be doing about 80 and round up a little bit, you need to be doing about $85,000 per month, let's say gross income, and then you know, clearly is that for the company? Or is that for you? Is that you know, is that your income before taxes? Or is that your net income after it's all said and done? You want to figure it out? So I would just put here for you in this clarity yearly, monthly</w:t>
      </w:r>
    </w:p>
    <w:p>
      <w:pPr>
        <w:spacing w:after="0"/>
      </w:pPr>
    </w:p>
    <w:p>
      <w:pPr>
        <w:spacing w:after="0"/>
      </w:pPr>
      <w:r>
        <w:rPr>
          <w:rFonts w:ascii="Arial" w:hAnsi="Arial"/>
          <w:color w:val="C0C0C0"/>
          <w:sz w:val="22"/>
        </w:rPr>
        <w:t>1:03:09</w:t>
      </w:r>
    </w:p>
    <w:p>
      <w:pPr>
        <w:spacing w:after="0"/>
      </w:pPr>
      <w:r>
        <w:rPr>
          <w:rFonts w:ascii="Arial" w:hAnsi="Arial"/>
          <w:sz w:val="22"/>
        </w:rPr>
        <w:t>and even weekly.</w:t>
      </w:r>
    </w:p>
    <w:p>
      <w:pPr>
        <w:spacing w:after="0"/>
      </w:pPr>
    </w:p>
    <w:p>
      <w:pPr>
        <w:spacing w:after="0"/>
      </w:pPr>
      <w:r>
        <w:rPr>
          <w:rFonts w:ascii="Arial" w:hAnsi="Arial"/>
          <w:color w:val="C0C0C0"/>
          <w:sz w:val="22"/>
        </w:rPr>
        <w:t>1:03:13</w:t>
      </w:r>
    </w:p>
    <w:p>
      <w:pPr>
        <w:spacing w:after="0"/>
      </w:pPr>
      <w:r>
        <w:rPr>
          <w:rFonts w:ascii="Arial" w:hAnsi="Arial"/>
          <w:sz w:val="22"/>
        </w:rPr>
        <w:t>So when you go to the bank, let's say hypnotherapists make a million dollars a year, you probably have to do more than to see clients to get to that goal. Yeah. Well, let's go back. Let's go to you know, hypnotherapy. So it's same thing, just take off a zero. So if you're looking at like 100,000 per year, monthly, you need to be doing good 8000 to 9000 a month consistently. And so weekly, you need to be doing good 2000 Plus, per week, it's a lot easier to see, it's easy to say I make $4 million a year, or I save $8 million by this date. It's easy to save when you really get down to what what how much you have to make per day to do that. If you need to do $2,000 a week, five days a week. That means you have to do $400 a day, five days a week to becoming close to that range of $100,000 income. If you're not clear on that you're not going to take action to make it happen. And it's very easy to just say wow, yeah million dollars per year. I want to be a millionaire making a million dollars per year.</w:t>
      </w:r>
    </w:p>
    <w:p>
      <w:pPr>
        <w:spacing w:after="0"/>
      </w:pPr>
    </w:p>
    <w:p>
      <w:pPr>
        <w:spacing w:after="0"/>
      </w:pPr>
      <w:r>
        <w:rPr>
          <w:rFonts w:ascii="Arial" w:hAnsi="Arial"/>
          <w:color w:val="C0C0C0"/>
          <w:sz w:val="22"/>
        </w:rPr>
        <w:t>1:04:24</w:t>
      </w:r>
    </w:p>
    <w:p>
      <w:pPr>
        <w:spacing w:after="0"/>
      </w:pPr>
      <w:r>
        <w:rPr>
          <w:rFonts w:ascii="Arial" w:hAnsi="Arial"/>
          <w:sz w:val="22"/>
        </w:rPr>
        <w:t>But I encourage you to get the clarity of intent to chunk down to what does that actually mean? Wow. million dollars here that's actually at will add up at around up $85,000 a month. Wow. I mean, a lot of people I've never even done that in a year. So you may have to of course getting chunk down as far as the goal and say, all right, if we're really talking about a eight year from now goal, and a number that you've never even come close to just like weight loss, you weigh 300 pounds. You want to be 150, we're not going to program in 150, we're going to get you down to 250. And then we're going to get you to come back in, get you to 200, we'll break the 200 mark, and then we'll program 150. You know, maybe we'll do it in three sections. So I've definitely had clients, I just got a call recently, actually. So somebody say, I want to reach a certain goal, we program them to get to their goal. And then we program them after six months or a year to get to that next goal. And I've definitely clients who have come back when they reach a goal to go further. One of the nice examples on if I told you the story was I put him in advertising, success programming, a RV recreational vehicle sales representative called me and said, Can you really increase your abilities for sales and for finances with hypnosis? Like oh my god, absolutely. And so he came in, we did probably a three session protocol. We did hypnotic programming, we did parts therapy, we moved on regression. But generally what I remember was he didn't have a lot of locks, he just needed the programming. We figured out what was the goal? What were the numbers? Okay, you're looking at, if you sell five, I forget what it was, you know, even one RV per week, or five RVs per week, you know, if you're close one a day, which probably you know, a lot, I don't remember. But basically, we figured out how many do you need to sell a week? What is that per month? Obviously, we know what that would be per year. But he only needed to know as long as I close, if I do one per month, let's say I'm sorry, one per week, and I do 50 of those a year, I will be the top salesperson, he became in a very short period of time, the top salesperson reaching those goals. I had multiple other sales people coming into me saying do that for me to do that for me. And eventually the owner himself came in and said, do that for me, my whole organization, and I'm sure they increase their income there by millions of dollars, for you know, the type of money they were talking about. And so you want this clarity of intent before you plug something into the formula. And don't just have such a big number or the word a lot. Anyway, to really start thinking about when I retire when 8 million in the bank cookie wall, you know, and a lot of this work, by the way, I will highly encourage any good Sep relationship with this person, I highly encourage you send them to a financial advisor. So if you do connect with a financial advisor, if you work with your own credit referral system, now you can refer your clients to me for prosperity programming, now refer clients to you for investing and for sitting down and figuring out what's it going to take. So let's say you're 30 years old, you want to retire when you're 60. So you've got 30 years, and how much money do you want? is liquid assets at that time? How much do you want in stocks? How much do you want in bonds, real estate investments, whatever? And what's it gonna take to get there. And when you really chunk down, you say, oh, like, for instance, right now, as most of you know, at this stage of the game, I have a 18 month old daughter actually to her one and a half year birthday today. And we started her college savings plan pretty early on, you know, ever seen and start that before I had a child. But soon as I did, I immediately realized I great, I've got a good 18 years with her. And what's it going to take to have the equivalent of today's education. It's like no one else think at the time is going to need to be like $400,000 for the standards of what I want her to be how I want her to have the freedom for any type of education that she wants. That all those numbers are figured out plugged into a savings plan every month, the money automatically goes in. But I had to really it's not hard but you know, really figure out you can do this with retirement calculators.</w:t>
      </w:r>
    </w:p>
    <w:p>
      <w:pPr>
        <w:spacing w:after="0"/>
      </w:pPr>
    </w:p>
    <w:p>
      <w:pPr>
        <w:spacing w:after="0"/>
      </w:pPr>
      <w:r>
        <w:rPr>
          <w:rFonts w:ascii="Arial" w:hAnsi="Arial"/>
          <w:color w:val="C0C0C0"/>
          <w:sz w:val="22"/>
        </w:rPr>
        <w:t>1:09:24</w:t>
      </w:r>
    </w:p>
    <w:p>
      <w:pPr>
        <w:spacing w:after="0"/>
      </w:pPr>
      <w:r>
        <w:rPr>
          <w:rFonts w:ascii="Arial" w:hAnsi="Arial"/>
          <w:sz w:val="22"/>
        </w:rPr>
        <w:t>Yeah, savings plan calculators, but it's good to sit down with the financial advisor and say, really 30 years if I want to have however much I need. Remember, if you're tired 60 you're gonna plan to live to least 90 with reserves. You need to go for 30 years based on inflation with a certain standard of living that you're going to be comfortable with, for my clients long term goals for the Life Mastery course. I always talk to them about that. And I always talk to them about go get some finance Planning advice, these people will sit down with you for free and do this, they're interested in getting your business, they're happy to run the report for you, they're happy to come up with the plan for you. And then they're just hoping that you're gonna start putting money into that, because of course, they're getting a percentage of what you're doing. For a lot of people that's really crucial. They don't understand how to go do the investments themselves and not even consider the calculations, and they're really just not considering them. So whatever the clarity of intent is, remember, you're not just manifesting your 20 clients a week. What is that leading to? An if it's leading to a retirement with $8 million in the bank? Can you do it, just doing 20 clients per week, what we need to talk about in the next video are more of the principles of accumulating wealth of wealth building. And I can't just be savings. I think I told the story that when I talked to my bank recently, and they said, Oh, yeah, we can definitely help you, we'll look into a savings account. And I said, what's that going to be after a year? And like, oh, it'd be an extra dollar. Okay, that's great, thank you. It's not necessarily the percentage. So compounded interest makes a lot of sense. If you understand that we can talk about in the next video and get to these principles. The principles of compounded interest are amazing. However, my experience has been businesses can be far more lucrative, you can use the same principles, if you do it in businesses, so Okay, I got my private practice. Now I'm going to open a holistic health center. Now I've really learned that business, I'm going to open five of those different centers, and then how do you grow businesses exponentially. And if you think about yourself, that sounds like a lot of work. It's not think of Roy McDonald, Ray McDonald, the founder of McDonald's, he's not running the day or when he's alive. I don't know, I've never been the run all those McDonald's, right, he is basically found a system franchise system, and is able to have people buying the franchise rights. And managers and employees run that while he's making money. In that end, I forget, I think the stories in Rich Dad Poor Dad, it's not actually the McDonald's that are the accumulation of the wealth. It's the real estate. So anyway, as you start opening your mind more,</w:t>
      </w:r>
    </w:p>
    <w:p>
      <w:pPr>
        <w:spacing w:after="0"/>
      </w:pPr>
    </w:p>
    <w:p>
      <w:pPr>
        <w:spacing w:after="0"/>
      </w:pPr>
      <w:r>
        <w:rPr>
          <w:rFonts w:ascii="Arial" w:hAnsi="Arial"/>
          <w:color w:val="C0C0C0"/>
          <w:sz w:val="22"/>
        </w:rPr>
        <w:t>1:12:37</w:t>
      </w:r>
    </w:p>
    <w:p>
      <w:pPr>
        <w:spacing w:after="0"/>
      </w:pPr>
      <w:r>
        <w:rPr>
          <w:rFonts w:ascii="Arial" w:hAnsi="Arial"/>
          <w:sz w:val="22"/>
        </w:rPr>
        <w:t>it's you're not limited in any way. If you say yeah, but if I only see 20 clients a week, even, you know, even if I was doing 200 a session, I'm still limited to 4000 a week, and that's nice money, but um, you know, over a savings over time, but is that how I want to do it? We'll talk about the concept of compound interest, I want you to consider it more in the model of exponential growth in income streams, linearly, you take what you're likely what you consider going back to the model of compounded interest, yet, right now, current economy, not necessarily the most lucrative model, it used to be, you know, you you, you're brought up and they taught you, you can have one job, you start saving. And over time, every seven years, you know, what point is that money going to double based on the interest rate, and then when that money doubles, and that money doubles, that's exponential growth, yet, again, with current interest rates, not always the best idea, and real estate currently, at the time of this recording, not necessarily the best place to be put in your money. As far as like, I'm gonna own my own home. It's no people don't, you know, people learn the hard lesson your home didn't necessarily appreciate in value. And in fact, people really are learning. Your home is not your greatest asset, your business is your income streams, whatever those are, are going to be your greatest asset. For step one, you want to have real clarity about that don't just be putting in make a lot of money. what's real specific clarity of intent? Okay, so, assuming again, number one. Number two, remember here we're going to review universal laws while doing the meditation. It's just in the first two or three minutes we remind them of the law of pure potentiality. Your mind can manifest anything the law of intention and desire. If you intend to manifest something and you want to the universe make headway to make it happen. Law of least effort, law, Dharma, etc. So we can review those laws we've covered. Those are any deep meditation. Again, if you're not as familiar with that, you can do it in the guise of hypnosis. Yeah, lead them up, lead them into higher consciousness up into the light up into a place of pure potential where they can imagine anything and manifest from their visualization. Now, depending on what it is, but with money, for instance, you want to see this already. So now how do you do it with money for your clients, you might imagine that your day timer is filled with 25 clients per week. At the end of the week, you know, a lot of people pay with credit card. Yeah, what's really nice and this is before I took credit cards, I would love at the end of the week, I would have my deposit slip, I'd have my 20 plus checks and cash. And I total it up and be looking at like $3,000 weekend not so bad, and how nice it feels to put that $3,000 into the bank. So you can visualize that. Or even just visualize your however you are managing your money we're going to talk about in the next video, are you using QuickBooks or Quicken or Intuit now has a new free thing called mint. Gotta get an app for your, for your phone or for your tablet, and you can access it on your computer. You plug in all your accounts, it puts it all together, it'll show your net worth, it'll show you all of your accounts, show your credit card, so your depth and you can see the ratio of your assets or your current really investments but your liquid assets compared to your debt. And obviously working to keep that debt really low, or can keep increasing the assets in the income. And you can visualize it very clearly in a second, close my eyes, I can see I use mint.com. And I love it. I'm brilliant, just every night I will go and lie down in bed play with my tablet, my wife might be in the shower, and I'll go and I'll just open it up. And I'll see where I'm at financially right now.</w:t>
      </w:r>
    </w:p>
    <w:p>
      <w:pPr>
        <w:spacing w:after="0"/>
      </w:pPr>
    </w:p>
    <w:p>
      <w:pPr>
        <w:spacing w:after="0"/>
      </w:pPr>
      <w:r>
        <w:rPr>
          <w:rFonts w:ascii="Arial" w:hAnsi="Arial"/>
          <w:color w:val="C0C0C0"/>
          <w:sz w:val="22"/>
        </w:rPr>
        <w:t>1:17:07</w:t>
      </w:r>
    </w:p>
    <w:p>
      <w:pPr>
        <w:spacing w:after="0"/>
      </w:pPr>
      <w:r>
        <w:rPr>
          <w:rFonts w:ascii="Arial" w:hAnsi="Arial"/>
          <w:sz w:val="22"/>
        </w:rPr>
        <w:t>It's nice to visualize that number getting higher. But remember, it can't just be about numbers. It has to be about the income streams. And the income streams are usually about people or products or services. So how are you going to visualize this. So one is just like the audio, we heard you're on vacation, you're on a beautiful beach or wherever you'd like to be a beautiful hotel, all your stuff is up in the room, you are walking on the beach, thinking about all the money in the bank, all the success that you have the feeling of that solid feeling of security. You want to do your best to come up with a visualization now because we're going to go on this meditation in a moment and for your clients before you actually get to it. Powerful positive emotion. This can be excitement, this can be joy, but that's actually short lift. And the concept is old money versus new money. With old money that means the family usually speak of families that have old money. It's been in the family for a long time. It's just not a big deal. Right? It's like yeah, you know, we have millions of dollars some, we just win the lottery, you know, people win the lottery, that's new money. And they're usually very excited. And they really need to flaunt it and they're, they're giddy about it. That's not necessarily the energy you want to feel, I'd encourage you to feel the more of a feeling of old money. The money's always been there. There's always hundreds of thousands of dollars right there at my disposal. Now, I've talked about this before, but this morning, this happens every so often. It's interesting example my daughter came we're getting ready to go out this morning for something and my daughter came in and she grabbed my wallet and it's a tiny little credit card holder really is all it is some cash in one pocket just to carry $100 bills actually. And the other is a bunch of like our three credit cards like one business credit card and two personal credit cards. And there's a signal I'm not gonna say how much but there's a significant amount of credit available right there. And you know, they're pretty much all paid off. So it's like my my year and a half year old daughter is walking around I said to my wife actually thought about in my head I calculon ik you know how much money she has access to her. But she's about she's writing on the bathroom about to throw down on the toilet. But the feeling that freedom to say I have access to 10s of thousands or hundreds of thousands of dollars right now. If those numbers are a bit big, do what feels right for you. But I want to be able to feel if I wanted to right now. Like literally right now I could go and take my credit card and go and buy a car. I'm not saying that's the way to do it. But you have that kind of freedom. A great now if I wanted to, my wife has when he was talking about Diamond Diamond earring for the baby, we still haven't pierced her ears. And then my wife said, well, you buy them from me first, and then we'll let her have them. I was like, you want to go get diamond earrings. And like, and the baby's gonna be crying all day, if we're gonna pierce your ears. But the feeling I want you to feel this. If you want to go buy your wife diamond earrings, go right ahead like the money is there. Not a problem, happy to do it. Somebody comes to you with a certain business investment or idea. You want to take the next step in your vision. Yeah, I got the money right there. I work with another project right now. And they the team presented to me that we needed money for something. And that kind of came to daddy. And I said, I said do it. I said everything is good for the business, do it. I'll support it financially. And the feeling that I can just say yes. When actually no one else on the team, at this current time, is able to say yes to that I was able to say yes, let's do it.</w:t>
      </w:r>
    </w:p>
    <w:p>
      <w:pPr>
        <w:spacing w:after="0"/>
      </w:pPr>
    </w:p>
    <w:p>
      <w:pPr>
        <w:spacing w:after="0"/>
      </w:pPr>
      <w:r>
        <w:rPr>
          <w:rFonts w:ascii="Arial" w:hAnsi="Arial"/>
          <w:color w:val="C0C0C0"/>
          <w:sz w:val="22"/>
        </w:rPr>
        <w:t>1:21:13</w:t>
      </w:r>
    </w:p>
    <w:p>
      <w:pPr>
        <w:spacing w:after="0"/>
      </w:pPr>
      <w:r>
        <w:rPr>
          <w:rFonts w:ascii="Arial" w:hAnsi="Arial"/>
          <w:sz w:val="22"/>
        </w:rPr>
        <w:t>It's really a nice feeling to have that level of financial freedom. So it's not just oh my god, I just got $10,000 in now, you know, that's good to hear is a principle before I move on, because I want us to remember each one, and want to get to the next video and cover like major prosperity principles, something that I was doing, and I guess I still do to this day, for sure, since the numbers gone higher. At a certain point in my hypnotherapy practice, I decided to set a base that I would never let myself go under say never want to be at that feeling of being close to God Am I gonna be like living paycheck, check the paycheck or living client to client hoping the bills are gonna get paid. He want to be way beyond that phase. So I set a goal. And I just said, I started with $5,000. And I said, I'm going to get $5,000 in the bank, you know, stuck when I was first starting out. And I'm not going to let myself go below that I won't spend that money, I don't care if it's like starting</w:t>
      </w:r>
    </w:p>
    <w:p>
      <w:pPr>
        <w:spacing w:after="0"/>
      </w:pPr>
    </w:p>
    <w:p>
      <w:pPr>
        <w:spacing w:after="0"/>
      </w:pPr>
      <w:r>
        <w:rPr>
          <w:rFonts w:ascii="Arial" w:hAnsi="Arial"/>
          <w:color w:val="C0C0C0"/>
          <w:sz w:val="22"/>
        </w:rPr>
        <w:t>1:22:16</w:t>
      </w:r>
    </w:p>
    <w:p>
      <w:pPr>
        <w:spacing w:after="0"/>
      </w:pPr>
      <w:r>
        <w:rPr>
          <w:rFonts w:ascii="Arial" w:hAnsi="Arial"/>
          <w:sz w:val="22"/>
        </w:rPr>
        <w:t>over again,</w:t>
      </w:r>
    </w:p>
    <w:p>
      <w:pPr>
        <w:spacing w:after="0"/>
      </w:pPr>
    </w:p>
    <w:p>
      <w:pPr>
        <w:spacing w:after="0"/>
      </w:pPr>
      <w:r>
        <w:rPr>
          <w:rFonts w:ascii="Arial" w:hAnsi="Arial"/>
          <w:color w:val="C0C0C0"/>
          <w:sz w:val="22"/>
        </w:rPr>
        <w:t>1:22:18</w:t>
      </w:r>
    </w:p>
    <w:p>
      <w:pPr>
        <w:spacing w:after="0"/>
      </w:pPr>
      <w:r>
        <w:rPr>
          <w:rFonts w:ascii="Arial" w:hAnsi="Arial"/>
          <w:sz w:val="22"/>
        </w:rPr>
        <w:t>that money is locked in there. And it's only gonna keep growing. Eventually, then I said, Okay, we're not going below 7500, I'm going to keep this cushion. As you probably know, you want to have a good six months of savings to fall back upon. And that's your base. So as you're considering you're going to start building your</w:t>
      </w:r>
    </w:p>
    <w:p>
      <w:pPr>
        <w:spacing w:after="0"/>
      </w:pPr>
    </w:p>
    <w:p>
      <w:pPr>
        <w:spacing w:after="0"/>
      </w:pPr>
      <w:r>
        <w:rPr>
          <w:rFonts w:ascii="Arial" w:hAnsi="Arial"/>
          <w:color w:val="C0C0C0"/>
          <w:sz w:val="22"/>
        </w:rPr>
        <w:t>1:22:42</w:t>
      </w:r>
    </w:p>
    <w:p>
      <w:pPr>
        <w:spacing w:after="0"/>
      </w:pPr>
      <w:r>
        <w:rPr>
          <w:rFonts w:ascii="Arial" w:hAnsi="Arial"/>
          <w:sz w:val="22"/>
        </w:rPr>
        <w:t>net worth a major</w:t>
      </w:r>
    </w:p>
    <w:p>
      <w:pPr>
        <w:spacing w:after="0"/>
      </w:pPr>
    </w:p>
    <w:p>
      <w:pPr>
        <w:spacing w:after="0"/>
      </w:pPr>
      <w:r>
        <w:rPr>
          <w:rFonts w:ascii="Arial" w:hAnsi="Arial"/>
          <w:color w:val="C0C0C0"/>
          <w:sz w:val="22"/>
        </w:rPr>
        <w:t>1:22:44</w:t>
      </w:r>
    </w:p>
    <w:p>
      <w:pPr>
        <w:spacing w:after="0"/>
      </w:pPr>
      <w:r>
        <w:rPr>
          <w:rFonts w:ascii="Arial" w:hAnsi="Arial"/>
          <w:sz w:val="22"/>
        </w:rPr>
        <w:t>part of it is your foundation, your safety comfort zone, which is going to be a certain amount of liquid assets like cash right on hand available, right? when you need it now locked away somewhere, like locked in an IRA, that would be very difficult and costly to get out. And,</w:t>
      </w:r>
    </w:p>
    <w:p>
      <w:pPr>
        <w:spacing w:after="0"/>
      </w:pPr>
    </w:p>
    <w:p>
      <w:pPr>
        <w:spacing w:after="0"/>
      </w:pPr>
      <w:r>
        <w:rPr>
          <w:rFonts w:ascii="Arial" w:hAnsi="Arial"/>
          <w:color w:val="C0C0C0"/>
          <w:sz w:val="22"/>
        </w:rPr>
        <w:t>1:23:02</w:t>
      </w:r>
    </w:p>
    <w:p>
      <w:pPr>
        <w:spacing w:after="0"/>
      </w:pPr>
      <w:r>
        <w:rPr>
          <w:rFonts w:ascii="Arial" w:hAnsi="Arial"/>
          <w:sz w:val="22"/>
        </w:rPr>
        <w:t>you know, honestly,</w:t>
      </w:r>
    </w:p>
    <w:p>
      <w:pPr>
        <w:spacing w:after="0"/>
      </w:pPr>
    </w:p>
    <w:p>
      <w:pPr>
        <w:spacing w:after="0"/>
      </w:pPr>
      <w:r>
        <w:rPr>
          <w:rFonts w:ascii="Arial" w:hAnsi="Arial"/>
          <w:color w:val="C0C0C0"/>
          <w:sz w:val="22"/>
        </w:rPr>
        <w:t>1:23:03</w:t>
      </w:r>
    </w:p>
    <w:p>
      <w:pPr>
        <w:spacing w:after="0"/>
      </w:pPr>
      <w:r>
        <w:rPr>
          <w:rFonts w:ascii="Arial" w:hAnsi="Arial"/>
          <w:sz w:val="22"/>
        </w:rPr>
        <w:t>develop really good credit. So you know, if I ever needed, I mean, God forbid you should ever need $20,000 in a sense of need. But if you needed,</w:t>
      </w:r>
    </w:p>
    <w:p>
      <w:pPr>
        <w:spacing w:after="0"/>
      </w:pPr>
    </w:p>
    <w:p>
      <w:pPr>
        <w:spacing w:after="0"/>
      </w:pPr>
      <w:r>
        <w:rPr>
          <w:rFonts w:ascii="Arial" w:hAnsi="Arial"/>
          <w:color w:val="C0C0C0"/>
          <w:sz w:val="22"/>
        </w:rPr>
        <w:t>1:23:13</w:t>
      </w:r>
    </w:p>
    <w:p>
      <w:pPr>
        <w:spacing w:after="0"/>
      </w:pPr>
      <w:r>
        <w:rPr>
          <w:rFonts w:ascii="Arial" w:hAnsi="Arial"/>
          <w:sz w:val="22"/>
        </w:rPr>
        <w:t>it would be right there</w:t>
      </w:r>
    </w:p>
    <w:p>
      <w:pPr>
        <w:spacing w:after="0"/>
      </w:pPr>
    </w:p>
    <w:p>
      <w:pPr>
        <w:spacing w:after="0"/>
      </w:pPr>
      <w:r>
        <w:rPr>
          <w:rFonts w:ascii="Arial" w:hAnsi="Arial"/>
          <w:color w:val="C0C0C0"/>
          <w:sz w:val="22"/>
        </w:rPr>
        <w:t>1:23:15</w:t>
      </w:r>
    </w:p>
    <w:p>
      <w:pPr>
        <w:spacing w:after="0"/>
      </w:pPr>
      <w:r>
        <w:rPr>
          <w:rFonts w:ascii="Arial" w:hAnsi="Arial"/>
          <w:sz w:val="22"/>
        </w:rPr>
        <w:t>that you have a certain amount. So I started doing that on the cash side and on the credit side and just kept growing it to say, I'm going to have a baseline of comfort that I'm not going to go below. So highly encourage you to put that into your general tips of prosperity. wherever you're at right now say, what would so think of your monthly expenses. Let's say you need 5000 a month to live, then really you want to have $30,000 put away to keep you comfortable. And this still has a lot to do with people who have jobs, and who if they lost their job but have to live for good six months before they could find another job. I don't work in the job model, I really am going to encourage you to not be on the corporate ladder. But on the corporate ladder, I want you to consider creating your own business and your own businesses and your own teams and having people work with you and work for you. And to keep growing in the entrepreneurial spirit. If you're doing that the same principles apply. Yet you will be taking more risks than the average person. It's a huge risk to have a job. They could fire you at any moment. something could happen to their business and they just have to let off employees like have employees and what can you do? So as you're getting ready to do creating a manifesting Now, think about something you might manifest is my bass line, the basic amount of income my cash reserves and and again healthy credit as well. It's always going to be there just for your basis. And then of course we want to talk about how do we go beyond that. But as you start considering putting yourself</w:t>
      </w:r>
    </w:p>
    <w:p>
      <w:pPr>
        <w:spacing w:after="0"/>
      </w:pPr>
    </w:p>
    <w:p>
      <w:pPr>
        <w:spacing w:after="0"/>
      </w:pPr>
      <w:r>
        <w:rPr>
          <w:rFonts w:ascii="Arial" w:hAnsi="Arial"/>
          <w:color w:val="C0C0C0"/>
          <w:sz w:val="22"/>
        </w:rPr>
        <w:t>1:24:59</w:t>
      </w:r>
    </w:p>
    <w:p>
      <w:pPr>
        <w:spacing w:after="0"/>
      </w:pPr>
      <w:r>
        <w:rPr>
          <w:rFonts w:ascii="Arial" w:hAnsi="Arial"/>
          <w:sz w:val="22"/>
        </w:rPr>
        <w:t>first</w:t>
      </w:r>
    </w:p>
    <w:p>
      <w:pPr>
        <w:spacing w:after="0"/>
      </w:pPr>
    </w:p>
    <w:p>
      <w:pPr>
        <w:spacing w:after="0"/>
      </w:pPr>
      <w:r>
        <w:rPr>
          <w:rFonts w:ascii="Arial" w:hAnsi="Arial"/>
          <w:color w:val="C0C0C0"/>
          <w:sz w:val="22"/>
        </w:rPr>
        <w:t>1:25:00</w:t>
      </w:r>
    </w:p>
    <w:p>
      <w:pPr>
        <w:spacing w:after="0"/>
      </w:pPr>
      <w:r>
        <w:rPr>
          <w:rFonts w:ascii="Arial" w:hAnsi="Arial"/>
          <w:sz w:val="22"/>
        </w:rPr>
        <w:t>Before we get into some of these principles, that's where you need to start putting money, I never want to go into desperation mode.</w:t>
      </w:r>
    </w:p>
    <w:p>
      <w:pPr>
        <w:spacing w:after="0"/>
      </w:pPr>
    </w:p>
    <w:p>
      <w:pPr>
        <w:spacing w:after="0"/>
      </w:pPr>
      <w:r>
        <w:rPr>
          <w:rFonts w:ascii="Arial" w:hAnsi="Arial"/>
          <w:color w:val="C0C0C0"/>
          <w:sz w:val="22"/>
        </w:rPr>
        <w:t>1:25:10</w:t>
      </w:r>
    </w:p>
    <w:p>
      <w:pPr>
        <w:spacing w:after="0"/>
      </w:pPr>
      <w:r>
        <w:rPr>
          <w:rFonts w:ascii="Arial" w:hAnsi="Arial"/>
          <w:sz w:val="22"/>
        </w:rPr>
        <w:t>If I'm work when somebody's hiring somebody,</w:t>
      </w:r>
    </w:p>
    <w:p>
      <w:pPr>
        <w:spacing w:after="0"/>
      </w:pPr>
    </w:p>
    <w:p>
      <w:pPr>
        <w:spacing w:after="0"/>
      </w:pPr>
      <w:r>
        <w:rPr>
          <w:rFonts w:ascii="Arial" w:hAnsi="Arial"/>
          <w:color w:val="C0C0C0"/>
          <w:sz w:val="22"/>
        </w:rPr>
        <w:t>1:25:12</w:t>
      </w:r>
    </w:p>
    <w:p>
      <w:pPr>
        <w:spacing w:after="0"/>
      </w:pPr>
      <w:r>
        <w:rPr>
          <w:rFonts w:ascii="Arial" w:hAnsi="Arial"/>
          <w:sz w:val="22"/>
        </w:rPr>
        <w:t>if this person is at all in a state of poverty consciousness client, or a teammate or employee or anything, I definitely didn't tell them.</w:t>
      </w:r>
    </w:p>
    <w:p>
      <w:pPr>
        <w:spacing w:after="0"/>
      </w:pPr>
    </w:p>
    <w:p>
      <w:pPr>
        <w:spacing w:after="0"/>
      </w:pPr>
      <w:r>
        <w:rPr>
          <w:rFonts w:ascii="Arial" w:hAnsi="Arial"/>
          <w:color w:val="C0C0C0"/>
          <w:sz w:val="22"/>
        </w:rPr>
        <w:t>1:25:23</w:t>
      </w:r>
    </w:p>
    <w:p>
      <w:pPr>
        <w:spacing w:after="0"/>
      </w:pPr>
      <w:r>
        <w:rPr>
          <w:rFonts w:ascii="Arial" w:hAnsi="Arial"/>
          <w:sz w:val="22"/>
        </w:rPr>
        <w:t>We don't want to</w:t>
      </w:r>
    </w:p>
    <w:p>
      <w:pPr>
        <w:spacing w:after="0"/>
      </w:pPr>
    </w:p>
    <w:p>
      <w:pPr>
        <w:spacing w:after="0"/>
      </w:pPr>
      <w:r>
        <w:rPr>
          <w:rFonts w:ascii="Arial" w:hAnsi="Arial"/>
          <w:color w:val="C0C0C0"/>
          <w:sz w:val="22"/>
        </w:rPr>
        <w:t>1:25:23</w:t>
      </w:r>
    </w:p>
    <w:p>
      <w:pPr>
        <w:spacing w:after="0"/>
      </w:pPr>
      <w:r>
        <w:rPr>
          <w:rFonts w:ascii="Arial" w:hAnsi="Arial"/>
          <w:sz w:val="22"/>
        </w:rPr>
        <w:t>create a manifest together, while you're saying, Oh, my baby needs new shoes, you know, I'm really, I don't know, if I can pay my rent this month. That's a horrible feeling. You want to get to the place where you're way beyond that. So you can really sorry, you probably know the example, a rocket ship takes more fuel to get out of their sadness sphere than it does to go around the moon and back, once you're out of the gravitational field, the flow is so much easier. And you'll find you start attracting people and opportunities that at such</w:t>
      </w:r>
    </w:p>
    <w:p>
      <w:pPr>
        <w:spacing w:after="0"/>
      </w:pPr>
    </w:p>
    <w:p>
      <w:pPr>
        <w:spacing w:after="0"/>
      </w:pPr>
      <w:r>
        <w:rPr>
          <w:rFonts w:ascii="Arial" w:hAnsi="Arial"/>
          <w:color w:val="C0C0C0"/>
          <w:sz w:val="22"/>
        </w:rPr>
        <w:t>1:25:54</w:t>
      </w:r>
    </w:p>
    <w:p>
      <w:pPr>
        <w:spacing w:after="0"/>
      </w:pPr>
      <w:r>
        <w:rPr>
          <w:rFonts w:ascii="Arial" w:hAnsi="Arial"/>
          <w:sz w:val="22"/>
        </w:rPr>
        <w:t>higher level and again, to me, there's no cap,</w:t>
      </w:r>
    </w:p>
    <w:p>
      <w:pPr>
        <w:spacing w:after="0"/>
      </w:pPr>
    </w:p>
    <w:p>
      <w:pPr>
        <w:spacing w:after="0"/>
      </w:pPr>
      <w:r>
        <w:rPr>
          <w:rFonts w:ascii="Arial" w:hAnsi="Arial"/>
          <w:color w:val="C0C0C0"/>
          <w:sz w:val="22"/>
        </w:rPr>
        <w:t>1:25:58</w:t>
      </w:r>
    </w:p>
    <w:p>
      <w:pPr>
        <w:spacing w:after="0"/>
      </w:pPr>
      <w:r>
        <w:rPr>
          <w:rFonts w:ascii="Arial" w:hAnsi="Arial"/>
          <w:sz w:val="22"/>
        </w:rPr>
        <w:t>when you're saving for retirement at a job, you put a cap, you say, you know, and if I retired, I can get 400,000 a year, you know, and or 400,000, in the bank, or pension and my 401k. And then we can live modestly at 30,000 a year until we're 90. So okay, it's just another paradigm. It's an older</w:t>
      </w:r>
    </w:p>
    <w:p>
      <w:pPr>
        <w:spacing w:after="0"/>
      </w:pPr>
    </w:p>
    <w:p>
      <w:pPr>
        <w:spacing w:after="0"/>
      </w:pPr>
      <w:r>
        <w:rPr>
          <w:rFonts w:ascii="Arial" w:hAnsi="Arial"/>
          <w:color w:val="C0C0C0"/>
          <w:sz w:val="22"/>
        </w:rPr>
        <w:t>1:26:17</w:t>
      </w:r>
    </w:p>
    <w:p>
      <w:pPr>
        <w:spacing w:after="0"/>
      </w:pPr>
      <w:r>
        <w:rPr>
          <w:rFonts w:ascii="Arial" w:hAnsi="Arial"/>
          <w:sz w:val="22"/>
        </w:rPr>
        <w:t>model of work for one</w:t>
      </w:r>
    </w:p>
    <w:p>
      <w:pPr>
        <w:spacing w:after="0"/>
      </w:pPr>
    </w:p>
    <w:p>
      <w:pPr>
        <w:spacing w:after="0"/>
      </w:pPr>
      <w:r>
        <w:rPr>
          <w:rFonts w:ascii="Arial" w:hAnsi="Arial"/>
          <w:color w:val="C0C0C0"/>
          <w:sz w:val="22"/>
        </w:rPr>
        <w:t>1:26:19</w:t>
      </w:r>
    </w:p>
    <w:p>
      <w:pPr>
        <w:spacing w:after="0"/>
      </w:pPr>
      <w:r>
        <w:rPr>
          <w:rFonts w:ascii="Arial" w:hAnsi="Arial"/>
          <w:sz w:val="22"/>
        </w:rPr>
        <w:t>company, saving your 401k retired a certain age and that's it. But it's not wealth building, it's something a lot of us have been programmed with is the the older model. Alright, so the emotion I want you to feel go mechana five is, yeah, I am completely financially secure. Right now, all of the money is there. I have multiple accounts and checking and savings and investments, and other savings and long term savings and shorter term savings in multiple different sources of credit that are always there when I need them. There's multiple income streams that are growing right now visualize them, you know, even if even as I'm sitting here, multiple situations are happening. And I'm not really doing anything right now, except for making a recording</w:t>
      </w:r>
    </w:p>
    <w:p>
      <w:pPr>
        <w:spacing w:after="0"/>
      </w:pPr>
    </w:p>
    <w:p>
      <w:pPr>
        <w:spacing w:after="0"/>
      </w:pPr>
      <w:r>
        <w:rPr>
          <w:rFonts w:ascii="Arial" w:hAnsi="Arial"/>
          <w:color w:val="C0C0C0"/>
          <w:sz w:val="22"/>
        </w:rPr>
        <w:t>1:27:10</w:t>
      </w:r>
    </w:p>
    <w:p>
      <w:pPr>
        <w:spacing w:after="0"/>
      </w:pPr>
      <w:r>
        <w:rPr>
          <w:rFonts w:ascii="Arial" w:hAnsi="Arial"/>
          <w:sz w:val="22"/>
        </w:rPr>
        <w:t>all of this, you want to have the feeling to whatever degree you do.</w:t>
      </w:r>
    </w:p>
    <w:p>
      <w:pPr>
        <w:spacing w:after="0"/>
      </w:pPr>
    </w:p>
    <w:p>
      <w:pPr>
        <w:spacing w:after="0"/>
      </w:pPr>
      <w:r>
        <w:rPr>
          <w:rFonts w:ascii="Arial" w:hAnsi="Arial"/>
          <w:color w:val="C0C0C0"/>
          <w:sz w:val="22"/>
        </w:rPr>
        <w:t>1:27:13</w:t>
      </w:r>
    </w:p>
    <w:p>
      <w:pPr>
        <w:spacing w:after="0"/>
      </w:pPr>
      <w:r>
        <w:rPr>
          <w:rFonts w:ascii="Arial" w:hAnsi="Arial"/>
          <w:sz w:val="22"/>
        </w:rPr>
        <w:t>Yep, I'm good. I'm financially secure. What would financial freedom feel like? And that can be part of the feeling you put in to the emotion here, not excitement that doesn't last that's an adrenaline kind of rush. This is more peace,</w:t>
      </w:r>
    </w:p>
    <w:p>
      <w:pPr>
        <w:spacing w:after="0"/>
      </w:pPr>
    </w:p>
    <w:p>
      <w:pPr>
        <w:spacing w:after="0"/>
      </w:pPr>
      <w:r>
        <w:rPr>
          <w:rFonts w:ascii="Arial" w:hAnsi="Arial"/>
          <w:color w:val="C0C0C0"/>
          <w:sz w:val="22"/>
        </w:rPr>
        <w:t>1:27:32</w:t>
      </w:r>
    </w:p>
    <w:p>
      <w:pPr>
        <w:spacing w:after="0"/>
      </w:pPr>
      <w:r>
        <w:rPr>
          <w:rFonts w:ascii="Arial" w:hAnsi="Arial"/>
          <w:sz w:val="22"/>
        </w:rPr>
        <w:t>peaceful</w:t>
      </w:r>
    </w:p>
    <w:p>
      <w:pPr>
        <w:spacing w:after="0"/>
      </w:pPr>
    </w:p>
    <w:p>
      <w:pPr>
        <w:spacing w:after="0"/>
      </w:pPr>
      <w:r>
        <w:rPr>
          <w:rFonts w:ascii="Arial" w:hAnsi="Arial"/>
          <w:color w:val="C0C0C0"/>
          <w:sz w:val="22"/>
        </w:rPr>
        <w:t>1:27:33</w:t>
      </w:r>
    </w:p>
    <w:p>
      <w:pPr>
        <w:spacing w:after="0"/>
      </w:pPr>
      <w:r>
        <w:rPr>
          <w:rFonts w:ascii="Arial" w:hAnsi="Arial"/>
          <w:sz w:val="22"/>
        </w:rPr>
        <w:t>with my prosperity. And you want to enduring you know this concept and get over the issues about it, the guilt and all but I, I feel guilty for taking I had a conversation with somebody yesterday about this. I said, I know what it's like, when people this is somebody who's not a hypnotherapist, but people in our field, but we do something that we care about. And we know we're not in this for the money, but we're doing it for the right reasons. It seems like you shouldn't take money for it. I know people in hypnotherapy and massage and in these fields have these hang ups, we have to get over that guilt. And there's definitely you know, I'll put some of the the online interactive tutorials, I'll put some my bonus Monday night classes, where I'm really talking about that concept of spirituality and prosperity, walking hand in hand, that it's not all about the money, yet you have the opportunity to create significant wealth, and</w:t>
      </w:r>
    </w:p>
    <w:p>
      <w:pPr>
        <w:spacing w:after="0"/>
      </w:pPr>
    </w:p>
    <w:p>
      <w:pPr>
        <w:spacing w:after="0"/>
      </w:pPr>
      <w:r>
        <w:rPr>
          <w:rFonts w:ascii="Arial" w:hAnsi="Arial"/>
          <w:color w:val="C0C0C0"/>
          <w:sz w:val="22"/>
        </w:rPr>
        <w:t>1:28:31</w:t>
      </w:r>
    </w:p>
    <w:p>
      <w:pPr>
        <w:spacing w:after="0"/>
      </w:pPr>
      <w:r>
        <w:rPr>
          <w:rFonts w:ascii="Arial" w:hAnsi="Arial"/>
          <w:sz w:val="22"/>
        </w:rPr>
        <w:t>to help a lot of people</w:t>
      </w:r>
    </w:p>
    <w:p>
      <w:pPr>
        <w:spacing w:after="0"/>
      </w:pPr>
    </w:p>
    <w:p>
      <w:pPr>
        <w:spacing w:after="0"/>
      </w:pPr>
      <w:r>
        <w:rPr>
          <w:rFonts w:ascii="Arial" w:hAnsi="Arial"/>
          <w:color w:val="C0C0C0"/>
          <w:sz w:val="22"/>
        </w:rPr>
        <w:t>1:28:33</w:t>
      </w:r>
    </w:p>
    <w:p>
      <w:pPr>
        <w:spacing w:after="0"/>
      </w:pPr>
      <w:r>
        <w:rPr>
          <w:rFonts w:ascii="Arial" w:hAnsi="Arial"/>
          <w:sz w:val="22"/>
        </w:rPr>
        <w:t>and the people definitely come first yet, why wouldn't the money follow? Or that feel like if you didn't have the guilt there, and you didn't have the fear? Number Six suggestions. So basically, this is the clarity of intent. Again, something like I now see 20 or more full paying clients per week, I now retire with $8 million</w:t>
      </w:r>
    </w:p>
    <w:p>
      <w:pPr>
        <w:spacing w:after="0"/>
      </w:pPr>
    </w:p>
    <w:p>
      <w:pPr>
        <w:spacing w:after="0"/>
      </w:pPr>
      <w:r>
        <w:rPr>
          <w:rFonts w:ascii="Arial" w:hAnsi="Arial"/>
          <w:color w:val="C0C0C0"/>
          <w:sz w:val="22"/>
        </w:rPr>
        <w:t>1:29:00</w:t>
      </w:r>
    </w:p>
    <w:p>
      <w:pPr>
        <w:spacing w:after="0"/>
      </w:pPr>
      <w:r>
        <w:rPr>
          <w:rFonts w:ascii="Arial" w:hAnsi="Arial"/>
          <w:sz w:val="22"/>
        </w:rPr>
        <w:t>net worth</w:t>
      </w:r>
    </w:p>
    <w:p>
      <w:pPr>
        <w:spacing w:after="0"/>
      </w:pPr>
    </w:p>
    <w:p>
      <w:pPr>
        <w:spacing w:after="0"/>
      </w:pPr>
      <w:r>
        <w:rPr>
          <w:rFonts w:ascii="Arial" w:hAnsi="Arial"/>
          <w:color w:val="C0C0C0"/>
          <w:sz w:val="22"/>
        </w:rPr>
        <w:t>1:29:02</w:t>
      </w:r>
    </w:p>
    <w:p>
      <w:pPr>
        <w:spacing w:after="0"/>
      </w:pPr>
      <w:r>
        <w:rPr>
          <w:rFonts w:ascii="Arial" w:hAnsi="Arial"/>
          <w:sz w:val="22"/>
        </w:rPr>
        <w:t>on or before you'd have the date. Now obviously, that's one that's a longer term vision you're not going to do every single day, but write it down and put the mental energy out there. Yeah, for sure if that's part of the model, clear suggestions, and then remember, of course, you've learned how to write those in your programming. Now a lot just like one or two, we're staying relatively focused here is to make</w:t>
      </w:r>
    </w:p>
    <w:p>
      <w:pPr>
        <w:spacing w:after="0"/>
      </w:pPr>
    </w:p>
    <w:p>
      <w:pPr>
        <w:spacing w:after="0"/>
      </w:pPr>
      <w:r>
        <w:rPr>
          <w:rFonts w:ascii="Arial" w:hAnsi="Arial"/>
          <w:color w:val="C0C0C0"/>
          <w:sz w:val="22"/>
        </w:rPr>
        <w:t>1:29:26</w:t>
      </w:r>
    </w:p>
    <w:p>
      <w:pPr>
        <w:spacing w:after="0"/>
      </w:pPr>
      <w:r>
        <w:rPr>
          <w:rFonts w:ascii="Arial" w:hAnsi="Arial"/>
          <w:sz w:val="22"/>
        </w:rPr>
        <w:t>this much or more</w:t>
      </w:r>
    </w:p>
    <w:p>
      <w:pPr>
        <w:spacing w:after="0"/>
      </w:pPr>
    </w:p>
    <w:p>
      <w:pPr>
        <w:spacing w:after="0"/>
      </w:pPr>
      <w:r>
        <w:rPr>
          <w:rFonts w:ascii="Arial" w:hAnsi="Arial"/>
          <w:color w:val="C0C0C0"/>
          <w:sz w:val="22"/>
        </w:rPr>
        <w:t>1:29:29</w:t>
      </w:r>
    </w:p>
    <w:p>
      <w:pPr>
        <w:spacing w:after="0"/>
      </w:pPr>
      <w:r>
        <w:rPr>
          <w:rFonts w:ascii="Arial" w:hAnsi="Arial"/>
          <w:sz w:val="22"/>
        </w:rPr>
        <w:t>by a certain date. So I work with somebody now working to double his income, and we will we're in the process. We're clearing blocks first that we're going to work in this but I already know what his current monthly income is. And we get to it I will say okay, so we know what the goal is. By what date will you be making that much money, and that'll be what he put in the creating manifesting.</w:t>
      </w:r>
    </w:p>
    <w:p>
      <w:pPr>
        <w:spacing w:after="0"/>
      </w:pPr>
    </w:p>
    <w:p>
      <w:pPr>
        <w:spacing w:after="0"/>
      </w:pPr>
      <w:r>
        <w:rPr>
          <w:rFonts w:ascii="Arial" w:hAnsi="Arial"/>
          <w:color w:val="C0C0C0"/>
          <w:sz w:val="22"/>
        </w:rPr>
        <w:t>1:29:53</w:t>
      </w:r>
    </w:p>
    <w:p>
      <w:pPr>
        <w:spacing w:after="0"/>
      </w:pPr>
      <w:r>
        <w:rPr>
          <w:rFonts w:ascii="Arial" w:hAnsi="Arial"/>
          <w:sz w:val="22"/>
        </w:rPr>
        <w:t>I totally believe this is possible.</w:t>
      </w:r>
    </w:p>
    <w:p>
      <w:pPr>
        <w:spacing w:after="0"/>
      </w:pPr>
    </w:p>
    <w:p>
      <w:pPr>
        <w:spacing w:after="0"/>
      </w:pPr>
      <w:r>
        <w:rPr>
          <w:rFonts w:ascii="Arial" w:hAnsi="Arial"/>
          <w:color w:val="C0C0C0"/>
          <w:sz w:val="22"/>
        </w:rPr>
        <w:t>1:29:56</w:t>
      </w:r>
    </w:p>
    <w:p>
      <w:pPr>
        <w:spacing w:after="0"/>
      </w:pPr>
      <w:r>
        <w:rPr>
          <w:rFonts w:ascii="Arial" w:hAnsi="Arial"/>
          <w:sz w:val="22"/>
        </w:rPr>
        <w:t>Repeat that three times in your mind.</w:t>
      </w:r>
    </w:p>
    <w:p>
      <w:pPr>
        <w:spacing w:after="0"/>
      </w:pPr>
    </w:p>
    <w:p>
      <w:pPr>
        <w:spacing w:after="0"/>
      </w:pPr>
      <w:r>
        <w:rPr>
          <w:rFonts w:ascii="Arial" w:hAnsi="Arial"/>
          <w:color w:val="C0C0C0"/>
          <w:sz w:val="22"/>
        </w:rPr>
        <w:t>1:30:00</w:t>
      </w:r>
    </w:p>
    <w:p>
      <w:pPr>
        <w:spacing w:after="0"/>
      </w:pPr>
      <w:r>
        <w:rPr>
          <w:rFonts w:ascii="Arial" w:hAnsi="Arial"/>
          <w:sz w:val="22"/>
        </w:rPr>
        <w:t>Want this? Remember one thing is now I want it, but I don't have it, this is fully willing to accept this. Yeah, I want this level of success, I want the and this goes into the next one I went through, I'm willing to take on the responsibility of what goes with it. Remember, the universe will not go against your will. Sometimes it seems like it does. But universal law has teach, the universe doesn't go against your will, when it seems to go against your will. It's actually supporting you in deeper beliefs You didn't even know you had. If you say I don't want it, the universe is not going to support you in it, you want to affirm, I want this, I want this level of success. And then universe gladly says, Sure, the universe is on your side. acceptance, there's a responsibility in manifesting what you want in your life. I'm fully willing to accept the responsibility of this. And I accept this and all the responsibility that goes with it. I fully accept this. And all of the responsibility that goes with it.</w:t>
      </w:r>
    </w:p>
    <w:p>
      <w:pPr>
        <w:spacing w:after="0"/>
      </w:pPr>
    </w:p>
    <w:p>
      <w:pPr>
        <w:spacing w:after="0"/>
      </w:pPr>
      <w:r>
        <w:rPr>
          <w:rFonts w:ascii="Arial" w:hAnsi="Arial"/>
          <w:color w:val="C0C0C0"/>
          <w:sz w:val="22"/>
        </w:rPr>
        <w:t>1:31:09</w:t>
      </w:r>
    </w:p>
    <w:p>
      <w:pPr>
        <w:spacing w:after="0"/>
      </w:pPr>
      <w:r>
        <w:rPr>
          <w:rFonts w:ascii="Arial" w:hAnsi="Arial"/>
          <w:sz w:val="22"/>
        </w:rPr>
        <w:t>expectation.</w:t>
      </w:r>
    </w:p>
    <w:p>
      <w:pPr>
        <w:spacing w:after="0"/>
      </w:pPr>
    </w:p>
    <w:p>
      <w:pPr>
        <w:spacing w:after="0"/>
      </w:pPr>
      <w:r>
        <w:rPr>
          <w:rFonts w:ascii="Arial" w:hAnsi="Arial"/>
          <w:color w:val="C0C0C0"/>
          <w:sz w:val="22"/>
        </w:rPr>
        <w:t>1:31:11</w:t>
      </w:r>
    </w:p>
    <w:p>
      <w:pPr>
        <w:spacing w:after="0"/>
      </w:pPr>
      <w:r>
        <w:rPr>
          <w:rFonts w:ascii="Arial" w:hAnsi="Arial"/>
          <w:sz w:val="22"/>
        </w:rPr>
        <w:t>I, this is the biggie, I totally expect this. I know what happens, it is inevitable. I fully expect this. I know this manifests. It is inevitable.</w:t>
      </w:r>
    </w:p>
    <w:p>
      <w:pPr>
        <w:spacing w:after="0"/>
      </w:pPr>
    </w:p>
    <w:p>
      <w:pPr>
        <w:spacing w:after="0"/>
      </w:pPr>
      <w:r>
        <w:rPr>
          <w:rFonts w:ascii="Arial" w:hAnsi="Arial"/>
          <w:color w:val="C0C0C0"/>
          <w:sz w:val="22"/>
        </w:rPr>
        <w:t>1:31:26</w:t>
      </w:r>
    </w:p>
    <w:p>
      <w:pPr>
        <w:spacing w:after="0"/>
      </w:pPr>
      <w:r>
        <w:rPr>
          <w:rFonts w:ascii="Arial" w:hAnsi="Arial"/>
          <w:sz w:val="22"/>
        </w:rPr>
        <w:t>commitment,</w:t>
      </w:r>
    </w:p>
    <w:p>
      <w:pPr>
        <w:spacing w:after="0"/>
      </w:pPr>
    </w:p>
    <w:p>
      <w:pPr>
        <w:spacing w:after="0"/>
      </w:pPr>
      <w:r>
        <w:rPr>
          <w:rFonts w:ascii="Arial" w:hAnsi="Arial"/>
          <w:color w:val="C0C0C0"/>
          <w:sz w:val="22"/>
        </w:rPr>
        <w:t>1:31:27</w:t>
      </w:r>
    </w:p>
    <w:p>
      <w:pPr>
        <w:spacing w:after="0"/>
      </w:pPr>
      <w:r>
        <w:rPr>
          <w:rFonts w:ascii="Arial" w:hAnsi="Arial"/>
          <w:sz w:val="22"/>
        </w:rPr>
        <w:t>I am committed to this, I do what I need to do to succeed, I do what I need to do to succeed. So once you get the mental programming going, you did the Life Mastery binder, you did your hypnotic programming, you did your credit manifesting. Now repeat the programming on a daily basis. But there might only be a 12 minute recording for creating manifesting the rest of your day. For the most part, you're making these things happen. You're taking action, you're picking up the phone, you're sending the emails, you're doing the research, you're doing whatever it takes to build the business and create the income streams. And number 12 surrender. At the end of the day, at the end of the meditation at the end of a phone call when you send off an email that could you know, create something good. Let it go. And start right. I've started something, letting my money go to work for me. I'm letting my team go to work for me, I'm letting my advertising go to work for me. Like right now literally, there's</w:t>
      </w:r>
    </w:p>
    <w:p>
      <w:pPr>
        <w:spacing w:after="0"/>
      </w:pPr>
    </w:p>
    <w:p>
      <w:pPr>
        <w:spacing w:after="0"/>
      </w:pPr>
      <w:r>
        <w:rPr>
          <w:rFonts w:ascii="Arial" w:hAnsi="Arial"/>
          <w:color w:val="C0C0C0"/>
          <w:sz w:val="22"/>
        </w:rPr>
        <w:t>1:32:31</w:t>
      </w:r>
    </w:p>
    <w:p>
      <w:pPr>
        <w:spacing w:after="0"/>
      </w:pPr>
      <w:r>
        <w:rPr>
          <w:rFonts w:ascii="Arial" w:hAnsi="Arial"/>
          <w:sz w:val="22"/>
        </w:rPr>
        <w:t>all these people and all</w:t>
      </w:r>
    </w:p>
    <w:p>
      <w:pPr>
        <w:spacing w:after="0"/>
      </w:pPr>
    </w:p>
    <w:p>
      <w:pPr>
        <w:spacing w:after="0"/>
      </w:pPr>
      <w:r>
        <w:rPr>
          <w:rFonts w:ascii="Arial" w:hAnsi="Arial"/>
          <w:color w:val="C0C0C0"/>
          <w:sz w:val="22"/>
        </w:rPr>
        <w:t>1:32:32</w:t>
      </w:r>
    </w:p>
    <w:p>
      <w:pPr>
        <w:spacing w:after="0"/>
      </w:pPr>
      <w:r>
        <w:rPr>
          <w:rFonts w:ascii="Arial" w:hAnsi="Arial"/>
          <w:sz w:val="22"/>
        </w:rPr>
        <w:t>this energy and all these teams that are doing things that have to do with my personal income. And I sit there and come to work while doing things. There's different companies and corporations and things happening on different levels in different ways. Yet, I know I've spent my time, energy and money out on missions. And right now obviously, I'm doing recording and not doing anything else.</w:t>
      </w:r>
    </w:p>
    <w:p>
      <w:pPr>
        <w:spacing w:after="0"/>
      </w:pPr>
    </w:p>
    <w:p>
      <w:pPr>
        <w:spacing w:after="0"/>
      </w:pPr>
      <w:r>
        <w:rPr>
          <w:rFonts w:ascii="Arial" w:hAnsi="Arial"/>
          <w:color w:val="C0C0C0"/>
          <w:sz w:val="22"/>
        </w:rPr>
        <w:t>1:32:55</w:t>
      </w:r>
    </w:p>
    <w:p>
      <w:pPr>
        <w:spacing w:after="0"/>
      </w:pPr>
      <w:r>
        <w:rPr>
          <w:rFonts w:ascii="Arial" w:hAnsi="Arial"/>
          <w:sz w:val="22"/>
        </w:rPr>
        <w:t>Yet I am very conscious of talking to you.</w:t>
      </w:r>
    </w:p>
    <w:p>
      <w:pPr>
        <w:spacing w:after="0"/>
      </w:pPr>
    </w:p>
    <w:p>
      <w:pPr>
        <w:spacing w:after="0"/>
      </w:pPr>
      <w:r>
        <w:rPr>
          <w:rFonts w:ascii="Arial" w:hAnsi="Arial"/>
          <w:color w:val="C0C0C0"/>
          <w:sz w:val="22"/>
        </w:rPr>
        <w:t>1:32:58</w:t>
      </w:r>
    </w:p>
    <w:p>
      <w:pPr>
        <w:spacing w:after="0"/>
      </w:pPr>
      <w:r>
        <w:rPr>
          <w:rFonts w:ascii="Arial" w:hAnsi="Arial"/>
          <w:sz w:val="22"/>
        </w:rPr>
        <w:t>visualizing what I'm talking about. All these things are happening harmoniously, yet, all you can do with 12 is say surrender and let go. So you want to be able to do this recording for a client, what I encourage you to do is we'll stop this video, we come back in the next video, the first recording, I'll play we'll be creating manifesting, you'll go through that with some clarity of intent for yourself. So be right, you know, say hello again. And that'll be right at the beginning of the recording, start going to creating manifesting. And then we'll spend that entire last video of this section covering prosperity building principles, wealth building principles, because you want to be able to offer more to your client. It doesn't matter what level you're functioning on, as long as you are walking the talk that say, Alright, you did great. You're doing 10,000 a month now. You know, so you're doing over 100,000 a year. Wonderful. And then your client comes in and goes, I want to do 50,000 a month.</w:t>
      </w:r>
    </w:p>
    <w:p>
      <w:pPr>
        <w:spacing w:after="0"/>
      </w:pPr>
    </w:p>
    <w:p>
      <w:pPr>
        <w:spacing w:after="0"/>
      </w:pPr>
      <w:r>
        <w:rPr>
          <w:rFonts w:ascii="Arial" w:hAnsi="Arial"/>
          <w:color w:val="C0C0C0"/>
          <w:sz w:val="22"/>
        </w:rPr>
        <w:t>1:34:04</w:t>
      </w:r>
    </w:p>
    <w:p>
      <w:pPr>
        <w:spacing w:after="0"/>
      </w:pPr>
      <w:r>
        <w:rPr>
          <w:rFonts w:ascii="Arial" w:hAnsi="Arial"/>
          <w:sz w:val="22"/>
        </w:rPr>
        <w:t>I never did 50</w:t>
      </w:r>
    </w:p>
    <w:p>
      <w:pPr>
        <w:spacing w:after="0"/>
      </w:pPr>
    </w:p>
    <w:p>
      <w:pPr>
        <w:spacing w:after="0"/>
      </w:pPr>
      <w:r>
        <w:rPr>
          <w:rFonts w:ascii="Arial" w:hAnsi="Arial"/>
          <w:color w:val="C0C0C0"/>
          <w:sz w:val="22"/>
        </w:rPr>
        <w:t>1:34:05</w:t>
      </w:r>
    </w:p>
    <w:p>
      <w:pPr>
        <w:spacing w:after="0"/>
      </w:pPr>
      <w:r>
        <w:rPr>
          <w:rFonts w:ascii="Arial" w:hAnsi="Arial"/>
          <w:sz w:val="22"/>
        </w:rPr>
        <w:t>It doesn't matter.</w:t>
      </w:r>
    </w:p>
    <w:p>
      <w:pPr>
        <w:spacing w:after="0"/>
      </w:pPr>
    </w:p>
    <w:p>
      <w:pPr>
        <w:spacing w:after="0"/>
      </w:pPr>
      <w:r>
        <w:rPr>
          <w:rFonts w:ascii="Arial" w:hAnsi="Arial"/>
          <w:color w:val="C0C0C0"/>
          <w:sz w:val="22"/>
        </w:rPr>
        <w:t>1:34:08</w:t>
      </w:r>
    </w:p>
    <w:p>
      <w:pPr>
        <w:spacing w:after="0"/>
      </w:pPr>
      <w:r>
        <w:rPr>
          <w:rFonts w:ascii="Arial" w:hAnsi="Arial"/>
          <w:sz w:val="22"/>
        </w:rPr>
        <w:t>Use the same principles. So So I work with people that clearly make more money than I do. And quite often it's nice to team up with them at some point. But</w:t>
      </w:r>
    </w:p>
    <w:p>
      <w:pPr>
        <w:spacing w:after="0"/>
      </w:pPr>
    </w:p>
    <w:p>
      <w:pPr>
        <w:spacing w:after="0"/>
      </w:pPr>
      <w:r>
        <w:rPr>
          <w:rFonts w:ascii="Arial" w:hAnsi="Arial"/>
          <w:color w:val="C0C0C0"/>
          <w:sz w:val="22"/>
        </w:rPr>
        <w:t>1:34:18</w:t>
      </w:r>
    </w:p>
    <w:p>
      <w:pPr>
        <w:spacing w:after="0"/>
      </w:pPr>
      <w:r>
        <w:rPr>
          <w:rFonts w:ascii="Arial" w:hAnsi="Arial"/>
          <w:sz w:val="22"/>
        </w:rPr>
        <w:t>there's</w:t>
      </w:r>
    </w:p>
    <w:p>
      <w:pPr>
        <w:spacing w:after="0"/>
      </w:pPr>
    </w:p>
    <w:p>
      <w:pPr>
        <w:spacing w:after="0"/>
      </w:pPr>
      <w:r>
        <w:rPr>
          <w:rFonts w:ascii="Arial" w:hAnsi="Arial"/>
          <w:color w:val="C0C0C0"/>
          <w:sz w:val="22"/>
        </w:rPr>
        <w:t>1:34:19</w:t>
      </w:r>
    </w:p>
    <w:p>
      <w:pPr>
        <w:spacing w:after="0"/>
      </w:pPr>
      <w:r>
        <w:rPr>
          <w:rFonts w:ascii="Arial" w:hAnsi="Arial"/>
          <w:sz w:val="22"/>
        </w:rPr>
        <w:t>either way, it's really nice to know I know the principles, it doesn't matter what numbers or timeframes I'm putting into it, it doesn't matter compounded interest, it doesn't matter if you save a penny a day or $200 a day it's still going to be based on the same laws of how wealth accumulates. Okay, so</w:t>
      </w:r>
    </w:p>
    <w:p>
      <w:pPr>
        <w:spacing w:after="0"/>
      </w:pPr>
    </w:p>
    <w:p>
      <w:pPr>
        <w:spacing w:after="0"/>
      </w:pPr>
      <w:r>
        <w:rPr>
          <w:rFonts w:ascii="Arial" w:hAnsi="Arial"/>
          <w:color w:val="C0C0C0"/>
          <w:sz w:val="22"/>
        </w:rPr>
        <w:t>1:34:45</w:t>
      </w:r>
    </w:p>
    <w:p>
      <w:pPr>
        <w:spacing w:after="0"/>
      </w:pPr>
      <w:r>
        <w:rPr>
          <w:rFonts w:ascii="Arial" w:hAnsi="Arial"/>
          <w:sz w:val="22"/>
        </w:rPr>
        <w:t>I will see you in the next video.</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