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Online Interactive Tutorials_HT208b_0</w:t>
      </w:r>
    </w:p>
    <w:p>
      <w:r>
        <w:rPr>
          <w:rFonts w:ascii="Arial" w:hAnsi="Arial"/>
          <w:color w:val="4F6880"/>
          <w:sz w:val="22"/>
        </w:rPr>
        <w:t>Tue, 10/20 9:28PM • 1:05:11</w:t>
      </w:r>
    </w:p>
    <w:p>
      <w:pPr>
        <w:spacing w:before="440" w:after="0"/>
      </w:pPr>
      <w:r>
        <w:rPr>
          <w:rFonts w:ascii="Arial" w:hAnsi="Arial"/>
          <w:b/>
          <w:color w:val="4F6880"/>
          <w:sz w:val="22"/>
        </w:rPr>
        <w:t>SUMMARY KEYWORDS</w:t>
      </w:r>
    </w:p>
    <w:p>
      <w:r>
        <w:rPr>
          <w:rFonts w:ascii="Arial" w:hAnsi="Arial"/>
          <w:color w:val="4F6880"/>
          <w:sz w:val="22"/>
        </w:rPr>
        <w:t>money, people, prosperity, business, life, positive mental attitude, clients, creating, manifesting, wealthy, grateful, talk, nice, prosperous, principles, abundance, programming, feel, harmonious, remember</w:t>
      </w:r>
    </w:p>
    <w:p>
      <w:pPr>
        <w:spacing w:after="0"/>
      </w:pPr>
    </w:p>
    <w:p>
      <w:pPr>
        <w:spacing w:after="0"/>
      </w:pPr>
      <w:r>
        <w:rPr>
          <w:rFonts w:ascii="Arial" w:hAnsi="Arial"/>
          <w:color w:val="C0C0C0"/>
          <w:sz w:val="22"/>
        </w:rPr>
        <w:t>00:00</w:t>
      </w:r>
    </w:p>
    <w:p>
      <w:pPr>
        <w:spacing w:after="0"/>
      </w:pPr>
      <w:r>
        <w:rPr>
          <w:rFonts w:ascii="Arial" w:hAnsi="Arial"/>
          <w:sz w:val="22"/>
        </w:rPr>
        <w:t>Second tour, a second section of manifesting prosperity, let's start to help you enjoy the meditation. By the way, let's start to go through the workbook and give you a sense of what's in here yet, we're not going to rely much upon it. And I'll let you read most of what's there.</w:t>
      </w:r>
    </w:p>
    <w:p>
      <w:pPr>
        <w:spacing w:after="0"/>
      </w:pPr>
    </w:p>
    <w:p>
      <w:pPr>
        <w:spacing w:after="0"/>
      </w:pPr>
      <w:r>
        <w:rPr>
          <w:rFonts w:ascii="Arial" w:hAnsi="Arial"/>
          <w:color w:val="C0C0C0"/>
          <w:sz w:val="22"/>
        </w:rPr>
        <w:t>00:18</w:t>
      </w:r>
    </w:p>
    <w:p>
      <w:pPr>
        <w:spacing w:after="0"/>
      </w:pPr>
      <w:r>
        <w:rPr>
          <w:rFonts w:ascii="Arial" w:hAnsi="Arial"/>
          <w:sz w:val="22"/>
        </w:rPr>
        <w:t>Basically, we have had to use the workbook set. So let's read that on your own. We have the 21 power principles of prosperous living, I had actually designed this with a marketing team that I was working with that created this other product, and then we were going to create a financial prosperity programming product, didn't do it, yet, I ended up using these principles that we had written out together. So this was designed with this other part of this person, another person myself, and it was just actually more for creating kind of a marketing package that had the principles, and there aren't only 21, we actually thought that'd be a good number for marketing. We'll look over those briefly. Mostly, I want to be very practical, as well as get you into some of the principles like the concept of why you program in dream big, take massive action. And then I was gonna say, be willing to take risk, but we don't ask for the word risk in the programming. So you want to be very positive about what you're putting in there. But at the same time, the biggest mistake I see people making is not taking action, not understanding actually how to really work with it with money into accumulate money and to let your money work for you. So that's one of the statements you might put in the programming, my money works for me, I send it out on missions, it goes out to missions and and yields enormous return. So if you put $100 out in an ad, that ad ideally is going to come back and bring you 1000 plus dollars, every dollar I spend comes back to me tenfold. And then we'll definitely get into the concepts of taking some of the money that comes in and putting it away for a greater wealth building later, not that you're just saving that money to buy a house or just saving that money to buy a car, you're really saving. And this is the one thing I hope you get from all of this is put money away to create other more lucrative income streams, and start learning how to exponentially grow by just the example in the way commission. commodity trading works, right you can go and probably in stocks that don't do much with it. Honestly, I really believe in the power of business and service for more than just direct investing. So if you create an income stream, and it starts yielding a certain amount of money, take that money, create another more lucrative income stream or this another income stream. And let that one keep growing this they're called revenue streams income streams, you might call them profit centers. As you continue to think about how to create those, you could certainly take the extra money and put it in a higher yielding investment yet this day and age, not as secure. And I mean, I have multiple different savings plans and different investments here and there, for various reasons. Yet, when it comes to increasing wealth, getting a 3% return on my investment is not very exciting at all. So consider that model for sure. And we'll keep moving on. We're gonna spend some time talking about the stem sentence completions that helped that bring up the blocks that people have. And then we'll talk about how to reframe and reprogram those the principles of creating and manifesting those in relationship to wealth building, using suggestions and affirmations, or look at the specific ones that are in the programming from the morning and evening meditations, the one you just heard and the one you're going to listen to, I couldn't easily find that list. So I don't have it available. But you'll certainly hear them you could always go back in and write those down. And it should be going on another meditation soon enough. And then of course the creating and manifesting. And then remember to check the Student Resources section and advanced hypnotism as I believe all or most of these recordings are there. Okay, Introduction to the workbooks that it does encourage you to look at all of the major life categories that you learned about in the Life Mastery course, and prosperity and all levels. So let's take a moment to talk about that. I have multiple recorded Monday night classes for you to go and hear me give my schpeel about this topic about a balance of spirituality and prosperity and everything in between to be able to be connected. acted with the divine to feel your connection, the superconscious, whatever word you would use for what I'm going to describe the feel your connection to higher self, to feel the love and joy and peace and oneness and bliss of the Divine experience and our oneness with all other beings, for your mental emotional health to be prosperous, and you know, ideas and creativity, and open heart that can feel joy that can feel love, a body that's strong and functional, and useful and healthy, and enjoyable to be in. and enjoyable to utilize in all the ways bodies can be used. In A Course in Miracles. The body is primarily a communication device, and truly the only purpose that spirit sees for it. So what is it really, then it's a way for us to communicate love to each other. Yeah, that expresses itself in many ways, including creating goods, services, products that help the world that the body can be used to manifest things into this world. So definitely, and of course, an abundance of healthy foods, clean water.</w:t>
      </w:r>
    </w:p>
    <w:p>
      <w:pPr>
        <w:spacing w:after="0"/>
      </w:pPr>
    </w:p>
    <w:p>
      <w:pPr>
        <w:spacing w:after="0"/>
      </w:pPr>
      <w:r>
        <w:rPr>
          <w:rFonts w:ascii="Arial" w:hAnsi="Arial"/>
          <w:color w:val="C0C0C0"/>
          <w:sz w:val="22"/>
        </w:rPr>
        <w:t>06:13</w:t>
      </w:r>
    </w:p>
    <w:p>
      <w:pPr>
        <w:spacing w:after="0"/>
      </w:pPr>
      <w:r>
        <w:rPr>
          <w:rFonts w:ascii="Arial" w:hAnsi="Arial"/>
          <w:sz w:val="22"/>
        </w:rPr>
        <w:t>good exercise. Mostly we're focused on career and finances here today. And yet, of course, in abundance in your relationships to have one I want to remember I forget who it was, but a prosperity teacher was talking about. The real way he wants to measure his success, when it's all said and done is he wants to have over 1000 friends, this was before Facebook is that 1000 Facebook friends doesn't count. But really to serve like 1000 people who I could call my friend, one of my things for sure. And you may have seen me review this, like in the introduction to the school, if you go to our school's testimonials page, and you see all the graduates and hugs and so many of our students who become lifelong friends, I'm gonna talk to them for an X number of years. But I know and I see him again, we're not just teachers, students were friends and work colleagues now. And that's a beautiful feeling. So for all of your relationships, so prosperity in that to</w:t>
      </w:r>
    </w:p>
    <w:p>
      <w:pPr>
        <w:spacing w:after="0"/>
      </w:pPr>
    </w:p>
    <w:p>
      <w:pPr>
        <w:spacing w:after="0"/>
      </w:pPr>
      <w:r>
        <w:rPr>
          <w:rFonts w:ascii="Arial" w:hAnsi="Arial"/>
          <w:color w:val="C0C0C0"/>
          <w:sz w:val="22"/>
        </w:rPr>
        <w:t>07:15</w:t>
      </w:r>
    </w:p>
    <w:p>
      <w:pPr>
        <w:spacing w:after="0"/>
      </w:pPr>
      <w:r>
        <w:rPr>
          <w:rFonts w:ascii="Arial" w:hAnsi="Arial"/>
          <w:sz w:val="22"/>
        </w:rPr>
        <w:t>the degree that is appropriate for you,</w:t>
      </w:r>
    </w:p>
    <w:p>
      <w:pPr>
        <w:spacing w:after="0"/>
      </w:pPr>
    </w:p>
    <w:p>
      <w:pPr>
        <w:spacing w:after="0"/>
      </w:pPr>
      <w:r>
        <w:rPr>
          <w:rFonts w:ascii="Arial" w:hAnsi="Arial"/>
          <w:color w:val="C0C0C0"/>
          <w:sz w:val="22"/>
        </w:rPr>
        <w:t>07:18</w:t>
      </w:r>
    </w:p>
    <w:p>
      <w:pPr>
        <w:spacing w:after="0"/>
      </w:pPr>
      <w:r>
        <w:rPr>
          <w:rFonts w:ascii="Arial" w:hAnsi="Arial"/>
          <w:sz w:val="22"/>
        </w:rPr>
        <w:t>certainly as a therapist, a prosperity of clients and that those are healthy, harmonious relationships. Number six, your free time and recreation depending on where you're at. and abundance of time for you to play, to rest, to enjoy your hobbies to look into other things are exciting. When I was in India, the guru, the teacher there, again, I don't usually call him my guru, but the guru and the teacher there, it was all about spirituality that was the highest priority always. And yet, you weren't always meditating or always studying every moment of the day, all the time was spent just in relationships, going to lunch with people are hanging out at people's homes, enjoying tea and, and not even talking about spiritual things that the teacher would say, if you're going to do something else besides your spiritual work here, it might as well be profitable. And this is coming from a very highly enlightened Himalayan Sage saying like, you know, you guys you need to make money even in India living in the Himalayas, you still need money is still the system there. You are not dependent upon the ashram. In fact, you had to pay to go it was a way to weed I wasn't they were you know, they weren't financially invested. They really were there for the right reasons the trauma itself yet the you know, the founder, yet the since they were they realize were poor people, spiritually minded, poor people were taking advantage of this system, they go out in the Himalayas, there's lots of marijuana out there. So you can go out and get pot really easily and you could smell pie, you can hang out in the ashram, it can be around spiritual people pretending to play with the guru. And they realized these hundred serious seekers, so they actually started charging $30 a day, just to be there. So you and this is part of why I if you've listened to my story, when I took my year sabbatical and spent a lot of time in India, why so much of my money went away. It was actually very expensive for me to live in India. night to pay to be part of the ashram it wasn't like you know, go and they'll, they'll give you food, shelter clothing, I was like, No, you have to pay for that. And I had to pay for a place to live and an apartment. I actually had to pay for a phone if I wanted to be able to make phone calls interact with people. You know, it's Himalayas, India, but they're still lighting and colons everything. So anyway, without going to into that whole story. The point is, the teacher was definitely empowering everyone there to say lucky, you know To make a living, I live in other spiritual communities where the teacher really had a lot of followers, a lot of devotees who are totally dependent on him and upon the system, how and the system fell, and he fell. These people were literally, excuse upon the better word screwed. They had no money and no job skills, and no education and no training. And they actually ended up having to</w:t>
      </w:r>
    </w:p>
    <w:p>
      <w:pPr>
        <w:spacing w:after="0"/>
      </w:pPr>
    </w:p>
    <w:p>
      <w:pPr>
        <w:spacing w:after="0"/>
      </w:pPr>
      <w:r>
        <w:rPr>
          <w:rFonts w:ascii="Arial" w:hAnsi="Arial"/>
          <w:color w:val="C0C0C0"/>
          <w:sz w:val="22"/>
        </w:rPr>
        <w:t>10:25</w:t>
      </w:r>
    </w:p>
    <w:p>
      <w:pPr>
        <w:spacing w:after="0"/>
      </w:pPr>
      <w:r>
        <w:rPr>
          <w:rFonts w:ascii="Arial" w:hAnsi="Arial"/>
          <w:sz w:val="22"/>
        </w:rPr>
        <w:t>sue the place for</w:t>
      </w:r>
    </w:p>
    <w:p>
      <w:pPr>
        <w:spacing w:after="0"/>
      </w:pPr>
    </w:p>
    <w:p>
      <w:pPr>
        <w:spacing w:after="0"/>
      </w:pPr>
      <w:r>
        <w:rPr>
          <w:rFonts w:ascii="Arial" w:hAnsi="Arial"/>
          <w:color w:val="C0C0C0"/>
          <w:sz w:val="22"/>
        </w:rPr>
        <w:t>10:26</w:t>
      </w:r>
    </w:p>
    <w:p>
      <w:pPr>
        <w:spacing w:after="0"/>
      </w:pPr>
      <w:r>
        <w:rPr>
          <w:rFonts w:ascii="Arial" w:hAnsi="Arial"/>
          <w:sz w:val="22"/>
        </w:rPr>
        <w:t>putting them in that position. And, you know, it's like double victim consciousness, not only did you get where you're putting yourself in a disempowered position, but then you have to sue the system. It's how a lot of people live. So basically, I'm encouraging you that in anything you're doing when you're taking time for relationships, like, I think the thing that started that was a thought in my mind, that so many of my relationships are business, I just emailed a business colleague this morning, and I said, I'm honored to be able to call you, my friend, my business colleague, and my teacher. And I say, I don't get to call people my teacher very much. So I did, I'm honored to be able to call you my friend primarily is the point there. So if I'm going to interact with people are not necessarily just out, you know, playing pool. Usually, these are people that are then friendly with them say, hey, what if we do something really great together, let's create something incredible. That's usually how these things unfold. So again, as you went through the Life Mastery course, it's a synthesizing of positive, prosperous relationships. So your programming will look at says, I now attract the right people. I said, this ready, that helps me to manifest my goals. I every day, I have people saying it's amazing how you came into my life. It's amazing how we came into each other's lives. Like, wow, somehow spirit, you know what our intentions with the power of spirit behind it motivated the coming together. So many people say just, you know, coming to the school, like how I found the school is amazing. My experience has been, I put out the intention, I only attract clients, I can help. I only attract students that I can be a benefit to. And I only attract harmonious business and financial type relationships, through time and recreation. So again, you know, use that time wisely. Education, that's a big part of what we're getting into here. We talk about we'll get we'll talk more about Financial Intelligence. You don't necessarily learn about money in the proper way as you're moving along through the educational system. So I'll talk about a little you know, definitely recommend some books that if you're not familiar with, you want to start diving into and really, it's worth it. Even if you took two weeks of your life, to invite probably to when I started, I may have spent a few months studying this kind of stuff. And I still do to this day, and I'm still growing and expanding in my knowledge of business and finance yet. Not understanding it is a major reason why spiritually minded good hearted people foul when it comes to making money is there I did this, I'll tell you I trust in in the beginning, I'm going to sama sounds wrong. But it's there's a lot of truth to the statement. I trusted too much in God. It was like, okay, all I do is sit there and pray and meditate and the clients just show up. And the reason that creating manifesting formula modified at that stage of my life is I did a lot of advertising. And I did a lot of meditation and prayer and mind, right mindfulness, in visualizing things properly, and the clients did show up. And then when they started weeding off a little bit I was in at 25 was like, Okay, time to take action. I took action in meditation, and not in advertising. And when I go when Bill along goes, I plan act review what's going on here, plan act review. Oh, I didn't actually act again. When I did my advertising. Sure enough, I'm right back to where I want it to be. So understand how these principles work. We'll talk a little bit more I have a little list here on the side. But developing Financial Intelligence, housing. Basically, again, you know, we've reviewed all these categories. But for the prosperity side of things, let's talk about a term that you may not know about called collecting, and maybe isn't discussed in the Life Mastery course yet again, the repetition of these things is really helpful. Collecting is not necessarily physical things is collecting ideas. So for instance, is you walking around, remember to look for beauty, look for abundance, look for goodness, you know, when you're driving around? Today, I was driving in I was behind a Mazda rotti and it was nice to focus on the Missouri Audi when I didn't see any other car around me. As I'm driving in downtown. I'm looking At the beautiful buildings, my attention is on the beautiful buildings, not the crummy parts of downtown. It's keeping our attention way want it to be even more than that. It's putting your attention on what you like to see more of in your life and finding out kind of what do you want. So you might be walking down the hallways and see somebody dressed in a very nice suit. I'm I never thought of that combination before putting my attention in those kind of things. So when you're driving around for houses, if you're not in your dream house yet, start putting your attention on where would you like to be. And don't look in the areas that when you drive into the areas that aren't</w:t>
      </w:r>
    </w:p>
    <w:p>
      <w:pPr>
        <w:spacing w:after="0"/>
      </w:pPr>
    </w:p>
    <w:p>
      <w:pPr>
        <w:spacing w:after="0"/>
      </w:pPr>
      <w:r>
        <w:rPr>
          <w:rFonts w:ascii="Arial" w:hAnsi="Arial"/>
          <w:color w:val="C0C0C0"/>
          <w:sz w:val="22"/>
        </w:rPr>
        <w:t>15:41</w:t>
      </w:r>
    </w:p>
    <w:p>
      <w:pPr>
        <w:spacing w:after="0"/>
      </w:pPr>
      <w:r>
        <w:rPr>
          <w:rFonts w:ascii="Arial" w:hAnsi="Arial"/>
          <w:sz w:val="22"/>
        </w:rPr>
        <w:t>all that beautiful, then you're basically saying, I'm not part of that. I'm just choosing not to put my energy, it's no judgment on them. It's just I'm choosing not to put just like if you look at a beautiful luxury, high rise, condo, multi million dollar units, and this multi million dollar homes, you're just choosing which you're gonna put your attention on, when you go through the very low low income areas. That concept is, you know, I'm not one of those I don't, you know, no judgments is not my thing. There's a success speaker, it'd be worth looking him up. I don't know what he's doing at this stage of his life. Mark, Victor Hansen, not only deeply spiritual, yet also very big on the financial prosperity theme. And he said that one day he was really broke, and he was walking out of a job interview and he was well dressed for the job interview. He was walking to his broken down, beat up Volkswagen bug beat or whatever. And somebody walked by and said, Oh, my God, I saw you walking. I thought you were walking over to a Cadillac. It was strange. He walked over to this VW bug, I would have mistaken you for a Cadillac man. He said, so word of eye. And the feeling was he already had internal prosperity consciousness. He just didn't have it in his life yet. But that's the concept. Your experience of prosperity happens because you feel at first, my demonstration of prosperity precedes my manifestation, manifestation of prosperity. So the theme is, fake it until you make it or act as if it were so and it becomes so this doesn't mean go into debt. We're going to talk about debt with this whole thing. Start to consider as you're going into hypnotherapy practice, or, you know, if you were working for a company dress, the way the boss would dress dress the way the CEO would dress, as you know, you know, frequently always in suits. And when I meet new people, they're like, wow, you're really dressed up for me to say no, I actually dressed this way all the time. This is my internal self image. I don't see myself in Not that I can't wear it and don't on fun days off. But shorts and T shirt. I can never walk into the office in shorts and a T shirt unless I was here moving furniture. I want you to consider the visualizations you're doing in this do you see yourself ready prosperous feel as if you're ready, prosperous. It'd be very cautious about your inner child saying welcome ready, prosperous. So I'm gonna go charge up the credit card, or I'm gonna go spend the money just because I have it. Remember, the inner child does not understand delayed gratification. So little prosperity tip for</w:t>
      </w:r>
    </w:p>
    <w:p>
      <w:pPr>
        <w:spacing w:after="0"/>
      </w:pPr>
    </w:p>
    <w:p>
      <w:pPr>
        <w:spacing w:after="0"/>
      </w:pPr>
      <w:r>
        <w:rPr>
          <w:rFonts w:ascii="Arial" w:hAnsi="Arial"/>
          <w:color w:val="C0C0C0"/>
          <w:sz w:val="22"/>
        </w:rPr>
        <w:t>18:30</w:t>
      </w:r>
    </w:p>
    <w:p>
      <w:pPr>
        <w:spacing w:after="0"/>
      </w:pPr>
      <w:r>
        <w:rPr>
          <w:rFonts w:ascii="Arial" w:hAnsi="Arial"/>
          <w:sz w:val="22"/>
        </w:rPr>
        <w:t>you. Take $100 bill, put it in your pocket, put in your wallet, whatever, and carry with you. I'm prone to doing it more with hundreds rather than when I started. It was like 100. But it's a really nice feeling to carry hundreds of dollars in your pocket. Now I know for some of you might well have lost it. You shouldn't be afraid to lose it if it's truly a prosperous feeling. But carry hundreds in your pocket and start to get a feeling that yes, I'm already wealthy, I'm already successful. I'm already prosperous, can't walk as if it were so. And one of the major places and Walkmans you know how the inner attitude I'm already successful. When you go into the store when the major places to demonstrate this is when you're buying small little items. You know, don't go buy $100,000 automobile just to try to feel prosperous. They call that all hat and no cattle, all hat and no cattle. You have the cowboy hat on his cowboy hat but you have no cattle. So you're not really a wealthy cowboy man, rancher. Just because you're driving a crazy expensive car, you have this beautiful, huge house doesn't mean you're actually wealthy because there has to be the accumulation of assets. Remember, your car and your house are most likely not an asset. An asset is something that puts money in your pocket. People tend to not understand that so they think their home is an asset. They think their car is an asset if it's not made Your money, it's not an asset. So what we'll be talking about more and more is taking the money that comes in and creating more assets, not creating more liabilities. Every advertisement is an asset. If you were to hire a personal assistant, that person should be an asset, not a liability, meaning, you're so busy, this person is booking you for months ahead, okay, they're keeping the business flowing for you, or they're helping with your advertising. They're keeping advertising going. So you don't have to think about it. Great. That person is making you money. If they do sit down during the occasional phone call, and it costs money just to say you have this secretary, or this personal assistant. You know, ideally, you can't imagine hiring somebody just for ego sake. In that regard. Just remember, the extra money we're going to talk about goes into creating assets, assets are things that put money back into your pockets. All right, so we're talking about collecting issue going around, just look for things that you like, look for things that you say, Yeah, I like that. Take a picture of it, or go back online. I remember when I first saw the Mercedes SL, k 350. And like, that cool car. And I went into the Mercedes dealership, and I asked for a brochure. And I didn't know if it was quite the time yet. But I wanted the picture of that car in on my dream board. And I kept meditating on him eventually was like, I can afford that car. And I got it.</w:t>
      </w:r>
    </w:p>
    <w:p>
      <w:pPr>
        <w:spacing w:after="0"/>
      </w:pPr>
    </w:p>
    <w:p>
      <w:pPr>
        <w:spacing w:after="0"/>
      </w:pPr>
      <w:r>
        <w:rPr>
          <w:rFonts w:ascii="Arial" w:hAnsi="Arial"/>
          <w:color w:val="C0C0C0"/>
          <w:sz w:val="22"/>
        </w:rPr>
        <w:t>21:36</w:t>
      </w:r>
    </w:p>
    <w:p>
      <w:pPr>
        <w:spacing w:after="0"/>
      </w:pPr>
      <w:r>
        <w:rPr>
          <w:rFonts w:ascii="Arial" w:hAnsi="Arial"/>
          <w:sz w:val="22"/>
        </w:rPr>
        <w:t>So it didn't take as long as I would have thought in this kind of part of this too. As you open your mind, you realize, I can do this when I was in my private practice. And I was doing on a hot meditation center, and I had a lot going on multiple different income streams. Eventually, I realized I was crazy, too busy. And I needed to hire my first employee ever. And yeah, it was the first person I ever hired. And I was like, wow, this is like initially going to be part time. It's like, I think I can handle maybe 800 a month. In the SEC. Well, that's Um Hmm, that's for me or no, so was it a week, a month or a week? I think it was a month actually. I was getting, like 200 a week just to help me out. And for me at that time, and like, that's actually 100 a month is I could go by, I could have I could go easily finance a Jaguar for that much money. And then actually, my programming kicked in and said, Why are you limiting yourself? Why are you lacking? do both? And so literally went out. And Jaguar I always wanted, I put that in my dream board, put some meditation time into it, put some thought into it really reflect them? And I hire both? Can I manifest the money? Is it a good am I still way above and my income and my expenses, and I was and it opened my mind to possibilities that I wouldn't have thought of before. Again, it's not about having the things. It's about creating an inner mindset of prosperity. The external things will follow if you want them to if it's harmonious. I'll tell you the quick Jaguar story just an if you're from England as Jaguar, I'll tell the story briefly just because exemplifies, for me a prosperity principle to help to keep you aligned. When I first saw the Jaguar x k eight coupe. It was one most it was the sexiest, most beautiful car I think I've ever seen. Except for the, you know, like Ferrari type of category, which has never really felt that's just too extreme. For me, personally, at least now. At the time, when I saw that car was parked outside of a bank, and I'm like, that's got to be the President's car. And they're just like, wow. And, and it took quite a few years to get only after the car came out. And it took only about three years. And I kept thinking about that car house. My God, there was an amazing feeling would be to drive that kind of car. Finally, when I got to the stage where I was ready to hire another employee and augmentation center was actually bringing in some pretty good money. And then I thought, Hey, I could do this. The story part of the story I want to tell you is when I was driving down to the Jaguar dealership, and there wasn't one in Gainesville, where I lived, I put out a kind of a prayer and intention that this is harmonious for me. If this is right for me, then let it unfold harmoniously, if it's not right for me. I want something gently not an accident, but something gently to sabotage it. Like give me a sign that this is a mistake. Because I just God really want me to drive a Jaguar. And you know, like this is a $70,000 cars.</w:t>
      </w:r>
    </w:p>
    <w:p>
      <w:pPr>
        <w:spacing w:after="0"/>
      </w:pPr>
    </w:p>
    <w:p>
      <w:pPr>
        <w:spacing w:after="0"/>
      </w:pPr>
      <w:r>
        <w:rPr>
          <w:rFonts w:ascii="Arial" w:hAnsi="Arial"/>
          <w:color w:val="C0C0C0"/>
          <w:sz w:val="22"/>
        </w:rPr>
        <w:t>24:51</w:t>
      </w:r>
    </w:p>
    <w:p>
      <w:pPr>
        <w:spacing w:after="0"/>
      </w:pPr>
      <w:r>
        <w:rPr>
          <w:rFonts w:ascii="Arial" w:hAnsi="Arial"/>
          <w:sz w:val="22"/>
        </w:rPr>
        <w:t>This is a</w:t>
      </w:r>
    </w:p>
    <w:p>
      <w:pPr>
        <w:spacing w:after="0"/>
      </w:pPr>
    </w:p>
    <w:p>
      <w:pPr>
        <w:spacing w:after="0"/>
      </w:pPr>
      <w:r>
        <w:rPr>
          <w:rFonts w:ascii="Arial" w:hAnsi="Arial"/>
          <w:color w:val="C0C0C0"/>
          <w:sz w:val="22"/>
        </w:rPr>
        <w:t>24:52</w:t>
      </w:r>
    </w:p>
    <w:p>
      <w:pPr>
        <w:spacing w:after="0"/>
      </w:pPr>
      <w:r>
        <w:rPr>
          <w:rFonts w:ascii="Arial" w:hAnsi="Arial"/>
          <w:sz w:val="22"/>
        </w:rPr>
        <w:t>this is a very nice car and $70,000</w:t>
      </w:r>
    </w:p>
    <w:p>
      <w:pPr>
        <w:spacing w:after="0"/>
      </w:pPr>
    </w:p>
    <w:p>
      <w:pPr>
        <w:spacing w:after="0"/>
      </w:pPr>
      <w:r>
        <w:rPr>
          <w:rFonts w:ascii="Arial" w:hAnsi="Arial"/>
          <w:color w:val="C0C0C0"/>
          <w:sz w:val="22"/>
        </w:rPr>
        <w:t>24:56</w:t>
      </w:r>
    </w:p>
    <w:p>
      <w:pPr>
        <w:spacing w:after="0"/>
      </w:pPr>
      <w:r>
        <w:rPr>
          <w:rFonts w:ascii="Arial" w:hAnsi="Arial"/>
          <w:sz w:val="22"/>
        </w:rPr>
        <w:t>could feed a lot of people. So like, like really bad Kept, wouldn't leave my conscious it wouldn't go away. And I hope you're not judging what I'm saying, I hope you're listening to your own inner voice. It says, There's things I like to remember the video with Debbie, we did I movement therapy on her. And hopefully that's still part of the online interactive tutorial. So you know what I'm referring to. We had our supervisor in house and she had this problem with buying nice things for herself. And she realized it was a block. It was nothing beneficial about saying to oneself, I don't deserve nice things. So as I'm meditating on this, I'm having this little inner conflict with is this coming from spirit? Is this really harmonious? dharmik? Is my higher self guiding this? Or is this just my inner child being silly. And there are like five signs along the hallway without getting into it. But like numerology and the hotel room I was in and where the hotel happened to be, and everything was so harmoniously perfect. And, and I can tell you, when I sat in test drove the cars like, Whoa, this is a nice feeling, if you ever listened to the abraham hicks materials, if you don't know about that, Esther Hicks channels is with the phenomena supposedly is being called to Abraham. When Esther's conscious mind is aside, you might say her superconscious mind, but gaybraham might be considered more than just that. But in hypnotherapy in our model, that would be a reasonable way to say that Abraham superconscious starts speaking through her. And you know, check it out on YouTube, it's really remarkable. Regardless of what's happening, the words that come out of her mouth are just absolutely beautiful. And Abraham knows very much how Esther feels, I want to talk about Esther and her cars and how she loves the nice car, she loves driving fast, and she loves the feel of that. You want to remember, it's about love. It's about joy. It's about passion, it's about quality, right? When you buy a quality automobile, there's a very nice feeling that goes with it. Now, if there's not a nice feeling that goes with it, you just think it is too much for you, it is too stressful. Like right now, if I went out to go try to get a Lamborghini, it would cause tremendous amounts of stress. It's for many reasons, right? So you want to feel what feels right for you. Okay, so we're collecting, looking for things that feel right for us, and putting in our dream board in our life mastery binder. But again, as dentists are going to come to you just because you put in the binder, you obviously have to make the money to make that happen. And again, act as if it were so and it will become so even if you're driving an old beat up car as you're driving around be looking at the other ones and that's my kind of vehicle that's what I drive on take some time walk around a very nice mall or something, you know, or wherever I had a client to go so I'm gonna go the mall I fly off to Santa Fe, and you know, I love doing shopping. And I know what it means there's some basement stores in downtown in a you know, basically the downtown historic Santa Fe area. So I knew exactly what it's referring to. And I was like, yeah, that's a nice image you're gonna like you know, get in a plane again, first class fly and go do some shopping and take your wife. So the point is, consider like just going somewhere really nice. And even if you don't buy anything, start to fill your head with the feeling of this is the level that I live at. This is the level I function at, even if you're not there yet. You want to start getting any internal feeling of Yes. Think about it, maybe even close your eyes for like for a moment and think about what would it be like, if you were truly financially free, for all the money was there? all the bills are paid. All the debt is clear, or manage perfectly healthy. You're totally comfortable. The money you know is always there. You know, you can take the next step and grow because you know the universe supports you. Like how do you feel to be truly financially free? When I did my, when we started prosperity in your pajamas with my friend, Andrew Greenstein, he used a recent example in his life where he had anyone who's completely completely financially free. He talked about sitting there with his current girlfriend at the time, and said, what would be an ideal day for you? What would be just an ideal day if we could do anything? What would that be? And they talked about how it'd be wonderful if they could just bring someone in like hire kind of a chef or somebody who will cook for them in the morning breakfast in bed or bring in massage therapists who will massage them during the day. And just a whole day of lying in bed watching movies. Whipped cream strawberries. Sure nice in the bad experiences. That was the idea for a perfect day. It was in crazy expensive</w:t>
      </w:r>
    </w:p>
    <w:p>
      <w:pPr>
        <w:spacing w:after="0"/>
      </w:pPr>
    </w:p>
    <w:p>
      <w:pPr>
        <w:spacing w:after="0"/>
      </w:pPr>
      <w:r>
        <w:rPr>
          <w:rFonts w:ascii="Arial" w:hAnsi="Arial"/>
          <w:color w:val="C0C0C0"/>
          <w:sz w:val="22"/>
        </w:rPr>
        <w:t>29:58</w:t>
      </w:r>
    </w:p>
    <w:p>
      <w:pPr>
        <w:spacing w:after="0"/>
      </w:pPr>
      <w:r>
        <w:rPr>
          <w:rFonts w:ascii="Arial" w:hAnsi="Arial"/>
          <w:sz w:val="22"/>
        </w:rPr>
        <w:t>but the nice point is He was just able to do it. I said, What would it feel like to just be able to say, Ah, this is what I like, this is what I want to do. And then you go do it. Okay, so hopefully you're getting a feeling of the vibe of this travel vacation, same theme, of course. Alright, you can read this on your own. This talks about the different recordings, you can read on your own. The power principles of prosperous living, we're not going to be labor these, I'll just kind of talk about each one and talk more about ones I feel passionate talking about. We've talked about your pure potential pure the law of pure potentiality. It's in the Life Mastery course, in the getting organized process. And it's something we're reviewing, creating and manifesting. Remember, there's an infinite organizing power that you can tap into, and you are connected to that. If you meditate, if you take time to go within if you connect here, source, then when you hold these ideas in your mind, they're amplified greatly, right? This is why creating a manifesting is so powerful, you're going to be doing ideally, you'll do the creating and manifesting formula on a daily basis. And yet remember that you still take action. In fact, the more you do it, the more you're going to feel, I do want the standard of living, I do want to feel successful and accomplished and ideas that pop my mind. Usually I use my own stories, since it's easy to refer to. One of the places that I'm living I remember when a and when the homes we have when a colleague of mine saw, he said, you have a very successful hypnotherapist, and there's not a lot who can say that they have manifested that it was lacking, like, good job, it was almost like a you deserve that type of thing. The feeling is the universal manifest any of it, you just have to feel it inside of you. Having gratitude, there's two principles here with gratitude. It's one of the fake until you make it concept. So first of all, if you have it already, simply be grateful for it. So I love to do that with my wife, I am frequently I'm the one who constantly practices this, where I would just tell her I'm so grateful to have us my life mate, I'm so grateful that you are my wife. And actually, it's not just like me, I'll be actually like Kika, I love that you're my wife, I love being able to come home to my wife, I love being able to hold you as my wife, I'm so grateful that you're here, the point and you can do with anything or anyone. The point is, if you're grateful for it, it's keeps it in your reality. So the spirit of gratitude, I'm grateful, I'm truly grateful for all the money that's in the bank, and the savings account and the abundance of extra credit if needed, and when needed, that's there to use properly. I'm truly grateful. And I could just go on and on, I would encourage you to make a list of things to be grateful for now. But but make the list of things to be grateful for even if you don't have them yet. The point is that you will attract them. So if you have it, be grateful for it. If you don't have it, be grateful for it. I thank the universe, for all of the clients that continually come to me to provide me and then you can elaborate whatever that is, yeah, I'm grateful for my continual client load. I'm grateful for a continual success in business. Give me just one second. Okay, so be grateful for what you already have. And be grateful for what you like to pull into your life. So when you think about anything you like clients, customers health, when you're working to manifest better health, of course, we'll cover that later and clinical training, using hypnosis, extensively, healing the mind to heal the body, yet, I'm finding the body is healing that it's sick and healing is visualizing that it's sick. So you want to</w:t>
      </w:r>
    </w:p>
    <w:p>
      <w:pPr>
        <w:spacing w:after="0"/>
      </w:pPr>
    </w:p>
    <w:p>
      <w:pPr>
        <w:spacing w:after="0"/>
      </w:pPr>
      <w:r>
        <w:rPr>
          <w:rFonts w:ascii="Arial" w:hAnsi="Arial"/>
          <w:color w:val="C0C0C0"/>
          <w:sz w:val="22"/>
        </w:rPr>
        <w:t>34:21</w:t>
      </w:r>
    </w:p>
    <w:p>
      <w:pPr>
        <w:spacing w:after="0"/>
      </w:pPr>
      <w:r>
        <w:rPr>
          <w:rFonts w:ascii="Arial" w:hAnsi="Arial"/>
          <w:sz w:val="22"/>
        </w:rPr>
        <w:t>be grateful</w:t>
      </w:r>
    </w:p>
    <w:p>
      <w:pPr>
        <w:spacing w:after="0"/>
      </w:pPr>
    </w:p>
    <w:p>
      <w:pPr>
        <w:spacing w:after="0"/>
      </w:pPr>
      <w:r>
        <w:rPr>
          <w:rFonts w:ascii="Arial" w:hAnsi="Arial"/>
          <w:color w:val="C0C0C0"/>
          <w:sz w:val="22"/>
        </w:rPr>
        <w:t>34:22</w:t>
      </w:r>
    </w:p>
    <w:p>
      <w:pPr>
        <w:spacing w:after="0"/>
      </w:pPr>
      <w:r>
        <w:rPr>
          <w:rFonts w:ascii="Arial" w:hAnsi="Arial"/>
          <w:sz w:val="22"/>
        </w:rPr>
        <w:t>for your perfect health. Be grateful for your ideal body image, be grateful that you already have</w:t>
      </w:r>
    </w:p>
    <w:p>
      <w:pPr>
        <w:spacing w:after="0"/>
      </w:pPr>
    </w:p>
    <w:p>
      <w:pPr>
        <w:spacing w:after="0"/>
      </w:pPr>
      <w:r>
        <w:rPr>
          <w:rFonts w:ascii="Arial" w:hAnsi="Arial"/>
          <w:color w:val="C0C0C0"/>
          <w:sz w:val="22"/>
        </w:rPr>
        <w:t>34:28</w:t>
      </w:r>
    </w:p>
    <w:p>
      <w:pPr>
        <w:spacing w:after="0"/>
      </w:pPr>
      <w:r>
        <w:rPr>
          <w:rFonts w:ascii="Arial" w:hAnsi="Arial"/>
          <w:sz w:val="22"/>
        </w:rPr>
        <w:t>yourself at your ideal body image. You took a picture of it somehow enough to be you just a picture of somebody your age and same gender, put it in your life mastery binder, and be grateful you already have that. Now what will happen is increasingly just internally, you'll start to not be willing to tolerate being outside of that zone. And so once you've established yourself your self image, like I mentioned with clothing, it's if you see yourself a certain way, your subconscious won't let you live outside of it. So you If you see yourself as a $20,000, a year person struggling to get by all the time, your subconscious will say that's who you are, be grateful that your prosperity already exists, be grateful that $8 million already exists for you. When did I say this, I think goes into creating a manifesting talk you may have heard if he took all the money in the world, and which is not totally true statement, especially because it was I heard that many years ago, but also, now they're just printing money. So how much money is on the planet as much as they just want to print. But if you took all the money on the planet, divided it up, there's a million dollars sitting there for every single person on the planet right now. There's no lack of money. And the law of pure potentiality says there's no lack of anything, you can manifest anything you want out of that field. So gratitude is a great way to do it. giving and receiving again, remember, the model is if you want it, give it away, be grateful to give people opportunities that you might not fully have yourself. So if you're helping a client to lose weight, and you've given that away, it's going to help you to lose weight, if you help people to stop smoking, and they're more empowered now. It'll help you to feel more empowered, you give away anything, it comes back to you. So remember, you're not trying to get the money. So then you can be philanthropic, be philanthropic, and the money will come to fill that flow. It's not people backwards. As soon as I win the lottery, then I'll be acting like a wealthy person. You need to feel wealthy first, don't try to win the lottery and get your $8 million to the lottery, create a service that brings in $8 million. And it's completely no again, the numbers will be what's appropriate for you. Yet none of these numbers are unrealistic at all. I mean, I literally interact daily with a person who has grown a billion dollar business billion with a B, billion dollar business. It is this numbers don't mean much of anything. It's not hard to pull this into your life. And pull those kind of people into your life. Here's a quote. intelligent people hire people who are more intelligent than their intellect intelligent people hire people who are more intelligent than they are. And it's really intelligent to hang around with successful people who it's really nice that people in my life who are truly financially wealthy and free, it's really nice to interact with that kind of energy, not just because of the nice things that they have, and they have access to it's, it's no not that at all. It's to listen to the way their minds work, it opens your mind like, wow, you know, you sit around with somebody who's created a billion dollar company who, you know, is Pfizer's on planes plane, his own boat, I call this kind of stuff. And I say, wow, this is, um, you know, so if I have an idea run by this person, you know, and I might be dreaming, and I do dream relatively small compared to that, and it's like, oh, I never even considered it that way. And the idea is priceless, really. I mean, you could pay advisor a lot of money. When I was in Massachusetts, I was trying to figure out who can I talk to that can help me to grow more Hutto, who's and you know, went to Merrill Lynch, and they're like, well, you need to set up an IRA. I'm like, No, I'm looking for like a true business financial mentor. And now, you know, I can say it's nice to have people in my life who I might consider mentors in a way, but mostly as colleagues and friends, so hang out with those kind of people while at least hire them. If they're true professionals, if they really are good at their craft, they should be making you money by you giving them money, positive mental attitude. This would be easy to talk about. Everybody knows be positive. But here's the thing. PMA positive mental attitude is pretty well proven to network.</w:t>
      </w:r>
    </w:p>
    <w:p>
      <w:pPr>
        <w:spacing w:after="0"/>
      </w:pPr>
    </w:p>
    <w:p>
      <w:pPr>
        <w:spacing w:after="0"/>
      </w:pPr>
      <w:r>
        <w:rPr>
          <w:rFonts w:ascii="Arial" w:hAnsi="Arial"/>
          <w:color w:val="C0C0C0"/>
          <w:sz w:val="22"/>
        </w:rPr>
        <w:t>39:14</w:t>
      </w:r>
    </w:p>
    <w:p>
      <w:pPr>
        <w:spacing w:after="0"/>
      </w:pPr>
      <w:r>
        <w:rPr>
          <w:rFonts w:ascii="Arial" w:hAnsi="Arial"/>
          <w:sz w:val="22"/>
        </w:rPr>
        <w:t>I know it's amazing to hear from a hypnotherapist. I don't know what this paragraph says. PMA positive mental attitude. Always trying to think positively, is not the gist of it. And we as hypnotherapist actually understand why that is because your heart is more powerful than your mind. You can't just think positive thoughts. You have to get your heart feeling it. That's why I'm teaching and encouraging you to feel prosperous before you experience prosperity. interact with and hang out with people or feel that you're worthy of hanging out with people who are prosperous, who are abundant in you and careful about who you're hanging out with and who you're attracting you. You're gonna resonate vibrate with each other. You could pull them up They can also be pulling you down. The positive mental attitude concept is based on the law of attraction. Just a positive mindset is not good enough, your whole being needs to vibrate further where you want to function. So I have a colleague, she uses the quote, happy, healthy, thin and wealthy. So you can use that one, how are you happy, healthy, thin and wealthy. That's a good one. She's not financially wealthy in that sense. But she considered so truly wealthy and her ability to have freedom to do what she wants to do, even though she wouldn't have not a lot of money at all. But she feels then she's focusing on those concepts of happy and healthy and thin and wealthy, happy, healthy, thin and wealthy, you have to feel it, you can't just think it. And it's more than that. Because let's go back and think about people who are really truly financially well off. Now, some people have gotten there through greed, and we're not talking about that we're talking about like good legitimate business people, people who had a good childhood, let's say we're not, but you know, a good childhood programming, or at least overcame the negative childhood programming, went to college, or didn't go to college, but basically started their own business and became very successful in business, you could say it was their positive mental attitude, and that's part of it. Yet another part of it is that they were willing to take risks, they were willing to work really hard. And if you ask them voices secret to success, it's usually not just positive thinking. It was understanding proper business principles. So most of the very successful people in the world did not sit down and visualize and do creating a manifesting. To me, what we're talking about here is all of it many angles, in positive mental attitude. Like for creating and manifesting, it's much more than just positive thinking. It is encouraging you to feel it, to think it, to see it, to align your mind with that formula. And to take action, you must take action. And the action has to be intelligent action, it has to be based on proper decisions. I've coached interacted with counsel, whatever word you want to use, mentored and been part of organizations in different ways. And it's like, oh, well, what's missing here? I do have the right mindset. And quite often, there's something wrong about the mindset. And then do you even have the proper business structure. And I've definitely found that can have one organization where it didn't have either, who's like, got a good product? Do you have the wrong mindset, and you don't have the right business structure. And until that comes together, you're not going to succeed. So they could just be thinking positive all day, and it's not necessarily going to manifest the goals and the dreams. so careful about PMA positive mental attitude. Remember, you know, in fundamentals, affirmations, I am wealthy, I am rich, I am successful, you cannot lie to yourself, your subconscious knows, Bs, Bs, Bs is all just a bunch of hooey</w:t>
      </w:r>
    </w:p>
    <w:p>
      <w:pPr>
        <w:spacing w:after="0"/>
      </w:pPr>
    </w:p>
    <w:p>
      <w:pPr>
        <w:spacing w:after="0"/>
      </w:pPr>
      <w:r>
        <w:rPr>
          <w:rFonts w:ascii="Arial" w:hAnsi="Arial"/>
          <w:color w:val="C0C0C0"/>
          <w:sz w:val="22"/>
        </w:rPr>
        <w:t>43:19</w:t>
      </w:r>
    </w:p>
    <w:p>
      <w:pPr>
        <w:spacing w:after="0"/>
      </w:pPr>
      <w:r>
        <w:rPr>
          <w:rFonts w:ascii="Arial" w:hAnsi="Arial"/>
          <w:sz w:val="22"/>
        </w:rPr>
        <w:t>that you're saying you're not really there. So yes, the faking until you make a concept has some merit to it, because it's helping you to feel the vibration of what it's like. And then again, it should really feel right for you. There's some things are saying, you know, it's just not harmonious, and you'll know it. And then other things to say, Yeah, for sure. I can trust that that's the right thing for me. So we'll get into more and more as we go through the training. The vacuum effect, the universe abhors a vacuum. So the concept is to be willing to give things away so that the universe can fill those places giveaway love, you get more love, give away more abundance, or help other people in their careers and their success and it helps you work is love made visible. So remember, what we do, the way I'm encouraging you to do whatever you do is not a job. It's an expression of love. And if you do mission statements, and you do life principles, and you do it for yourself, and you do it for your business or businesses it is in infuses everything you do and whenever and God I must get literally 100 between students and business people 100 emails a day, literally easily and a great way. So whenever whenever something's coming in and you sent it's not coming from spirit, it's coming from ego. I just I know that quite often my responses are just, you know, realign with spirit, come back to love, don't get into fear mode. And so you can definitely read closure, bronze. The profit sections that deal with work, staying healthy. Yeah, easy enough. But again, if your body isn't healthy and strong, in thinking Grow Rich, you know, that could be an easy one to brush over to, but staying healthy. Not only again, you need a strong, healthy body to do what you need to do and thinking Grow Rich, he actually talks about conserving sexual energy. And as you probably know from my story, or if you didn't want to get transpersonal, you will, a big part of my life. And still, to be honest in my life now is about being very conscious of how I use my sexual energy. I work very hard, I'm sure you can see in some of these videos that are more tired on some days and others, my voice obviously gets pushed to its maximum for sure. And I'm very conscious of conserving my lifeforce energy. And that does include food, exercise, sleep, and how much you're and won't go too into it. But how you're using your sexuality. So I would highly encourage you to think about are you making yourself about powerhouse for success. And you know, I've known about the concept of cultivating sexual sexual energy for years because my spirituality yet when I read about it, and thinking grow rich and Napoleon Hill man that a lot of other very successful business people are aware of that, like, pretty good. Okay, so definitely something to consider faith, trust and surrender, I can go there for hours, we'll let that one go for now. But put it into your clients programming faith put into your programming, faith, trust, surrender, at some point, you just have to let go. My friend with prosperity in your pajamas, he said it was when he finally started trusting his employees and letting them just do their work. He said, that's when he really became wealthy when he just let it go. He just let us business go. And he just trusted he was at a place where it could do its own thing. And that really, if I you asked Steve Jobs when he was alive, Steve Jobs, the apple guy. He was like, the most important thing is you surround yourself with really intelligent good people. And you basically have them work for you. So again, at whatever stage you're at with it, if you're doing advertising marketing, you might consider bringing on somebody hiring somebody who knows a lot more than you about search engine optimization, pay per click, landing pages, website design.</w:t>
      </w:r>
    </w:p>
    <w:p>
      <w:pPr>
        <w:spacing w:after="0"/>
      </w:pPr>
    </w:p>
    <w:p>
      <w:pPr>
        <w:spacing w:after="0"/>
      </w:pPr>
      <w:r>
        <w:rPr>
          <w:rFonts w:ascii="Arial" w:hAnsi="Arial"/>
          <w:color w:val="C0C0C0"/>
          <w:sz w:val="22"/>
        </w:rPr>
        <w:t>47:34</w:t>
      </w:r>
    </w:p>
    <w:p>
      <w:pPr>
        <w:spacing w:after="0"/>
      </w:pPr>
      <w:r>
        <w:rPr>
          <w:rFonts w:ascii="Arial" w:hAnsi="Arial"/>
          <w:sz w:val="22"/>
        </w:rPr>
        <w:t>Again, you're gonna surround yourself with a team of people that help you to grow even as a hypnotherapist, you're gonna do that get a good accountant, get and good website, marketing person, and anybody else that could help you to get a consistent solid client load you some people can do it on their own. You have all those skill sets, but nobody does. And my experience again, is, we're all meant to do it together, you know, real, like the big human picture together. Okay, so Have some faith, trust and surrender in the bigger picture. And in other people, my experience has been very valuable to trust and others and to give them a chance, you know, to really not judge people right away for their past, but realize that people have incredible potential inside of them. And a lot of people judge them and just say, No, look at that person. You know, I don't have this. I don't have this and look at the way, I think, yeah, but they're asking for help. And they're showing initiative, and they're showing incentive. And you know, we see this with their clients. Of course, you get the more and more as you grow into more and more wealth and interactions with others. I am saying, hang around with higher vibration people. Yet at the same time, there's some really good people out there that I've learned that I can trust. And also, I've learned, okay, now it wasn't such a great, great move, but I was living and learning. Fear versus love, obviously choose love. I won't go too into that here. But do what you love for sure. Dream big, have fun. So if you're not enjoying the projects, like you should literally, like I mentioned the hundred emails per day, but it's my only like negative about it is it's I'd rather communicate face to face with people. But in this day and age, it's impossible, especially with the internet and distance learning and whatnot. But you know, even in my business relationships, there's a lot of emails that go back and forth frequently. And my wife's like, why don't you have to keep checking that. And it's not obsessive, it's, it's exciting. I look forward to when the next interaction occurs when the next step occurs and the next project and whatnot. Feel free to love what you do and have fun doing it. The state of your emotions, that's something pretty clear when it comes to hypnotherapy. And again, more than positive mental attitude. Your heart being in the right place is really important fear. Definitely not a good energy. Yeah, really. Remember a spiritual teachers said, fear is ruining your life. Not necessarily me who's saying it to the group. But God, did I hear that one I was like, wow, that's what a powerful statement fear is ruining your life. So remember the question, if you haven't heard it yet, what would you do? If you weren't afraid? What would you do if you weren't too afraid? All this stuff is worth taking notes to use for your clients. And this is what makes for these prosperity Sessions is to talk to your clients about this stuff. Let go of lack and limitation, the universe is pure abundance, there's nothing more abundant than all that is and you are a part of all that is we are immersed in an ocean of pure conscious potential reality. And when consciousness needs more of something it just created the universe is pure abundance and lack and limitation are not the way of things. prosperity is the natural order of things. And is the way all of our lives should be. That was written years ago probably wouldn't have wrote should be, but certainly can be. And yeah, watch for the lack thoughts. Watch for the lack consciousness? How much are you looking at price tags I started talking about earlier with a fake it until you make it a place to watch for it. I don't think I finished that whole thought for you. When you go into the supermarket, and you're just shopping and you say, well, should I buy the dollar item of the $2? item? The end of the day? Yeah, okay, over a lifetime, you spent a few thousand extra dollars at the end or more. But if you're being cheap, and you're really looking at price tags too much, I can't stand him out. A my wife still does, I will be shopping and chill. She'll Look, I'm just like, buy it. I said if you want it, buy it, I just Excuse me. It's like, yeah, imagine what it's like to be at a place where you never have to look at the price tag. If your heart truly wants it, and I'm saying he truly wants it, like, I would look at a price tag of a Lamborghini, I put if my heart truly wants it, it feels truly harmoniously, right for me. And I've learned like saying what the Jaguar story. Spirit is very happy to have you and beautiful things. If it's truly calling out to say yes, and it feels so right.</w:t>
      </w:r>
    </w:p>
    <w:p>
      <w:pPr>
        <w:spacing w:after="0"/>
      </w:pPr>
    </w:p>
    <w:p>
      <w:pPr>
        <w:spacing w:after="0"/>
      </w:pPr>
      <w:r>
        <w:rPr>
          <w:rFonts w:ascii="Arial" w:hAnsi="Arial"/>
          <w:color w:val="C0C0C0"/>
          <w:sz w:val="22"/>
        </w:rPr>
        <w:t>52:17</w:t>
      </w:r>
    </w:p>
    <w:p>
      <w:pPr>
        <w:spacing w:after="0"/>
      </w:pPr>
      <w:r>
        <w:rPr>
          <w:rFonts w:ascii="Arial" w:hAnsi="Arial"/>
          <w:sz w:val="22"/>
        </w:rPr>
        <w:t>I would encourage you to go for it now.</w:t>
      </w:r>
    </w:p>
    <w:p>
      <w:pPr>
        <w:spacing w:after="0"/>
      </w:pPr>
    </w:p>
    <w:p>
      <w:pPr>
        <w:spacing w:after="0"/>
      </w:pPr>
      <w:r>
        <w:rPr>
          <w:rFonts w:ascii="Arial" w:hAnsi="Arial"/>
          <w:color w:val="C0C0C0"/>
          <w:sz w:val="22"/>
        </w:rPr>
        <w:t>52:20</w:t>
      </w:r>
    </w:p>
    <w:p>
      <w:pPr>
        <w:spacing w:after="0"/>
      </w:pPr>
      <w:r>
        <w:rPr>
          <w:rFonts w:ascii="Arial" w:hAnsi="Arial"/>
          <w:sz w:val="22"/>
        </w:rPr>
        <w:t>Don't listen to my advice about doing any one specific thing. Mostly you're learning these principles, if you don't know them already. And if you know them, of course, it's good to be reminded that with integrity, this goes back to our life principles. It has been one of the best investments I've ever made to program myself. with integrity, I know it helps me. So it's brought me into opportunities with business and income streams that people sense like you can trust the guy, it wouldn't have happened. And yet because of our level, or high level of integrity. I mean, it'd be tough for other people to judge that myself. But I know that I've cultivated a level of integrity that says, people can trust me, and that if you're going to do business with me, that I am going to come from or be my client would ever be my student, you know, I am going to give you my all I give you my whole heart and I will do everything I can to be of service with only intentions to be truly helpful. That goes a long way when it comes to making money helps when you're giving lectures. When the like I'll have people students give lectures and they don't necessarily always get clients. And I'll give a lecture and walk away with 510 13 clients. Because people are saying I want to work with that guy. So you cultivating your own characters a huge investment in yourself. The circulation of wealth. Remember, money is meant to be spent in flow. It's not meant to be hoarded self discipline. We talked about that a little bit at some point when Robert Kiyosaki who wrote Rich Dad, Poor Dad said, if you haven't developed self discipline, you should join the military or join a monastery. There's other ways to do it as well yet the importance of being able to apply yourself to a project, and to now waver and to not believe in failure, and to be persistence. My father is an amazing example of this. I won't say his whole story in history, but he built a very successful business in he's a general contractor. And, you know, General Contractors can do quite well. It's also a very stressful business. Yet, when the economy got all funky, and housing and there weren't as many houses being built in businesses, things slow down for him. So he shifted gears went into another business, and that didn't work out. So he spent some time trying to figure out what to do. I want to show you his idea. It's actually very revolutionary. There's nobody doing it. But he was so persistent and my mother was having losing faith in him and like when you're gonna back and he Every time I talked to him, he was always positive. And it was remarkable. I'm like, can't be depressed, I would be bummed out, if I were where you are right now. And he never seemed to lose, he kept working, he kept thinking he kept asking other people for unnecessary financial help, it was okay to get through this time, which is another prosperity tip we can talk about is having enough reserves to get through the difficult times, which everybody goes through, yet I have to give my father amazing credit for he came up with a new idea for business that really nobody was doing. He started marking it because nobody was doing it. Nobody even knew to consider the product or the service really. And then months and months and months. And you and I, we had talks, and I talked to him about my ideas, but it was really I have to give him credit from him and him worked with people and find the right people to work with. Eventually, it just it's took off, and it's gone really good. And it has literally national multi million dollar potential for what he's doing. And it was the word is persistence. He just never gave up on it in there and didn't go back and try to find a job. It's just too.</w:t>
      </w:r>
    </w:p>
    <w:p>
      <w:pPr>
        <w:spacing w:after="0"/>
      </w:pPr>
    </w:p>
    <w:p>
      <w:pPr>
        <w:spacing w:after="0"/>
      </w:pPr>
      <w:r>
        <w:rPr>
          <w:rFonts w:ascii="Arial" w:hAnsi="Arial"/>
          <w:color w:val="C0C0C0"/>
          <w:sz w:val="22"/>
        </w:rPr>
        <w:t>56:18</w:t>
      </w:r>
    </w:p>
    <w:p>
      <w:pPr>
        <w:spacing w:after="0"/>
      </w:pPr>
      <w:r>
        <w:rPr>
          <w:rFonts w:ascii="Arial" w:hAnsi="Arial"/>
          <w:sz w:val="22"/>
        </w:rPr>
        <w:t>Maybe that's the right word for my father sophisticated. He's not quite the suit and tie guys much. And that's a little bit tinny, sophisticated in that word. But I'm used to above he made too much money before in the past to say I'm not going back and working. You know, as the manager of some company, bigger than that, I'm better than that. I'm more capable than that. I'm more of a leader than that. And that mindset led him into being able to manifest something in a reasonable period of time, where he became part of us solution, a part of a problem. It's very commendable without going into the details. But the term here self discipline, I just watched when he had to, you know, start something over when the general contracting thing wasn't the way to go anymore. We did it and he used by the way that's important for everybody. Past skill sets and past knowledge were not wasted. Everything he learned through all the years, helped him to do what he's doing. Now. It wasn't that way. If you become a hypnotherapist, it's not that your past. learnings are wasted my background and religion, philosophy, holistic health, Chinese medicine, spirituality, certainly, all of that. I didn't see how it fit into what I do now, but it definitely does. And they've all been amazing assets, but I couldn't see them at the time. So sticking with it and trusting in your who you are financial self esteem. We're getting close more with the programming and the stem sentence completions, you want to uncover where's the negative self esteem? Where's the negative subconscious programming? How do you see yourself financially? Do you truly see yourself as wealthy, I took a little test once. It was basically rating your financial self esteem. And at the end, after, you know, calculate all your points, it said, if you're not wealthy, yet, it was um, it was like basically, if you had, you know, 90 to 100, you were wealthy or it said, if you're not wealthy yet, you will be because your mind is in the right place. Oh, we'll get into that. As we move along with this. We're going to get you into high financial self esteem. As much as you want to examples though, let's think about for just a moment somebody like Paris Hilton at the time was, I don't know what she's up to now. But at the time when she was pretty well out back. She was a great example of somebody who really never had to work who was born into the Hilton Empire. But I believe in this is kind of metaphysical. So you don't have to believe this from a reincarnation kind of perspective, that soul already had significant financial self esteem prosperity. I've had clients, a lot of clients who are very wealthy, and one came in and this was when I lived in Delray Beach near West Palm Beach, where there's a lot of serious old money, old money meaning it's been in the family for a long time, and this woman probably never had to work a day in her life. And she came in and money was no issue $230 a session no issue, paying for packages up front, no problem. And she said she did a psychic reading and the psychic just said you are just surrounded</w:t>
      </w:r>
    </w:p>
    <w:p>
      <w:pPr>
        <w:spacing w:after="0"/>
      </w:pPr>
    </w:p>
    <w:p>
      <w:pPr>
        <w:spacing w:after="0"/>
      </w:pPr>
      <w:r>
        <w:rPr>
          <w:rFonts w:ascii="Arial" w:hAnsi="Arial"/>
          <w:color w:val="C0C0C0"/>
          <w:sz w:val="22"/>
        </w:rPr>
        <w:t>59:32</w:t>
      </w:r>
    </w:p>
    <w:p>
      <w:pPr>
        <w:spacing w:after="0"/>
      </w:pPr>
      <w:r>
        <w:rPr>
          <w:rFonts w:ascii="Arial" w:hAnsi="Arial"/>
          <w:sz w:val="22"/>
        </w:rPr>
        <w:t>by money.</w:t>
      </w:r>
    </w:p>
    <w:p>
      <w:pPr>
        <w:spacing w:after="0"/>
      </w:pPr>
    </w:p>
    <w:p>
      <w:pPr>
        <w:spacing w:after="0"/>
      </w:pPr>
      <w:r>
        <w:rPr>
          <w:rFonts w:ascii="Arial" w:hAnsi="Arial"/>
          <w:color w:val="C0C0C0"/>
          <w:sz w:val="22"/>
        </w:rPr>
        <w:t>59:35</w:t>
      </w:r>
    </w:p>
    <w:p>
      <w:pPr>
        <w:spacing w:after="0"/>
      </w:pPr>
      <w:r>
        <w:rPr>
          <w:rFonts w:ascii="Arial" w:hAnsi="Arial"/>
          <w:sz w:val="22"/>
        </w:rPr>
        <w:t>It was in her vibration and I'm gonna say she incarnated into it because she already had it inside of her itself. And actually, I can a my astrology chart. I've had astrologers who have said, you're gonna have to work</w:t>
      </w:r>
    </w:p>
    <w:p>
      <w:pPr>
        <w:spacing w:after="0"/>
      </w:pPr>
    </w:p>
    <w:p>
      <w:pPr>
        <w:spacing w:after="0"/>
      </w:pPr>
      <w:r>
        <w:rPr>
          <w:rFonts w:ascii="Arial" w:hAnsi="Arial"/>
          <w:color w:val="C0C0C0"/>
          <w:sz w:val="22"/>
        </w:rPr>
        <w:t>59:51</w:t>
      </w:r>
    </w:p>
    <w:p>
      <w:pPr>
        <w:spacing w:after="0"/>
      </w:pPr>
      <w:r>
        <w:rPr>
          <w:rFonts w:ascii="Arial" w:hAnsi="Arial"/>
          <w:sz w:val="22"/>
        </w:rPr>
        <w:t>a little bit harder</w:t>
      </w:r>
    </w:p>
    <w:p>
      <w:pPr>
        <w:spacing w:after="0"/>
      </w:pPr>
    </w:p>
    <w:p>
      <w:pPr>
        <w:spacing w:after="0"/>
      </w:pPr>
      <w:r>
        <w:rPr>
          <w:rFonts w:ascii="Arial" w:hAnsi="Arial"/>
          <w:color w:val="C0C0C0"/>
          <w:sz w:val="22"/>
        </w:rPr>
        <w:t>59:52</w:t>
      </w:r>
    </w:p>
    <w:p>
      <w:pPr>
        <w:spacing w:after="0"/>
      </w:pPr>
      <w:r>
        <w:rPr>
          <w:rFonts w:ascii="Arial" w:hAnsi="Arial"/>
          <w:sz w:val="22"/>
        </w:rPr>
        <w:t>than most people in your building your wealth because you spent so many years in spirituality</w:t>
      </w:r>
    </w:p>
    <w:p>
      <w:pPr>
        <w:spacing w:after="0"/>
      </w:pPr>
    </w:p>
    <w:p>
      <w:pPr>
        <w:spacing w:after="0"/>
      </w:pPr>
      <w:r>
        <w:rPr>
          <w:rFonts w:ascii="Arial" w:hAnsi="Arial"/>
          <w:color w:val="C0C0C0"/>
          <w:sz w:val="22"/>
        </w:rPr>
        <w:t>1:00:01</w:t>
      </w:r>
    </w:p>
    <w:p>
      <w:pPr>
        <w:spacing w:after="0"/>
      </w:pPr>
      <w:r>
        <w:rPr>
          <w:rFonts w:ascii="Arial" w:hAnsi="Arial"/>
          <w:sz w:val="22"/>
        </w:rPr>
        <w:t>that</w:t>
      </w:r>
    </w:p>
    <w:p>
      <w:pPr>
        <w:spacing w:after="0"/>
      </w:pPr>
    </w:p>
    <w:p>
      <w:pPr>
        <w:spacing w:after="0"/>
      </w:pPr>
      <w:r>
        <w:rPr>
          <w:rFonts w:ascii="Arial" w:hAnsi="Arial"/>
          <w:color w:val="C0C0C0"/>
          <w:sz w:val="22"/>
        </w:rPr>
        <w:t>1:00:03</w:t>
      </w:r>
    </w:p>
    <w:p>
      <w:pPr>
        <w:spacing w:after="0"/>
      </w:pPr>
      <w:r>
        <w:rPr>
          <w:rFonts w:ascii="Arial" w:hAnsi="Arial"/>
          <w:sz w:val="22"/>
        </w:rPr>
        <w:t>business is gonna be a little bit harder, you haven't put so much energy into money, you've prioritized God and spirit and service and meditation, seclusion more. And yet it's part of your Dharma now, to balance the two. And that really is part of what we're doing here. It's a big part of the school and these teachings is an integration of spirituality and prosperity. It's been a major life lesson for me. So those of you who are very spiritually minded, who are kind of having</w:t>
      </w:r>
    </w:p>
    <w:p>
      <w:pPr>
        <w:spacing w:after="0"/>
      </w:pPr>
    </w:p>
    <w:p>
      <w:pPr>
        <w:spacing w:after="0"/>
      </w:pPr>
      <w:r>
        <w:rPr>
          <w:rFonts w:ascii="Arial" w:hAnsi="Arial"/>
          <w:color w:val="C0C0C0"/>
          <w:sz w:val="22"/>
        </w:rPr>
        <w:t>1:00:31</w:t>
      </w:r>
    </w:p>
    <w:p>
      <w:pPr>
        <w:spacing w:after="0"/>
      </w:pPr>
      <w:r>
        <w:rPr>
          <w:rFonts w:ascii="Arial" w:hAnsi="Arial"/>
          <w:sz w:val="22"/>
        </w:rPr>
        <w:t>discomfort with this talk,</w:t>
      </w:r>
    </w:p>
    <w:p>
      <w:pPr>
        <w:spacing w:after="0"/>
      </w:pPr>
    </w:p>
    <w:p>
      <w:pPr>
        <w:spacing w:after="0"/>
      </w:pPr>
      <w:r>
        <w:rPr>
          <w:rFonts w:ascii="Arial" w:hAnsi="Arial"/>
          <w:color w:val="C0C0C0"/>
          <w:sz w:val="22"/>
        </w:rPr>
        <w:t>1:00:32</w:t>
      </w:r>
    </w:p>
    <w:p>
      <w:pPr>
        <w:spacing w:after="0"/>
      </w:pPr>
      <w:r>
        <w:rPr>
          <w:rFonts w:ascii="Arial" w:hAnsi="Arial"/>
          <w:sz w:val="22"/>
        </w:rPr>
        <w:t>please remember, we're here to transform the planet and you being poor, and sick is not helping anybody. Every individual, like I've been saying, in this last recording in this one, we need to transform the world, it needs to start with us, we cannot wait for the government to do it for us, or the politicians or the corporations, we have to do it when that means you take care of number one. So we'll focus now on being a Money Magnet, this is the quote, you are now a Money Magnet, you put it in your hypnotic programming, just attracting money to me. Remember, it's not just money, you've offered amazing service. And wow, look how the money just flows in the bank because of it. When I believe it, I'll see it. And so I'll believe that when I see it should be when I believe it, then I'll see it. You can understand liquidity, you cannot wait to make money for success to happen. You must feel rich to get rich, your subconscious mind does not know the difference between fact and fiction. Once you are convinced that you what you want, the way you want is coming, then it will, what you expect tends to be realized the concept is to fake it until you make it an act as if it were so in a become so believe it and then you'll see it. In the world of quantum physics, it's pretty well understood, there's nothing really happening out there. It is only probability. And what you'll experience in your experiments is very much influenced by you, the experiment or when you are doing the experiment of life of life is more than just an experiment. But as you're doing this experiment, you're taking these risks, you're considering these new ideas. First ideas are heard they're thought about them, they're questioned a bit, then they're considered possibly as true, then they're accepted as significantly more true. And then eventually, they're just accepted and bought into his facts. For me the stuff we're talking about, just accepted and bought into his fact. It's not like an idea I'm toying with anymore. I've been doing this too long. I'm just want to encourage you, you can save a lot of time by just saying like, yeah, I'm gonna buy into what physics and metaphysics teaches. I will see it in my life when I believe it inside, not the other way around. The law of karma. We've talked about that before the law of grace supersedes the law of karma. We talked about that in the Life Mastery course.</w:t>
      </w:r>
    </w:p>
    <w:p>
      <w:pPr>
        <w:spacing w:after="0"/>
      </w:pPr>
    </w:p>
    <w:p>
      <w:pPr>
        <w:spacing w:after="0"/>
      </w:pPr>
      <w:r>
        <w:rPr>
          <w:rFonts w:ascii="Arial" w:hAnsi="Arial"/>
          <w:color w:val="C0C0C0"/>
          <w:sz w:val="22"/>
        </w:rPr>
        <w:t>1:03:06</w:t>
      </w:r>
    </w:p>
    <w:p>
      <w:pPr>
        <w:spacing w:after="0"/>
      </w:pPr>
      <w:r>
        <w:rPr>
          <w:rFonts w:ascii="Arial" w:hAnsi="Arial"/>
          <w:sz w:val="22"/>
        </w:rPr>
        <w:t>And we cover those again and transpersonal and letting go of me. A beautiful way of being is even though I am using me as an example here. It's not about us. It's a it's not about each individual. It's really it is about us.</w:t>
      </w:r>
    </w:p>
    <w:p>
      <w:pPr>
        <w:spacing w:after="0"/>
      </w:pPr>
    </w:p>
    <w:p>
      <w:pPr>
        <w:spacing w:after="0"/>
      </w:pPr>
      <w:r>
        <w:rPr>
          <w:rFonts w:ascii="Arial" w:hAnsi="Arial"/>
          <w:color w:val="C0C0C0"/>
          <w:sz w:val="22"/>
        </w:rPr>
        <w:t>1:03:22</w:t>
      </w:r>
    </w:p>
    <w:p>
      <w:pPr>
        <w:spacing w:after="0"/>
      </w:pPr>
      <w:r>
        <w:rPr>
          <w:rFonts w:ascii="Arial" w:hAnsi="Arial"/>
          <w:sz w:val="22"/>
        </w:rPr>
        <w:t>When you think about what can you do</w:t>
      </w:r>
    </w:p>
    <w:p>
      <w:pPr>
        <w:spacing w:after="0"/>
      </w:pPr>
    </w:p>
    <w:p>
      <w:pPr>
        <w:spacing w:after="0"/>
      </w:pPr>
      <w:r>
        <w:rPr>
          <w:rFonts w:ascii="Arial" w:hAnsi="Arial"/>
          <w:color w:val="C0C0C0"/>
          <w:sz w:val="22"/>
        </w:rPr>
        <w:t>1:03:25</w:t>
      </w:r>
    </w:p>
    <w:p>
      <w:pPr>
        <w:spacing w:after="0"/>
      </w:pPr>
      <w:r>
        <w:rPr>
          <w:rFonts w:ascii="Arial" w:hAnsi="Arial"/>
          <w:sz w:val="22"/>
        </w:rPr>
        <w:t>in your business? How many clients can you help? How many people can you serve? How many people can you get to hear hypnotic positive programming? How many people can you you know, embedder in some way. There's lots of people who are making a lot of money off of offering things that really don't</w:t>
      </w:r>
    </w:p>
    <w:p>
      <w:pPr>
        <w:spacing w:after="0"/>
      </w:pPr>
    </w:p>
    <w:p>
      <w:pPr>
        <w:spacing w:after="0"/>
      </w:pPr>
      <w:r>
        <w:rPr>
          <w:rFonts w:ascii="Arial" w:hAnsi="Arial"/>
          <w:color w:val="C0C0C0"/>
          <w:sz w:val="22"/>
        </w:rPr>
        <w:t>1:03:42</w:t>
      </w:r>
    </w:p>
    <w:p>
      <w:pPr>
        <w:spacing w:after="0"/>
      </w:pPr>
      <w:r>
        <w:rPr>
          <w:rFonts w:ascii="Arial" w:hAnsi="Arial"/>
          <w:sz w:val="22"/>
        </w:rPr>
        <w:t>do very much like, you know, people who</w:t>
      </w:r>
    </w:p>
    <w:p>
      <w:pPr>
        <w:spacing w:after="0"/>
      </w:pPr>
    </w:p>
    <w:p>
      <w:pPr>
        <w:spacing w:after="0"/>
      </w:pPr>
      <w:r>
        <w:rPr>
          <w:rFonts w:ascii="Arial" w:hAnsi="Arial"/>
          <w:color w:val="C0C0C0"/>
          <w:sz w:val="22"/>
        </w:rPr>
        <w:t>1:03:47</w:t>
      </w:r>
    </w:p>
    <w:p>
      <w:pPr>
        <w:spacing w:after="0"/>
      </w:pPr>
      <w:r>
        <w:rPr>
          <w:rFonts w:ascii="Arial" w:hAnsi="Arial"/>
          <w:sz w:val="22"/>
        </w:rPr>
        <w:t>know ice cream, there's,</w:t>
      </w:r>
    </w:p>
    <w:p>
      <w:pPr>
        <w:spacing w:after="0"/>
      </w:pPr>
    </w:p>
    <w:p>
      <w:pPr>
        <w:spacing w:after="0"/>
      </w:pPr>
      <w:r>
        <w:rPr>
          <w:rFonts w:ascii="Arial" w:hAnsi="Arial"/>
          <w:color w:val="C0C0C0"/>
          <w:sz w:val="22"/>
        </w:rPr>
        <w:t>1:03:50</w:t>
      </w:r>
    </w:p>
    <w:p>
      <w:pPr>
        <w:spacing w:after="0"/>
      </w:pPr>
      <w:r>
        <w:rPr>
          <w:rFonts w:ascii="Arial" w:hAnsi="Arial"/>
          <w:sz w:val="22"/>
        </w:rPr>
        <w:t>you know, lots of ice cream places making</w:t>
      </w:r>
    </w:p>
    <w:p>
      <w:pPr>
        <w:spacing w:after="0"/>
      </w:pPr>
    </w:p>
    <w:p>
      <w:pPr>
        <w:spacing w:after="0"/>
      </w:pPr>
      <w:r>
        <w:rPr>
          <w:rFonts w:ascii="Arial" w:hAnsi="Arial"/>
          <w:color w:val="C0C0C0"/>
          <w:sz w:val="22"/>
        </w:rPr>
        <w:t>1:03:52</w:t>
      </w:r>
    </w:p>
    <w:p>
      <w:pPr>
        <w:spacing w:after="0"/>
      </w:pPr>
      <w:r>
        <w:rPr>
          <w:rFonts w:ascii="Arial" w:hAnsi="Arial"/>
          <w:sz w:val="22"/>
        </w:rPr>
        <w:t>millions of dollars, you know, Baskin Robbins, you know, they're giving us that a little bit of joy, but think about what you can offer. Now there's a channeled entity named Lazarus. He said, You can love what's real, you can love spirit. You can love another person. But you can really only like the things of this world. They so you don't love ice cream.</w:t>
      </w:r>
    </w:p>
    <w:p>
      <w:pPr>
        <w:spacing w:after="0"/>
      </w:pPr>
    </w:p>
    <w:p>
      <w:pPr>
        <w:spacing w:after="0"/>
      </w:pPr>
      <w:r>
        <w:rPr>
          <w:rFonts w:ascii="Arial" w:hAnsi="Arial"/>
          <w:color w:val="C0C0C0"/>
          <w:sz w:val="22"/>
        </w:rPr>
        <w:t>1:04:15</w:t>
      </w:r>
    </w:p>
    <w:p>
      <w:pPr>
        <w:spacing w:after="0"/>
      </w:pPr>
      <w:r>
        <w:rPr>
          <w:rFonts w:ascii="Arial" w:hAnsi="Arial"/>
          <w:sz w:val="22"/>
        </w:rPr>
        <w:t>You can like it a whole lot.</w:t>
      </w:r>
    </w:p>
    <w:p>
      <w:pPr>
        <w:spacing w:after="0"/>
      </w:pPr>
    </w:p>
    <w:p>
      <w:pPr>
        <w:spacing w:after="0"/>
      </w:pPr>
      <w:r>
        <w:rPr>
          <w:rFonts w:ascii="Arial" w:hAnsi="Arial"/>
          <w:color w:val="C0C0C0"/>
          <w:sz w:val="22"/>
        </w:rPr>
        <w:t>1:04:16</w:t>
      </w:r>
    </w:p>
    <w:p>
      <w:pPr>
        <w:spacing w:after="0"/>
      </w:pPr>
      <w:r>
        <w:rPr>
          <w:rFonts w:ascii="Arial" w:hAnsi="Arial"/>
          <w:sz w:val="22"/>
        </w:rPr>
        <w:t>You don't love it. That's what he was saying and this way, it's like, oh, here's my good friend. phusion glargine was ice cream at the time, I guess. And here's how you my good friend Haagen dazs. If you don't love it, he can like it a whole lot. I believe what we do, what we want to do, what you want to bring to this world, is to bring things that people can truly love. You can love and hypnotherapy is a concept but you can love the experience it brings inside of people. That's what we're selling. That's what we're offering.</w:t>
      </w:r>
    </w:p>
    <w:p>
      <w:pPr>
        <w:spacing w:after="0"/>
      </w:pPr>
    </w:p>
    <w:p>
      <w:pPr>
        <w:spacing w:after="0"/>
      </w:pPr>
      <w:r>
        <w:rPr>
          <w:rFonts w:ascii="Arial" w:hAnsi="Arial"/>
          <w:color w:val="C0C0C0"/>
          <w:sz w:val="22"/>
        </w:rPr>
        <w:t>1:04:46</w:t>
      </w:r>
    </w:p>
    <w:p>
      <w:pPr>
        <w:spacing w:after="0"/>
      </w:pPr>
      <w:r>
        <w:rPr>
          <w:rFonts w:ascii="Arial" w:hAnsi="Arial"/>
          <w:sz w:val="22"/>
        </w:rPr>
        <w:t>Okay, now</w:t>
      </w:r>
    </w:p>
    <w:p>
      <w:pPr>
        <w:spacing w:after="0"/>
      </w:pPr>
    </w:p>
    <w:p>
      <w:pPr>
        <w:spacing w:after="0"/>
      </w:pPr>
      <w:r>
        <w:rPr>
          <w:rFonts w:ascii="Arial" w:hAnsi="Arial"/>
          <w:color w:val="C0C0C0"/>
          <w:sz w:val="22"/>
        </w:rPr>
        <w:t>1:04:48</w:t>
      </w:r>
    </w:p>
    <w:p>
      <w:pPr>
        <w:spacing w:after="0"/>
      </w:pPr>
      <w:r>
        <w:rPr>
          <w:rFonts w:ascii="Arial" w:hAnsi="Arial"/>
          <w:sz w:val="22"/>
        </w:rPr>
        <w:t>we're going to create another video for this section overcoming negative belief systems, where we will go through stem sentence completions, things you can do with your clients and for yourself to overcome Whereas the negative programming it's very valuable because if you don't look at it, it'll keep sabotaging you, even though it's in there. Alright, I'll see you in the next video.</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