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Online Interactive Tutorials_HT208a_0</w:t>
      </w:r>
    </w:p>
    <w:p>
      <w:r>
        <w:rPr>
          <w:rFonts w:ascii="Arial" w:hAnsi="Arial"/>
          <w:color w:val="4F6880"/>
          <w:sz w:val="22"/>
        </w:rPr>
        <w:t>Tue, 10/20 9:28PM • 1:29:42</w:t>
      </w:r>
    </w:p>
    <w:p>
      <w:pPr>
        <w:spacing w:before="440" w:after="0"/>
      </w:pPr>
      <w:r>
        <w:rPr>
          <w:rFonts w:ascii="Arial" w:hAnsi="Arial"/>
          <w:b/>
          <w:color w:val="4F6880"/>
          <w:sz w:val="22"/>
        </w:rPr>
        <w:t>SUMMARY KEYWORDS</w:t>
      </w:r>
    </w:p>
    <w:p>
      <w:r>
        <w:rPr>
          <w:rFonts w:ascii="Arial" w:hAnsi="Arial"/>
          <w:color w:val="4F6880"/>
          <w:sz w:val="22"/>
        </w:rPr>
        <w:t>money, hypnotherapy, people, programming, create, hypnotherapist, prosperity, nice, manifesting, life, feeling, clients, principles, relax, number, buy, point, hear, success, mastery</w:t>
      </w:r>
    </w:p>
    <w:p>
      <w:pPr>
        <w:spacing w:after="0"/>
      </w:pPr>
    </w:p>
    <w:p>
      <w:pPr>
        <w:spacing w:after="0"/>
      </w:pPr>
      <w:r>
        <w:rPr>
          <w:rFonts w:ascii="Arial" w:hAnsi="Arial"/>
          <w:color w:val="C0C0C0"/>
          <w:sz w:val="22"/>
        </w:rPr>
        <w:t>00:01</w:t>
      </w:r>
    </w:p>
    <w:p>
      <w:pPr>
        <w:spacing w:after="0"/>
      </w:pPr>
      <w:r>
        <w:rPr>
          <w:rFonts w:ascii="Arial" w:hAnsi="Arial"/>
          <w:sz w:val="22"/>
        </w:rPr>
        <w:t>Hello and welcome to ht 208 manifesting prosperity. I hope you're excited for this one even if you're not, I hope I get you excited for this one. In the Life Mastery course we talked about all the different life categories. In this course we're going to talk specifically about the career and financial category. Yeah, obviously during advance hypnotism have a good 15 plus hours, maybe closer to 20 hours of training for advertising and marketing. Yet there's programming that we can do and processes we can do hypnotherapy we can do that can significantly increase your income. It can be through whatever you do hypnotherapy adjuncts to hypnotherapy, creating other product lines getting into other businesses, it's really up to you what you do with this information, if anything</w:t>
      </w:r>
    </w:p>
    <w:p>
      <w:pPr>
        <w:spacing w:after="0"/>
      </w:pPr>
    </w:p>
    <w:p>
      <w:pPr>
        <w:spacing w:after="0"/>
      </w:pPr>
      <w:r>
        <w:rPr>
          <w:rFonts w:ascii="Arial" w:hAnsi="Arial"/>
          <w:color w:val="C0C0C0"/>
          <w:sz w:val="22"/>
        </w:rPr>
        <w:t>00:58</w:t>
      </w:r>
    </w:p>
    <w:p>
      <w:pPr>
        <w:spacing w:after="0"/>
      </w:pPr>
      <w:r>
        <w:rPr>
          <w:rFonts w:ascii="Arial" w:hAnsi="Arial"/>
          <w:sz w:val="22"/>
        </w:rPr>
        <w:t>is good. It gives you another skill set to be able to promote to clients. So I have a gentleman I'm working with right now. And I said, Oh my god, you have so much potential with your business. Just do three sessions with me, we'll clear these blockages, and I'll get you a double your money that's going to be well worth the cost of three sessions to double your income every year, and literally double it every year. So I've been doing this programming for years and years and years. Now, since I started all this, I immediately got excited about Wow, you can actually program your subconscious to increase your belief in your income and your net worth. And a big thing for me, I think I mentioned it in the Life Mastery course. And it's no or some point and it's no longer available, as far as I know. So I made my own is a manifesting prosperity. workbook set that was done by Dick sutphin had a nice little workbook that explained prosperity principles. And it had different recordings that you'd use, including subliminals. And I forget, but I did a nighttime and a morning programming, and which he doesn't have in here we have a creating and manifesting, recording, the exciting The important thing, and the exciting thing is to be willing to get excited about money and to clear your blockages to money. Now money is a pretty complicated issue. If you think about it, where What is it? Where does it come from? How do you manifest it? Are we really just printing the stuff? Is there any gold standard anymore? And the truth is there's not. And now it's not even paper that matters so much. It's digits that are in your bank account of her bank gave you $50,000. All they do is type 50,000 into your account, press Enter. And it's digits now it's money. The question is how do you get yourself into the mindset to be able to manifest whatever we're calling money. Really what we're talking about, is the ability to have a level of freedom and comfort, where you can fulfill who you are where you don't have to struggle that your needs are met, your wants are met, your savings are fulfilled, have ample resources if you ever needed it, and you have money to give away, and there's usually my four but I'd even add besides the money to give away money to start other bigger projects to continue to grow because you can't work investments you can't just as a hypnotherapist, and this is you know for you. If you're a hypnotherapist just hypnotherapist, you'll find that there's going to be a limit to how many clients you can see. So part of this will be for you as a hypnotherapist. How do you capitalize on prosperity consciousness to go beyond? Let's say your short term goal is within a year that you're doing 50 to $100,000 per year. So realistic goal graduates have done it, you can do it. I'm not saying everybody does. And of course, there's no promises or guarantees. Yet, the more of these principles you apply, the greater the probability. Let's say you coast for a little while and you're getting up to comfortably 7080 hundred thousand a year as a hypnotherapist is completely reasonable. Again, I'm not saying everybody does it. But I want you to be the exception. Well anyone say exceptional, we show a pretty high graduate success rate yet. That's talked about just people. Generally we may have talked about this before. Only 5% of the world is doing over $100,000 per year. So you have to be not just good, you have to be exceptional. You have to be outstanding. You have to really reprogram your mind and develop other qualities of prosperity consciousness. I'm purposely getting into this before we go into power codes, haven't forgotten any of that. I just want to get into the groove for you and give you the feeling for what you're getting into here. We'll talk a little bit about spirituality and prosperity, that these are not two different things that high values and ethics and divine inspiration and being of service to humanity are part of the whole process. And I hope this to transform your mind in ways that helps you to say yes to your own abundance, yes, to your own freedom, yes to prosperity. Now, what does that mean to you? As we go through, I'll talk a little bit about what it means to me. Yeah, just like the Life Mastery course, it's fairly much up to you what's harmonious and right for you. Maybe you don't need to drive a luxury car, maybe you don't need to walk around dressed in expensive clothing, or, like, I'm really not into watches. Honestly, I think spending $15,000 on a watch or even 3000 on a watch is, is crazy. And yet, I will have no problem going out. And yes, I know spending 1000 or $2,000 on a suit, just like this little thing that's covered up here.</w:t>
      </w:r>
    </w:p>
    <w:p>
      <w:pPr>
        <w:spacing w:after="0"/>
      </w:pPr>
    </w:p>
    <w:p>
      <w:pPr>
        <w:spacing w:after="0"/>
      </w:pPr>
      <w:r>
        <w:rPr>
          <w:rFonts w:ascii="Arial" w:hAnsi="Arial"/>
          <w:color w:val="C0C0C0"/>
          <w:sz w:val="22"/>
        </w:rPr>
        <w:t>06:15</w:t>
      </w:r>
    </w:p>
    <w:p>
      <w:pPr>
        <w:spacing w:after="0"/>
      </w:pPr>
      <w:r>
        <w:rPr>
          <w:rFonts w:ascii="Arial" w:hAnsi="Arial"/>
          <w:sz w:val="22"/>
        </w:rPr>
        <w:t>It is in our money, but it's a employer money, they're not that expensive. There's just certain things that I find valuable and worth it. And if somebody said, Hey, you could get this for this amount of money, no problem and other things like you'd rather put my money somewhere else. The point is, this is to give you the freedom and the flexibility. And the real word here is freedom. We want to have financial freedom. I don't think that's hard to ask most people would you like that? The struggling artists thing we have to get over the spiritual person who's not into money, we have to get over having guilt about having money, we have to get over and we have to get over being willing to talk about money. I had a client she once said to me, man and this woman was excuse the term dirt poor and her mother was actually providing for her as was I think you no government systems. And she was very overweight and had there's no sense of Life Mastery at all. Who's in this one bedroom very she was across my office, I knew exactly where she lived. This very small, very inexpensive one bedroom or studio apartment. No real friends. Very poor health. very overweight, no money. I don't think she had a she had a car definitely with. I don't think she had a car. She was able to walk over to my office and or not do very well. And when she heard me talking about financial freedom and prosperity and abundance, she had a lot of judgment around that. I would have to say, I'm not the one with the issue there. But I will comfortable saying Yeah, within one month in Gainesville, which were that was in 2005. I started my practice over and in one month, I was at 24 paying clients per week, and just kept taking off and growing from there. And you know, that was years of experience beforehand. Let me do that easily. But as you know, in my story, in 1997, when I opened my practice in three weeks, I was seeing 25 for paying clients per week, I can tell you a huge part of that was doing prosperity programming. When I literally drove across country to open my practice, I was listening non stop to programming while driving the car, no radio, just programming over and over again, get the hotel's programming over and over again, get in finally found my new office relatively quickly, continual programming when I wasn't advertising, and that's all I did. This stuff really works, you just have to apply it and I want you to feel comfortable with it apply in a way that's right for you. Alright, let's cover our introductions here. You do have a workbook and the workbook is the workbook in my manifesting prosperity series. So you don't have to go by that. Even though it's mentioned that you could buy it and download all the mp3 is from the website, where you know, you might have friends do that not a sales pitch. Here were training manuals. As you're looking for ht 108 in that list there and basically be of course, what's listed right here, of course, it's in the online interactive tutorial section passcode a for this section, ht 208 A is 0385 Ht 208 a 0385. During the training we're going to look at I'll play actually relatively soon for you to get you into a nice field. Morning manifesting prosperity programming, the one that's listed here, it used to be CDs, am prosperity programming, then have a prosperity programming That's not part of this series, which was an actual client session. And he was open to connecting to his inner wisdom, divine guidance, his own inspiration, the word God might be in there. I forget, if you don't love that word, just you know know that that means universal consciousness, infinite intelligence, source energy, whatever works for you aligning with your vortex. I don't know how he did, honestly. But I loved the recording. And I sent him a piano so i can i actually your name won't be an epic demon. And we, by the way, is hypnotherapist on the right are recordings, this client signed the agreement that we have the copyright to anything we produce, they can't go sell it on eBay, but I can't. So as long as I respect his confidentiality,</w:t>
      </w:r>
    </w:p>
    <w:p>
      <w:pPr>
        <w:spacing w:after="0"/>
      </w:pPr>
    </w:p>
    <w:p>
      <w:pPr>
        <w:spacing w:after="0"/>
      </w:pPr>
      <w:r>
        <w:rPr>
          <w:rFonts w:ascii="Arial" w:hAnsi="Arial"/>
          <w:color w:val="C0C0C0"/>
          <w:sz w:val="22"/>
        </w:rPr>
        <w:t>10:49</w:t>
      </w:r>
    </w:p>
    <w:p>
      <w:pPr>
        <w:spacing w:after="0"/>
      </w:pPr>
      <w:r>
        <w:rPr>
          <w:rFonts w:ascii="Arial" w:hAnsi="Arial"/>
          <w:sz w:val="22"/>
        </w:rPr>
        <w:t>which you know, I did, and it's not in the recording. This is an actual client session that you hear. And it's it's powerful, I believe, definitely these recordings are in the Student Resources section, you will get number two creating and manifesting for prosperity. And I think even the subliminal, so the affirmations are in there, it's not my intention to hold any of this back for you, of course, yet, if you ever feel that you'd like some extra info here, by all means, just let us know. And then I will play for you the creating a manifesting for prosperity. It's a short 12, almost 13 minute recording, that's going to use the creating and manifesting formula from the Life Mastery course, just in the life category of manifesting abundance. I love it. I think it's fun. And yeah, I have to admit, it's a good feeling. When money comes into the bank, right? I actually am sitting here, looking at checks to go deposit, like take breaks in between these recordings, give my voice a little break. So I'll go walk down to the bank, make that deposit, and it feels good. It feels good to walk in, as you probably know, SunTrust is right over there. You can see the top of our building for that building go window. And that's where I bank, it's a gorgeous building downstairs, it's very nice to walk in there in a suit. Of course, the staff knows me now. And to go and make a deposit and to know, yeah, that money just went into the bank, the money just went into my daughter's savings account. And that money just went into my wife goes almost everywhere. To me, there is a principal talk about about pay yourself. First, we're gonna talk about spiritual principles as well. And I'm just not that concerned about me, I feel very fulfilled in my life. So honestly, I'm happy to know that money is going into many wonderful projects, a lot of which you might not know about that are in somewhat in their infancy, different companies that I'm a part of, and things I'm putting together and other aspects of the school that are being put together. It's nice to know that this money is being reinvested. And this is part of how you will grow your wealth. You work with the concept, which we'll get into, and I'm not a lot of this is in the training manual. Because it's a workbook, which is nowhere near as complete as what I can tell you now, and it was written</w:t>
      </w:r>
    </w:p>
    <w:p>
      <w:pPr>
        <w:spacing w:after="0"/>
      </w:pPr>
    </w:p>
    <w:p>
      <w:pPr>
        <w:spacing w:after="0"/>
      </w:pPr>
      <w:r>
        <w:rPr>
          <w:rFonts w:ascii="Arial" w:hAnsi="Arial"/>
          <w:color w:val="C0C0C0"/>
          <w:sz w:val="22"/>
        </w:rPr>
        <w:t>13:16</w:t>
      </w:r>
    </w:p>
    <w:p>
      <w:pPr>
        <w:spacing w:after="0"/>
      </w:pPr>
      <w:r>
        <w:rPr>
          <w:rFonts w:ascii="Arial" w:hAnsi="Arial"/>
          <w:sz w:val="22"/>
        </w:rPr>
        <w:t>enough, there's a copyright on it. But</w:t>
      </w:r>
    </w:p>
    <w:p>
      <w:pPr>
        <w:spacing w:after="0"/>
      </w:pPr>
    </w:p>
    <w:p>
      <w:pPr>
        <w:spacing w:after="0"/>
      </w:pPr>
      <w:r>
        <w:rPr>
          <w:rFonts w:ascii="Arial" w:hAnsi="Arial"/>
          <w:color w:val="C0C0C0"/>
          <w:sz w:val="22"/>
        </w:rPr>
        <w:t>13:18</w:t>
      </w:r>
    </w:p>
    <w:p>
      <w:pPr>
        <w:spacing w:after="0"/>
      </w:pPr>
      <w:r>
        <w:rPr>
          <w:rFonts w:ascii="Arial" w:hAnsi="Arial"/>
          <w:sz w:val="22"/>
        </w:rPr>
        <w:t>the workbook itself comprises probably 2003. So I have a lot more to offer guys in 10 years, honestly, than from what's in this training manual. So we're going to cover a lot of powerful material. And I want you to feel good about that. You know, to know that you're able to manifest your mission on the planet, you're able to help other organizations you're able to be part of or create organizations, or other companies other really the point is income streams. We're going to teach about developing multiple income streams, creating revenue, and learning how to in the pay yourself first model that some of your money is going to be put away to create other income streams. For instance, if you have a current job right now, don't quit your day job. It can be a big risk for some people to just start a hypnotherapy practice. If you don't have a day job and hypnotherapy needs to be your career soon. Go full force into it. Yeah, I can tell you. It's actually kind of nice when a graduate has a job. They keep their job. They paste into hypnotherapy, and they do it by saving some money. First, it's really good to have some extra money put away to launch a new business. Remember, 90 plus percent of new businesses fail in the first year. We as hypnotherapist do not need to be in that category because we have so many tools at our disposal, including hypnotherapy for clearing deeper emotional blocks. Just for protocol. Let's go through student learning outcomes and the objective here. The Course Description empowers the student with teachings and skills to develop success mindset based upon and had meditation centers, let's see older version of things manifesting prosperity book workbook. This course helps students to empower themselves and their clients to increase abundance in their lives and always beyond just financial. That's true. However, a lot of this has to do with the money side of it, because the Life Mastery course is all about just beyond financial prosperity really is beyond just financial. I mean, what is money it is your subconscious really get excited about it. In many ways, your subconscious probably blocks against it. But you don't have blocks against having a lovely home the other blocks against having a lovely car, if you do you want to clear those because part of you wants a lovely home and the lovely car, you want to be able to have what you want. And if I go in and think about the nice things are in my life, it makes me feel good. The place that I currently live with my wife with three homes with the place we currently are with my wife and daughter, when I think about walking into that place, it is really so luxurious. And so the feeling is so much affluence, and it feels so quiet, so much quality and so clean and so nice. It's a very pleasant feeling. And it's a very safe feeling, actually, and a very, you know, secure and accomplished feeling. There are so many of those things that I'd like you to think about what would feel good for you, even if the car you drive doesn't help you to feel good. Like I know, here, I go down to my reserved parking spot at our current corporate location. And I'll get into my very nice vehicle and it's a good feeling. I want you to trust that feeling. It doesn't mean I mean on the same parking lot is mine. There's a Lamborghini there's an Audi A 10. The one that Iron Man drove in the first Iron Man movie.</w:t>
      </w:r>
    </w:p>
    <w:p>
      <w:pPr>
        <w:spacing w:after="0"/>
      </w:pPr>
    </w:p>
    <w:p>
      <w:pPr>
        <w:spacing w:after="0"/>
      </w:pPr>
      <w:r>
        <w:rPr>
          <w:rFonts w:ascii="Arial" w:hAnsi="Arial"/>
          <w:color w:val="C0C0C0"/>
          <w:sz w:val="22"/>
        </w:rPr>
        <w:t>16:59</w:t>
      </w:r>
    </w:p>
    <w:p>
      <w:pPr>
        <w:spacing w:after="0"/>
      </w:pPr>
      <w:r>
        <w:rPr>
          <w:rFonts w:ascii="Arial" w:hAnsi="Arial"/>
          <w:sz w:val="22"/>
        </w:rPr>
        <w:t>There's a few Range Rovers there's the Masai there's a very nice Jaguar The point is, yeah, I don't need the $200,000 Lamborghini, it is nice to be surrounded by those things. Now. It's up to you. However, let me ask you, what is your attention? Go on? Wayne, go through your day? are you focusing on the nice car? So you're focusing on the nice homes? Or are you seeing the ugliness or use I'm working with somebody now is saying, you know, all I see is like, everything looks ugly, I'm not seeing the beauty. The problem is what we dwell upon we become. When I first opened my practice, I started going around, I opened in Berkshire County. And if you know who know about the Berkshires, there is some serious money there. And you know, I live there at a yoga Ashram. So to me, it wasn't about the money, but I love the area, it was very, very beautiful. And when I first got there, there is one this one mansion in particular that was converted into a museum. And I purposely went there and spent the whole day just looking around the space, it was created by a very, very successful lawyer. And I don't really know who he is, or his background, his ethics, but I can tell you, he's very nice home. And, you know, eventually nobody could really afford to buy his home or at the time. So they the city, county, whatever, turn it into a museum. And it was just I knew I'm going to put my attention on abundance unfairly very, very nice things because that's what I want in my life. Part of this will be learning to train your mind to allow for that to focus on it. And here's the real thing. What's the difference between a rich person and a poor person? And when I mean rich, I'm just talking financially free, doesn't have to be billion dollars, doesn't have to be $50 million. It just needs to be really financially free. And I'd ask you during this training, to set some of those goals, you know, just like Life Mastery, what are those numbers that allow true financial freedom for you, it's probably not as much as you think, by the way, as your so the difference between a rich person and a poor person, a rich person focuses on how much money they have and how easy it is to make money. A poor person focuses is on how little they have and how hard it is to make money. So the only difference I heard a story about a very wealthy gentleman and he said if I ever lost at all, you give me one month and a lawnmower and I'll have $100,000 in the bank.</w:t>
      </w:r>
    </w:p>
    <w:p>
      <w:pPr>
        <w:spacing w:after="0"/>
      </w:pPr>
    </w:p>
    <w:p>
      <w:pPr>
        <w:spacing w:after="0"/>
      </w:pPr>
      <w:r>
        <w:rPr>
          <w:rFonts w:ascii="Arial" w:hAnsi="Arial"/>
          <w:color w:val="C0C0C0"/>
          <w:sz w:val="22"/>
        </w:rPr>
        <w:t>19:45</w:t>
      </w:r>
    </w:p>
    <w:p>
      <w:pPr>
        <w:spacing w:after="0"/>
      </w:pPr>
      <w:r>
        <w:rPr>
          <w:rFonts w:ascii="Arial" w:hAnsi="Arial"/>
          <w:sz w:val="22"/>
        </w:rPr>
        <w:t>It's not hard to make money for those who know how to make money. Yet the system gets you to work for money. This system is set up that you work for money you go to school, you develop an education and educate Usually, I have a letter from my grandfather who is a relatively wealthy furniture store owner in Manhattan. He and his brothers required required re retired quite comfortably. And, you know, thank God for him. And I think I mentioned him to you before he will come up again in the training, it was a wonderful man and thank God he was there with the money when we you know, our family, different family members needed it. And he created in a lot of us in the family, the sense of Yeah, the money is there, the money will always be there, money is a good thing, money easily solves our problems. You know, it's okay to have money, okay to talk about money. Now, not every family member has the same group. And I have to tell you, I did my own reprogramming because of the negative programming I got from other places. Yet, I realized that programming was very powerful. So we'll cover principles, I hope you write down quotes as I give them to you because I'm not just going to go in the training manual, what we dwell upon we become the difference between rich people and poor people, rich people think about how much money they have and how easy it is to make money. You want to train yourself not to work for money. You go through school. So my letter from my grandfather was we need to get it was to my parents. We need to get young man to specialize in something that seemed to be what was in the news, the way to go. And, you know, there's good advice there. I specialized in hypnotherapy. I finally, dug deep roots in one career, one profession, I'm very grateful that I did. And part of that and my parents kept encouraging me was based on that advice. And I still have that letter to this day. And my mother when I said, I think I might want to do acupuncture school and hypnotherapy school at the same time. I was surprised when she said yes. And she said, it'll always be a career to fall back upon. When I realized it was my career. And acupuncture wasn't not only was it there right away, it was there to fall back upon when I went to India and I came back and kind of want to take a break from hypnotherapy, my inner guidance, my inner wisdom is saying, open your practice again. And I did and thank God I did. I'd be struggling broke author. You know, I love my books, but they're not national bestsellers yet. So at this stage of the game, it's wonderful that Hypnotherapy has been there. For me, the basic point is that, in the sense of we're talking about, excuse me, boss, a lot of sleepless night, an interesting project, actually. So in the model of rich people focus on having money in the easy ability to make money is not to work for money, but to learn how to make money. And there's a very big difference that we'll talk about here. You can just go get a job more for someone else. But you're making them rich, right? Instead of being we'll get into Robert Kiyosaki his work, instead of being on the corporate ladder, you might consider owning the corporate ladder, but you don't have to be the owner of only one Corporation. A corporation is a legal business entity, it's not a building, it's a file folder. Looking at two of them right there, there's a there you know, yay big depending on how they're produced. If you have them professionally done by you know, attorney or an accountant, you'll get a nice binder, as all your corporate stamp in there and all that shares of stock. That's easy to do. And that's inexpensive, and that simple. Yet what you can do with that the power of understanding corporations and corporate structure is important. We've talked about as hypnotherapists, you can just be a sole proprietor, and that's fine. Yet at a certain point, when you're making 50,000 plus per year, you want to consider incorporating that business. And then as that business is growing, we're going to talk about taking some of the money from that business, start saving it and consider creating another business now. We're usually brought up with the concept of investments. Oh my God, this just happened today. I was on the phone with my bank. And I just had a few questions simple, no big deal. And they said, we're looking at here.</w:t>
      </w:r>
    </w:p>
    <w:p>
      <w:pPr>
        <w:spacing w:after="0"/>
      </w:pPr>
    </w:p>
    <w:p>
      <w:pPr>
        <w:spacing w:after="0"/>
      </w:pPr>
      <w:r>
        <w:rPr>
          <w:rFonts w:ascii="Arial" w:hAnsi="Arial"/>
          <w:color w:val="C0C0C0"/>
          <w:sz w:val="22"/>
        </w:rPr>
        <w:t>24:32</w:t>
      </w:r>
    </w:p>
    <w:p>
      <w:pPr>
        <w:spacing w:after="0"/>
      </w:pPr>
      <w:r>
        <w:rPr>
          <w:rFonts w:ascii="Arial" w:hAnsi="Arial"/>
          <w:sz w:val="22"/>
        </w:rPr>
        <w:t>Excuse me, we're looking at your accounts. And we'd like to do a review for you of ways you could maybe use our services better, I'm sure. So she transfers me over to the account specialist and she looks at my account. She said okay, well, it looks like you know, you have money in here. So let's talk about what we can do with that. And I'm like, okay, you know, sure. She said well</w:t>
      </w:r>
    </w:p>
    <w:p>
      <w:pPr>
        <w:spacing w:after="0"/>
      </w:pPr>
    </w:p>
    <w:p>
      <w:pPr>
        <w:spacing w:after="0"/>
      </w:pPr>
      <w:r>
        <w:rPr>
          <w:rFonts w:ascii="Arial" w:hAnsi="Arial"/>
          <w:color w:val="C0C0C0"/>
          <w:sz w:val="22"/>
        </w:rPr>
        <w:t>25:00</w:t>
      </w:r>
    </w:p>
    <w:p>
      <w:pPr>
        <w:spacing w:after="0"/>
      </w:pPr>
      <w:r>
        <w:rPr>
          <w:rFonts w:ascii="Arial" w:hAnsi="Arial"/>
          <w:sz w:val="22"/>
        </w:rPr>
        <w:t>I don't want to take too much of my personal structure.</w:t>
      </w:r>
    </w:p>
    <w:p>
      <w:pPr>
        <w:spacing w:after="0"/>
      </w:pPr>
    </w:p>
    <w:p>
      <w:pPr>
        <w:spacing w:after="0"/>
      </w:pPr>
      <w:r>
        <w:rPr>
          <w:rFonts w:ascii="Arial" w:hAnsi="Arial"/>
          <w:color w:val="C0C0C0"/>
          <w:sz w:val="22"/>
        </w:rPr>
        <w:t>25:05</w:t>
      </w:r>
    </w:p>
    <w:p>
      <w:pPr>
        <w:spacing w:after="0"/>
      </w:pPr>
      <w:r>
        <w:rPr>
          <w:rFonts w:ascii="Arial" w:hAnsi="Arial"/>
          <w:sz w:val="22"/>
        </w:rPr>
        <w:t>But you have to pick up my account. She said, maybe you could turn this checking account into a savings account. And I said, Well, there's a reason it's a checking account and not a savings account, even though there's money in it. And she said, Well, you know, we talked it out. And I said, Okay, well, what will I get if I turn that account, which is intentionally a checking account into a savings account? Because we don't pull money out of it very much. And I said, so let's just give me if I said, let's just say I always kept 10,000 in there, what would be the return on the investment? And she said, point 201 percent daily. And she gave me all this goggly goop of understanding, I said, Can you just tell me after a year, if I leave just 10,000? in that account? Let's use simple round numbers. How much will I get back? I swear to God, she said, $1.</w:t>
      </w:r>
    </w:p>
    <w:p>
      <w:pPr>
        <w:spacing w:after="0"/>
      </w:pPr>
    </w:p>
    <w:p>
      <w:pPr>
        <w:spacing w:after="0"/>
      </w:pPr>
      <w:r>
        <w:rPr>
          <w:rFonts w:ascii="Arial" w:hAnsi="Arial"/>
          <w:color w:val="C0C0C0"/>
          <w:sz w:val="22"/>
        </w:rPr>
        <w:t>26:04</w:t>
      </w:r>
    </w:p>
    <w:p>
      <w:pPr>
        <w:spacing w:after="0"/>
      </w:pPr>
      <w:r>
        <w:rPr>
          <w:rFonts w:ascii="Arial" w:hAnsi="Arial"/>
          <w:sz w:val="22"/>
        </w:rPr>
        <w:t>Laugh I didn't said</w:t>
      </w:r>
    </w:p>
    <w:p>
      <w:pPr>
        <w:spacing w:after="0"/>
      </w:pPr>
    </w:p>
    <w:p>
      <w:pPr>
        <w:spacing w:after="0"/>
      </w:pPr>
      <w:r>
        <w:rPr>
          <w:rFonts w:ascii="Arial" w:hAnsi="Arial"/>
          <w:color w:val="C0C0C0"/>
          <w:sz w:val="22"/>
        </w:rPr>
        <w:t>26:07</w:t>
      </w:r>
    </w:p>
    <w:p>
      <w:pPr>
        <w:spacing w:after="0"/>
      </w:pPr>
      <w:r>
        <w:rPr>
          <w:rFonts w:ascii="Arial" w:hAnsi="Arial"/>
          <w:sz w:val="22"/>
        </w:rPr>
        <w:t>I like you're you're kidding. You know, we know with the recession, what happened with banks, his interest rates have the recession of 2008 time worth time, there's recording still in it. Thanks for not giving you huge returns on your investment. I had a friend who worked for a company, about 50,000 a year, but he lived a simple life. And he saved and had, actually, its stock that the company had kind of made him have to give him the money. So he had about $20,000, that was basically given to him for working for a while. I don't know exactly how that worked out. But he had 20 grand. And he said, Matthew, what should I do with it? What do you think I should do with it? And I said, start a business. And he goes, No, no, no, no, I work for you know, this company. And I like my job security. And you know, just where do you think I should invest it? I'm like, Are you kidding? And get like 3% on your $20,000? I said, Do you know what you can get on a return on investment in opening a business? Think about a hypnotherapy business. Let's round up for the sake of the flexibility of the school's right to change what we charge for our tuition at any given time. Let's say it was with books and everything $10,000 to go through again, easy round number with no mistake $10,000. You take $10,000. And I just gave you the example and you put it in a savings account. You couldn't believe it? I will have an extra hundred dollars after a year with the limitations of a savings account. You can only withdraw money twice a month. She said like yeah, that sounds great. Thank you. I said any other options. And you know, and I know we were kind of like I was like just I was like, let's just see what they have to say. And she was well you could put in a CD and like, Okay, I understand. Okay, so maybe now again, what 1% on instead of point oh 1%. Maybe if I'm lucky, I get 1% you spec closer 3%. But what that mean, I might have $300 over a period of a year. You take your in your investment in the school, you open a full time hypnotherapy practice, you start doing $100,000 per year, in 10 years, you will have grossed $1 million, just take 100,000 per year, multiply it by 10. It's $1 million. No way you have that much in your bank account. If you only stuck with that plan. Yeah, that's all you had, like you would have significantly less obviously, because of taxes and expenses. Yet, if you do what I'm going to teach you to do over this 10 year period of time, you're going to leverage you're going to capitalize upon the money that came in and you're going to let your money start making you money. Nobody trains you in this they train you in how to work for money. They train you on how to save your money. And honestly without getting into conspiracy theory. They are causing you to buy into a system where you're really honestly highly controlled and you're you're programmed to work you know, go to school, go to college, get a job, make someone else rich. Take your money that comes in. You can afford this much so buy houses this much. They actually didn't give you the percentages, you know what can you afford? You end up having the home and you end up having the mortgage and you end up having a liability, not an asset, not something that's making you money. Now you're working for someone else working to pay your mortgage and you're making everybody else rich. The banks are getting rich on the interest and all the other ways that that system works and your corporation you work for is getting rich hypnotherapists have the opportunity to be their own boss. make their own hours and program themselves to be financially free. You don't want to work for the man, you don't want to be the man. You know, there's this, there's a system there What I mean by that term, right? There's a new paradigm that's occurring in the world. And we're definitely not there yet. There's people like myself, and there's many others who are speaking in this way that are helping each individual to be truly financially free. Again, not every one of our graduates is doing 100,000 a year and creating multimillion dollar income streams, yet it's possible and I'm laying a foundation for it. My intention is to create careers, to create careers where you are your own boss, most schools you would go through, you will graduate and you will get a job. And you might be happy doing 30 to 50,000 per year.</w:t>
      </w:r>
    </w:p>
    <w:p>
      <w:pPr>
        <w:spacing w:after="0"/>
      </w:pPr>
    </w:p>
    <w:p>
      <w:pPr>
        <w:spacing w:after="0"/>
      </w:pPr>
      <w:r>
        <w:rPr>
          <w:rFonts w:ascii="Arial" w:hAnsi="Arial"/>
          <w:color w:val="C0C0C0"/>
          <w:sz w:val="22"/>
        </w:rPr>
        <w:t>30:59</w:t>
      </w:r>
    </w:p>
    <w:p>
      <w:pPr>
        <w:spacing w:after="0"/>
      </w:pPr>
      <w:r>
        <w:rPr>
          <w:rFonts w:ascii="Arial" w:hAnsi="Arial"/>
          <w:sz w:val="22"/>
        </w:rPr>
        <w:t>To me, that's not good enough, it's not good enough for you. It's not good enough for society. And it's not empowering entrepreneurs, it's not helping, you know, we're here in America, it's not helping to save America, it's like, get American jobs, okay? give a man a fish feedom per day, teach a man to fish feed him for a lifetime. And he'll feed his family for lifetimes, because they'll learn how to make money, they'll learn and understand money, they'll be comfortable with money. This is a very different course, than you may have thought. And we're going to spend a few quite a few hours helping to get you into a mindset that you may already know yet most likely, most people need to implement. It's the same thing, knowledge and wisdom, you might know a lot of what I'm going to tell you. Yet if you're not going to use hypnotic program, if you're not going to read the books, and listen to the audios and just apply what you do learn through the systems. Whenever I give you an idea during this, I would highly encourage you to write it down. It's best that you're writing it down in your life mastery binder. So if I give talks about which we will, how to develop like truly not just an idea of a truly how do you develop multiple income streams, multiple profit centers, multiple sources of revenue? How do you do that? beyond just the idea. So if you don't implement the idea, you'll have one source of income. The problem is most people have one source of income, and the day they're fired. Not good, right? I hire people I just interviewed some people recently, to me this morning, honestly. And it's it's heartbreaking. It's very hard to say no to people who have no car and hardly any money. Men are really struggling, and who are working just to get a job. You know, it's it's great. I think it's wonderful for somebody who can create jobs like if I can hire as I do hire people. Great is I build teams and let them create their own income streams with me working with them great. And of course, to create careers. hypnotherapist in this case is great. If the overall teaching is empower humanity and help each person to learn how to be financially free, the Life Mastery course very few people are doing it and very, in students, I mean, humans, very few people are doing it and very few people are living in a state of Life Mastery. And then very few people really understand and apply these principles. So you're just not trained in this in high school or college, even in college are usually trained again to work for a corporation. Here's the thing is soon as you get out, you're gonna go to a job fair, and you're gonna hope to get sucked up by a good company. And you might make pretty good money.</w:t>
      </w:r>
    </w:p>
    <w:p>
      <w:pPr>
        <w:spacing w:after="0"/>
      </w:pPr>
    </w:p>
    <w:p>
      <w:pPr>
        <w:spacing w:after="0"/>
      </w:pPr>
      <w:r>
        <w:rPr>
          <w:rFonts w:ascii="Arial" w:hAnsi="Arial"/>
          <w:color w:val="C0C0C0"/>
          <w:sz w:val="22"/>
        </w:rPr>
        <w:t>34:11</w:t>
      </w:r>
    </w:p>
    <w:p>
      <w:pPr>
        <w:spacing w:after="0"/>
      </w:pPr>
      <w:r>
        <w:rPr>
          <w:rFonts w:ascii="Arial" w:hAnsi="Arial"/>
          <w:sz w:val="22"/>
        </w:rPr>
        <w:t>Yet Remember, you're fulfilling their mission statement, not necessarily yours. It's beautiful to work for mission statements. The Life Mastery course, can be applied to businesses and corporations. It can be applied to your own hypnotherapy practice, and to let you live out of your own ethics out of your own values. You can create products or services that you love and enjoy. Again, you don't have to quit your day job. If you just started seeing clients, you would be doing some good for the world. If you do transition fully into 100% hypnotherapy practice, then do that for a while and when you start to feel like I'm ready for my next stage of growth and ready for the next opportunity. You have these skills and these videos and these recordings to manifest that we still have to do our SL goes, number one below design a hypnotic programming session using principles of prosperous living. So again, you're going to hear two of those classic creating manifesting session. And we'll talk about what would you put into session one of hypnotic programming. Yeah, we'll talk about complete protocols, which are really so enjoyable. I love when I sit down with someone and say, Okay, well, how much are you making? Now? How much do you want to make? Let's come up with a plan of action, let's program it in. And really, it's wonderful, especially when you see the people do it. I've met people who have literally created multi million dollar enterprises through this, this programming. And simply, you know, I'll follow up with every client. So I'm just come in, but I remember a woman she came in, she was a stock trader on the New York floor in New York Stock Exchange, a floor trader, and she said she was doing $2,000 a day consistently. Good. And she said, I know I could do $5,000 days I never have, but I know I can. And we programmed in, you do $5,000 a day, she came back in the next week. And she had to $5,000 days. It's the concept of the one minute mile, what was it, they couldn't get below four minutes. But soon as one person did it, it opened people's minds that it can be done. And then it can be done, people are doing it, like getting to the moon with Kennedy was like we are going to get to the moon by this date. I had a goal. He had the hutzpah, he had the the vision, the desire, the ability to say to a whole nation to the whole world, we're going to get on the moon by this date. That's what we need to be that attitude when you say, I'm gonna make $100,000 per year or more by this date, right. And it's kind of like going for some people going to the moon. Yet it's completely possible. Basically, whatever, Napoleon Hill, Think and Grow Rich, whatever the mind can believe in, it can see if it can achieve whatever the mind can believe, or conceive and believe it can achieve. So if you can conceive of an idea, love, intention and desire. If you intend it, if you want it, if you believe it, you can make it happen. And it's exciting. It's really, it gives you a life, meaning and purpose to say, Alright, I'm going to set this goal, I'm going to re enter such as numbers, because you have to do something. And everything I do is based on the Life Mastery course. So it's based on my values, it has to be of service to humanity, it has to be part of the solution, it has to be part of doing good. And not just good. Like, you know, inventing Velcro, okay, great. That guy made a lot of money. And you know, DuPont or whatever now makes a lot of money. Because whoever because the Velcro, fine. It helps us with our shoes and our belt buckles. And you know, it helps a medical application. So you know, it's nothing against Velcro.</w:t>
      </w:r>
    </w:p>
    <w:p>
      <w:pPr>
        <w:spacing w:after="0"/>
      </w:pPr>
    </w:p>
    <w:p>
      <w:pPr>
        <w:spacing w:after="0"/>
      </w:pPr>
      <w:r>
        <w:rPr>
          <w:rFonts w:ascii="Arial" w:hAnsi="Arial"/>
          <w:color w:val="C0C0C0"/>
          <w:sz w:val="22"/>
        </w:rPr>
        <w:t>38:21</w:t>
      </w:r>
    </w:p>
    <w:p>
      <w:pPr>
        <w:spacing w:after="0"/>
      </w:pPr>
      <w:r>
        <w:rPr>
          <w:rFonts w:ascii="Arial" w:hAnsi="Arial"/>
          <w:sz w:val="22"/>
        </w:rPr>
        <w:t>But what's in your heart, don't just create the new Gizmo, you want to do something that's truly of service to humanity. Again, hypnotherapy is a great place to start. I would just say, depending on where you're at in your life, it doesn't have to be the end of it all because my experience has been. There's something inside of you that wants to go further, that it's not and it's not really it's not about money. In some ways, like with a school income, and what I take out of the school's income, I've made more in private practice, to be honest. This, you know, I, a lot of my personal story, has been taking a lot of the money that came in and dumping it back into organizations, businesses ways to be of service, not necessarily just to accumulate a lot of wealth for Matthew Brownstein. I just took my wife shopping the other day, and, and she, I just handed her a wad of cash. And she said, Well, I feel so rich. I said, you know, have fun, I'll take the baby and you just shop I would, you know, whatever you want to, because we're actually driving to the mall and she was doing a little bit of lack consciousness about how little she would spend like we use, stop it set up. I said here, here's a certain amount of money and just go have fun. Please enjoy yourself. You know, and then she did it was a nice feeling at the mall that day and if I think for my self I think my daughter got some things that my wife bought But you know, honestly, it's like, when there's that feeling of self fulfillment of, I don't even need anything, anything I would buy would just be extravagant and silly at this point, like a $3,000. Watch, I got one of my mind. There's a nice Mont Blanc out there. But really, if you ever see me wearing it, it's going to be because the money is so exponentially greater than the price of that watch, that it'll be like spending 30 bucks and spent instead of 3000. So basically, you I want you to feel the sense of comfort with money, freedom with money, create other sources of income, that help you and your family and friends and colleagues, or people you know, to get to be financially free and better off and to do something really good in the world. In the meantime, you're going to be accumulating money and wealth will be coming in. It is a flow, it's an energy, it's not meant to be hoarded. So in prosperity programming, we want to get you out of this concept that I'm going to take I can we talked about on Life Mastery course a diversified investment portfolio, but the paradigms are shifting, that doesn't mean you have all your money invested in a 401k. First of all, you can't really touch it until you retire. It's not I think a lot of people learned guaranteed</w:t>
      </w:r>
    </w:p>
    <w:p>
      <w:pPr>
        <w:spacing w:after="0"/>
      </w:pPr>
    </w:p>
    <w:p>
      <w:pPr>
        <w:spacing w:after="0"/>
      </w:pPr>
      <w:r>
        <w:rPr>
          <w:rFonts w:ascii="Arial" w:hAnsi="Arial"/>
          <w:color w:val="C0C0C0"/>
          <w:sz w:val="22"/>
        </w:rPr>
        <w:t>41:29</w:t>
      </w:r>
    </w:p>
    <w:p>
      <w:pPr>
        <w:spacing w:after="0"/>
      </w:pPr>
      <w:r>
        <w:rPr>
          <w:rFonts w:ascii="Arial" w:hAnsi="Arial"/>
          <w:sz w:val="22"/>
        </w:rPr>
        <w:t>when I said to my friend, take the 20 grand and open a business, what if you take the $20,000 and create a $500,000 per year, you know, go buy a subway franchise or whatever. But uh, you know, it's your, sort of, it's your bits of franchise, but it's your business, you have more control over it. The real secret here is find what's dharmic for you, you find what's right for you. You find what's passionate, what moves you, if you don't get into something you're passionate about, I can tell you that you will not make money. And if you get into something that you just don't love, and it's not dharmic it won't work when you find things. And I'm very cautious these days, because I made my not huge but I made my mistakes in trying to do like I knew a lot of these principles. I'm 40. Now, it's around this age, I think you start to realize you don't know anything. In the early days, I knew I had pieces of the puzzle. But I definitely didn't have all the pieces of the puzzle. And now I can definitely say the universe and the systems of the universe and universal law and the way things work is far bigger than I believe anybody understands. But I do know that I know enough now to realize I wouldn't have made the same mistakes back then. Yet part of prosperity consciousness is Fortune favors the bold. Fortune favors the bold. You need to dream big, write these things down, dream big. you absolutely want to be willing to understand risk to reward ratios and to take risks, no matter where you go with what I'm teaching because I can talk to you about a successful hypnotherapy practice as I've done, or I can talk to you about accumulating and not even accumulating because again, I'm not for this hoarding model. But bringing in significant numbers. It's really a such a pleasure when you say let's just talk hypnotherapy terms. I'm not going to tell you, you know everything I do in my own personal finances. Yeah, let's say with I remember when I first did $15,000 in one month, in my hypnotherapy practice, and then did it again the very next month, I was like, Oh, my God, I just made $30,000 in 60 days. And so what is that my brains a little fuzzy? thousand divided by 60 are thinking of the answer. Okay, said 100 day times 60. Okay, well, it's an average of $500 a day times 60. And quite sound right. Anyway, the point is, I definitely remember when I had so if you divided that think, like, even 16,000 I imagine that's like 4000 get thing with $4,000 a month $4,000 a week. If you've never done that, it's a very, very nice feeling to have reached that goal. Wow. A lot of people do like 4000 you know, if you're doing 50,000 a year, you make about 4000 a month, gross income. Oh, it's so nice. When I felt that first time I did $15,000 in that month, you know, and that had months that were bigger as a hypnotherapist. So you know you like 20,000 a month, there's the feeling of Wow, like attorneys to make that kind of money. I was doing that as a hypnotherapist. So very nice feeling. Not just because it's money in money, isn't anything There's feelings of accomplishment, there's feelings of success, there's feelings of being rewarded, there's knowing you did something meaningful and didn't feel any guilt about receiving nice reward for it. And then sure, you know, you go buy yourself a little something. But really, the major thing is the discipline, to reinvest a good chunk of that money into more lucrative income streams that are darmok, free mistakes I made over the years was I knew that principle, take 10% and create another income stream. So I tried it with commodities, commodity trading, and there were times when the stock that's charged worked, and I'm a pretty serious money, and then lost that money. And this is a principle I would encourage you with as we're getting started here. Again, this is a long introduction, I hope you find it valuable.</w:t>
      </w:r>
    </w:p>
    <w:p>
      <w:pPr>
        <w:spacing w:after="0"/>
      </w:pPr>
    </w:p>
    <w:p>
      <w:pPr>
        <w:spacing w:after="0"/>
      </w:pPr>
      <w:r>
        <w:rPr>
          <w:rFonts w:ascii="Arial" w:hAnsi="Arial"/>
          <w:color w:val="C0C0C0"/>
          <w:sz w:val="22"/>
        </w:rPr>
        <w:t>45:54</w:t>
      </w:r>
    </w:p>
    <w:p>
      <w:pPr>
        <w:spacing w:after="0"/>
      </w:pPr>
      <w:r>
        <w:rPr>
          <w:rFonts w:ascii="Arial" w:hAnsi="Arial"/>
          <w:sz w:val="22"/>
        </w:rPr>
        <w:t>In Islam, as I understand, the Quran teaches or somewhere in the system of Islam, that it is basically a sin. And I'm not begging the word sin, but it is a sin to work only from money, like make money just for the sake of money. commodity trading from with for me was definitely that I was going to take thousand dollars of my income each month, and dump it or more and dump into commodity trading, and learn how to play the game, that when the chart moves a certain way, that's when you buy in. And hopefully, if you leverage properly exponential growth, you can make some serious money. And yet, I don't like it. I don't like sitting there looking at charts. This is the day in the paper and paper trading where you actually would not do it on the computer. But you know, look at charts and figure out when they're going to move. And you know, there's actually some pretty cool sacred the term would be sacred geometrical concepts that go with it, like really interesting, metaphysical mathematical properties that go with it. Basically, if you know the concept of Fibonacci sequences, there's Fibonacci trading. And it's really to me based on what I think are universal law components. Wow, you may have heard about that. I like stock markets, everything goes in cycles. So can you predict those cycles? It didn't matter how cool it sounded. It was only to make money. When I have a client who comes in and they ask me their stock trader and a commodity trader, and they want to make more money. You can do it and like I said, I had this woman, I helped her to do it. But most of the time unless people come in, I have a good talk with them about why are you doing it? Is their passion behind it is their service to others? Now, here's the thing, they'll say, Well, yeah, I make a lot of money out give, then I'll give completely backwards, find a need and fill it is one of the most powerful prosperity principles that exists, find a need and fill it or find a want and fill it. People don't need iPhones and iPads. But God did they want them. An apple found that niche and other companies like that, right? They found you don't need a 16 inch LCD screen in your living room. God people want this. It's kind of unfortunate in many ways that people don't like I would give a workshop. For instance, I'll be doing a workshop on spirituality and self realization, and these type of themes, stuff we teach in the school. And you know, maybe with good advertising, sometimes a small number of my child maybe to be 10 people. And then like I got I know, not far up the road and Gainesville, up in alachua. County. There's the racetrack and there are 10s of thousands of I 10,000 plus people there on a Sunday morning watching cars go and it's okay. But you know, watching cars go around in a circle. Rather than going in volunteering, or going and creating businesses that are anytime glad people have fun, and you know, it's recreation, it's okay. But the point is, like, I'd be sitting there teaching about things that I thought were so much more valuable to 10 people, when there's 10,000 people doing something that really in my mind at that moment Anyway, you know, it's just not really terribly productive except for of course, having a little bit of fun, which again, sometimes against So, just think about when you're working to accumulate more money. It's about giving first it's about finding something that people truly want. Now, what do they really want deep down? They want peace. They want love. They want joy. They want healing. Remember, core transformation. Ask those people at the racetrack. What do you want Now I want to have fun. Why do you want that? I want that adrenaline rush. I love when the cars crash. That's great. And why do you want that? Like probably being killed, you know, why do you want that? Why I just it's exciting. I feel good. Well, what are you really looking for and working to feel joy?</w:t>
      </w:r>
    </w:p>
    <w:p>
      <w:pPr>
        <w:spacing w:after="0"/>
      </w:pPr>
    </w:p>
    <w:p>
      <w:pPr>
        <w:spacing w:after="0"/>
      </w:pPr>
      <w:r>
        <w:rPr>
          <w:rFonts w:ascii="Arial" w:hAnsi="Arial"/>
          <w:color w:val="C0C0C0"/>
          <w:sz w:val="22"/>
        </w:rPr>
        <w:t>50:16</w:t>
      </w:r>
    </w:p>
    <w:p>
      <w:pPr>
        <w:spacing w:after="0"/>
      </w:pPr>
      <w:r>
        <w:rPr>
          <w:rFonts w:ascii="Arial" w:hAnsi="Arial"/>
          <w:sz w:val="22"/>
        </w:rPr>
        <w:t>Well, they want what we as hypnotherapist offer, yet they're not necessarily tapping into what do you really want. I want financial freedom. Do you want world peace? Yeah, you know, ideally, I'd love to see that all of humanity is fed, all of humanity is closed, all of humanity has a home, we would all love to see these things happen. And it's our highest intentions. But remember, you've learned a core transformation. Most of us don't live out of our highest intentions. When you try to make money and things that are not your highest intentions. It doesn't work. I gave real estate a try for a little while. The no downpayment real estate thing you see on TV, and after a very short period of time, I was like, well, this, I wasted maybe the price of the course. Some of these things that I've learned that I've dabbled in, were helpful because I learned advertising and marketing principles. And that's helpful. We can even talk a little bit more about that in the sense of financial prosperity programming. The more you know about the way money works, the more you know about the way advertising works, obviously, the better you're going to do. I can tell you, if you're a hypnotherapist, and you don't learn advertising and marketing, you will not do as well. It's true of anything. Robert Kiyosaki with his book, Rich Dad, Poor Dad. He said he was interviewed by a woman who was like a master's degree in journalism. She was a reporter, and she's a author. And she's interviewing him about his best selling book, you know, New York Times number one best seller book. And he said, she said, You know, I have to admit, I'm actually really kind of mad at you that she said, You didn't know you're not a good author. Yeah, I'm a much better author than you and you're making millions of dollars. He said, I am a best selling author, not a Best Writing author. I know how to market the book, I know how to brand the book. That's why I'm making the money and you're not. The problem is that people who have good hearts like this woman, she really believes in journalism, she, you know, making up I don't know her. She really believes in journalism, she believes in reporting the truth. She believes in the story, she believes in telling a good story. She believes in the power of the word and truth and writing. That's all beautiful. And I you know, it's great. It's a wonderful set of virtues. But does she have the other set of virtues, or at least skill sets about how to make money. And that's really a big point of what we're getting into. You can tell I like this topic. So we still need to go through our SL O's number to explain this subconscious minds ability to limit our success in life due to childhood programming. So definitely talk about that design, creating a manifesting session using the techniques of the manifesting prosperity course. Okay, so yes, you'll be hearing it and we'll take the time to be going through it. And then number four, demonstrate the use of STEM sentence completion to uncover a client's limiting programming about wealth, and provide positive reframes for such limitations. You sound like a bit of that in the parts therapy session with Terry, you saw some sense of me helping her but it was only one limited session. Here, I want to give you a sense of a protocol that you can use for yourself, you can do for your clients, that I really hope gets you excited about improving the quality of your life, and improving the quality of the lives of others. Because again, if you're truly doing things, well, you're offering a service that people want, and you're going to get paid good for it. And the universe gives you $10 whatever, you put it back out there, and 100 come to you and you put it back out there and 1000 come to you. It's definitely a principle you can put into your programming every dollar I spend, comes back to me tenfold. And I'll talk to you about so many prosperity principles, I hope you write them down. you'll attract the right people, you put this into your programming, I now attract the right people to help me to manifest my goals. You're not alone. You're not meant to make money alone. The universe isn't operating in a vacuum. You're not the center of the universe. We are a collective consciousness. We are humanity. We are a lot of us. And my experience is that teams work really well together. And you know, depends on where you're at in the game and the game hitting just</w:t>
      </w:r>
    </w:p>
    <w:p>
      <w:pPr>
        <w:spacing w:after="0"/>
      </w:pPr>
    </w:p>
    <w:p>
      <w:pPr>
        <w:spacing w:after="0"/>
      </w:pPr>
      <w:r>
        <w:rPr>
          <w:rFonts w:ascii="Arial" w:hAnsi="Arial"/>
          <w:color w:val="C0C0C0"/>
          <w:sz w:val="22"/>
        </w:rPr>
        <w:t>55:00</w:t>
      </w:r>
    </w:p>
    <w:p>
      <w:pPr>
        <w:spacing w:after="0"/>
      </w:pPr>
      <w:r>
        <w:rPr>
          <w:rFonts w:ascii="Arial" w:hAnsi="Arial"/>
          <w:sz w:val="22"/>
        </w:rPr>
        <w:t>There's negative connotation to that word, the game, you know, I'm playing the game working for the man. But really where you're at in your understanding of these principles, you can pull teams together and more is accomplished in the, and again, I mentioned it. So I would recommend the book, thinking Grow Rich, if you haven't read it, it's a classic and go online and listen to YouTube of Napoleon Hill. There's a concept and thinking Grow Rich called the mastermind concept, and one mind by itself. And then you know, intelligent mind can do good. You get two minds together. It's not just one and one is two is one. One is like 11. It's, it's exponential. When you have a think tank of brainstorming, you learn to work with others. And you realize that you're all working with high intentions for humanity for growth. It's beautiful to be developing these clusters, these teams, this really exponential set of growth. And we'll talk about that as far as numbers go. And as far as people go, because there's only so much you can do. When and you know, part of how I got to understand this thinking honestly, was commodity trading. Let me give you a brief example, if you buy a nobody understands what this is, I'll just keep it very simple. If you buy a it's called a future in let's say, cotton, what happens is you make a certain amount of money is the chart is moving up. As the numbers are increasing. Yet the let's say you put in will keep it simple $10, usually more and it grew to 100 you can take the hundred that you that your $10 just made is you now have $100 sitting there in your account yet in your commission account isn't really yours yet to your pull it out. But if you leave it in, you can buy more the Cotton's going up. So now I can take the hundred dollars and buy 10 units of cotton, and those grow. And then now I made $1,000. And this is why I got into it. I like made so much sense. It's not as simple as that. And it doesn't always work the way I wanted to. And you can make huge losses actually. So I'm not recommending it. Unless you truly know what your dharma. Now you got 1000 but they're still selling it like $10. So now you buy 10,000 and it just keeps growing. Then when you decide to cash out your $10 literally became 10,000. That principle, or the principle of compounded interest, a lot of 72 we can talk about depending on where this goes. There are absolutely ways to leverage your money to make a lot more money. You can have to find your own ways to do this. I can basically just give you the principles and my take time for them to gel and time for you to track the right opportunities yet, you know, start to get your job. Start to get your hypnotherapy going or get your hypnotherapy going. Once the hypnotherapy is going, you're making some good money. You apply these principles which apply these principles to get your clients First of all, and then you apply these principles to do something else even bigger. Now, again, it's how big you go. I don't know for me,</w:t>
      </w:r>
    </w:p>
    <w:p>
      <w:pPr>
        <w:spacing w:after="0"/>
      </w:pPr>
    </w:p>
    <w:p>
      <w:pPr>
        <w:spacing w:after="0"/>
      </w:pPr>
      <w:r>
        <w:rPr>
          <w:rFonts w:ascii="Arial" w:hAnsi="Arial"/>
          <w:color w:val="C0C0C0"/>
          <w:sz w:val="22"/>
        </w:rPr>
        <w:t>58:30</w:t>
      </w:r>
    </w:p>
    <w:p>
      <w:pPr>
        <w:spacing w:after="0"/>
      </w:pPr>
      <w:r>
        <w:rPr>
          <w:rFonts w:ascii="Arial" w:hAnsi="Arial"/>
          <w:sz w:val="22"/>
        </w:rPr>
        <w:t>there's no reason to stop. It's not about money. It's not about power. It's about transforming the world in service. So why would I stop at being able to transform 20 people's lives per week? What if I can leverage that to create thousands of hypnotherapist who can transform 20 people's lives per week. So that's one example of this exponential growth concept. Gil Boyne is such a great example. You know he lived his life. He opened multiple hypnotherapy schools. There's a handful of us maybe 2430 total, who run a CHP schools. And we create hypnotherapist and gilis sitting back going, Yeah, you know, I did good with my clients, you know, left a legacy behind that it's still although travellish one more momentum it has without Gil. But it is it has certainly branched out and is helped 10s of thousands and countless numbers of people's lives. The ripple effects of one good movement of service, one extension of love. You can never see I can never know how all the clients that have helped over 16 years. How much good has rippled out in that way. And the careers I've created, how much good has rippled out in that way. The point is, why would you ever stop doing that? There will be a point where this like it's not about the money anymore and you wouldn't be into it as certain People are for conspiracy, the conspiracy theories of people who have so much money, all they're trying to do now is just have global domination and control the world. And without getting into that kind of thinking, all I can say is the change has to happen from the people, Gil Blaine therapy for the people, the internet is an amazing, I'm gonna call it a therapy for the people, it's the ability for individuals to be able to empower themselves. I mean, literally. You probably know at this stage of one of my companies prosperity in your pajamas. That course teaches people how to use the power of the internet to make very serious money, and how to invest that money in ways that if this was your desire to retire early, it's again, not necessarily everybody's cup of tea. So it's not the thing as I think I mentioned before that I push heavily, because it teaches these principles half of it is me teaching Exactly, and more. Now more what I'm teaching then, but you're learning all this stuff in the life pushman in your pajamas course. The concept is, though, that I came together with my friend and business partner, Andrew Greenstein, to say, look, you know how to make huge amounts of money on the internet. And I have not allow these teachings and techniques of transforming the subconscious. I have a vested interest in and meaning just like my heart is into a model of empowering people to be financially free. And if we can teach them how to take their own idea, plug it into your teachings, and create a website that can be their own business, even if it's a side business. A lot of what we did in marketing now was we went to work at home moms, there's different websites for that, and we put it in front of them. And it was like, okay, you want to work at home, your mom, you have children, you can't leave the house, but you have time and you have some extra money and you have an idea, you have a product. This is a way that people get to be free and not have to work for other people. It's one it's one model, but the point is empowering each individual. So when your client comes in, I hope that you use this programming that to help them to get a job. It's okay if they say I want to manifest a job, great, but when it's time for them to make more money, the only thing they can do and I forget</w:t>
      </w:r>
    </w:p>
    <w:p>
      <w:pPr>
        <w:spacing w:after="0"/>
      </w:pPr>
    </w:p>
    <w:p>
      <w:pPr>
        <w:spacing w:after="0"/>
      </w:pPr>
      <w:r>
        <w:rPr>
          <w:rFonts w:ascii="Arial" w:hAnsi="Arial"/>
          <w:color w:val="C0C0C0"/>
          <w:sz w:val="22"/>
        </w:rPr>
        <w:t>1:02:32</w:t>
      </w:r>
    </w:p>
    <w:p>
      <w:pPr>
        <w:spacing w:after="0"/>
      </w:pPr>
      <w:r>
        <w:rPr>
          <w:rFonts w:ascii="Arial" w:hAnsi="Arial"/>
          <w:sz w:val="22"/>
        </w:rPr>
        <w:t>who said this</w:t>
      </w:r>
    </w:p>
    <w:p>
      <w:pPr>
        <w:spacing w:after="0"/>
      </w:pPr>
    </w:p>
    <w:p>
      <w:pPr>
        <w:spacing w:after="0"/>
      </w:pPr>
      <w:r>
        <w:rPr>
          <w:rFonts w:ascii="Arial" w:hAnsi="Arial"/>
          <w:color w:val="C0C0C0"/>
          <w:sz w:val="22"/>
        </w:rPr>
        <w:t>1:02:37</w:t>
      </w:r>
    </w:p>
    <w:p>
      <w:pPr>
        <w:spacing w:after="0"/>
      </w:pPr>
      <w:r>
        <w:rPr>
          <w:rFonts w:ascii="Arial" w:hAnsi="Arial"/>
          <w:sz w:val="22"/>
        </w:rPr>
        <w:t>is in Napoleon hills thinking Grow Rich of a man who really wanted to make more money. And he went to his boss and he said, I'd like a raise. And the boss said no. And the guy came back and said, You know, I want to raise and the men said no, and then the man eventually after this happened a few times, and the boss just kept saying, you know, the men got upset with the boss, for not making them wealthy. The demand does realize he put himself in a position to make his boss wealthy, the model is okay. And you know, again, I'm all for creating jobs, yet jlb just over broke, I would encourage you to program yourself and program your clients. Just because hypnotherapy really is going to require that you become your own boss, become get that entrepreneurial spirit get the spirit that America was built upon. And I'm not saying old ethics are fully intact, but the concept of that American dream, that ability to the opportunity is boundless and endless. And you know, there's a lot of people have really gotten into that and it's worked. And then people have manipulated the system in negative ways. But the point is, we can change the world each individual at a time and we can do it collectively as a people not as a not necessarily by changing the government or by changing our bosses. We do it by changing ourselves. Okay, so with that said, I'm going to play you for the last section of this video. Morning. So if it's time for you to go to bed, and this isn't the thing that basically it's going to be hip and dies, the evening programming puts you to sleep and doesn't D hip and dies. It just says go to sleep, go to sleep, go to sleep or a few minutes, and then the music and voice fade out. This will put you in hypnosis and it will D hypnotize you from hypnosis. Okay, so let's do that. And then as soon as that's done, I'll just stop the video and then just move right on to the next one and I will thoroughly enjoy taking you through this training.</w:t>
      </w:r>
    </w:p>
    <w:p>
      <w:pPr>
        <w:spacing w:after="0"/>
      </w:pPr>
    </w:p>
    <w:p>
      <w:pPr>
        <w:spacing w:after="0"/>
      </w:pPr>
      <w:r>
        <w:rPr>
          <w:rFonts w:ascii="Arial" w:hAnsi="Arial"/>
          <w:color w:val="C0C0C0"/>
          <w:sz w:val="22"/>
        </w:rPr>
        <w:t>1:04:53</w:t>
      </w:r>
    </w:p>
    <w:p>
      <w:pPr>
        <w:spacing w:after="0"/>
      </w:pPr>
      <w:r>
        <w:rPr>
          <w:rFonts w:ascii="Arial" w:hAnsi="Arial"/>
          <w:sz w:val="22"/>
        </w:rPr>
        <w:t>Okay, so we're actually as far as I'll introduce this workbook after in the next video, but we're down here as meditations on prosperity, I would encourage you not to fall asleep, sit in a position where you can stay conscious and you can really absorb this information. You want to hear what's being said. And you want your conscious mind to know this too. You hear people say things like, even if you fall asleep, it's okay because your subconscious will be absorbing all of this. That's great. But it's not hypnosis. Hypnosis is the conscious and the subconscious are both present simultaneously. And if you don't hear the, the suggestions in this programming, if you don't embody the ideas, if you don't take conscious action on what this can do this programming, it's good. I actually like the one I'll play later, even better,</w:t>
      </w:r>
    </w:p>
    <w:p>
      <w:pPr>
        <w:spacing w:after="0"/>
      </w:pPr>
    </w:p>
    <w:p>
      <w:pPr>
        <w:spacing w:after="0"/>
      </w:pPr>
      <w:r>
        <w:rPr>
          <w:rFonts w:ascii="Arial" w:hAnsi="Arial"/>
          <w:color w:val="C0C0C0"/>
          <w:sz w:val="22"/>
        </w:rPr>
        <w:t>1:05:43</w:t>
      </w:r>
    </w:p>
    <w:p>
      <w:pPr>
        <w:spacing w:after="0"/>
      </w:pPr>
      <w:r>
        <w:rPr>
          <w:rFonts w:ascii="Arial" w:hAnsi="Arial"/>
          <w:sz w:val="22"/>
        </w:rPr>
        <w:t>the one I made for the client.</w:t>
      </w:r>
    </w:p>
    <w:p>
      <w:pPr>
        <w:spacing w:after="0"/>
      </w:pPr>
    </w:p>
    <w:p>
      <w:pPr>
        <w:spacing w:after="0"/>
      </w:pPr>
      <w:r>
        <w:rPr>
          <w:rFonts w:ascii="Arial" w:hAnsi="Arial"/>
          <w:color w:val="C0C0C0"/>
          <w:sz w:val="22"/>
        </w:rPr>
        <w:t>1:05:45</w:t>
      </w:r>
    </w:p>
    <w:p>
      <w:pPr>
        <w:spacing w:after="0"/>
      </w:pPr>
      <w:r>
        <w:rPr>
          <w:rFonts w:ascii="Arial" w:hAnsi="Arial"/>
          <w:sz w:val="22"/>
        </w:rPr>
        <w:t>Yet, when this motivates you to feel good about money in your success, the passion is the subconscious. That's what's going to motivate the behavioral change. Yeah, and we're going to reprogram you know, an expand your sense of what you feel your worth and what you're worthy and deserving of wealth and success. It says things like that, I make money, I make large amounts of money, you want to hear that in your mind, you want to think it in your mind, you want to repeat it in your mind, and you want to feel it remember creating a manifesting, you should see it, think it and feel it. So get your whole being involved in these meditations don't do the victim thing, where you're just gonna hope this will program you to make money, right? Well, I just listened to this, all of a sudden the money have to start coming into the bank. It doesn't you need to understand Financial Intelligence. And we'll be covering that as we move along with this. All right, so enjoying that I will see you in the next video.</w:t>
      </w:r>
    </w:p>
    <w:p>
      <w:pPr>
        <w:spacing w:after="0"/>
      </w:pPr>
    </w:p>
    <w:p>
      <w:pPr>
        <w:spacing w:after="0"/>
      </w:pPr>
      <w:r>
        <w:rPr>
          <w:rFonts w:ascii="Arial" w:hAnsi="Arial"/>
          <w:color w:val="C0C0C0"/>
          <w:sz w:val="22"/>
        </w:rPr>
        <w:t>1:06:56</w:t>
      </w:r>
    </w:p>
    <w:p>
      <w:pPr>
        <w:spacing w:after="0"/>
      </w:pPr>
      <w:r>
        <w:rPr>
          <w:rFonts w:ascii="Arial" w:hAnsi="Arial"/>
          <w:sz w:val="22"/>
        </w:rPr>
        <w:t>And we'll begin</w:t>
      </w:r>
    </w:p>
    <w:p>
      <w:pPr>
        <w:spacing w:after="0"/>
      </w:pPr>
    </w:p>
    <w:p>
      <w:pPr>
        <w:spacing w:after="0"/>
      </w:pPr>
      <w:r>
        <w:rPr>
          <w:rFonts w:ascii="Arial" w:hAnsi="Arial"/>
          <w:color w:val="C0C0C0"/>
          <w:sz w:val="22"/>
        </w:rPr>
        <w:t>1:06:59</w:t>
      </w:r>
    </w:p>
    <w:p>
      <w:pPr>
        <w:spacing w:after="0"/>
      </w:pPr>
      <w:r>
        <w:rPr>
          <w:rFonts w:ascii="Arial" w:hAnsi="Arial"/>
          <w:sz w:val="22"/>
        </w:rPr>
        <w:t>a hypnotic programming meditation session to be used in the morning for any time throughout the day, for you to manifest success, prosperity and abundance</w:t>
      </w:r>
    </w:p>
    <w:p>
      <w:pPr>
        <w:spacing w:after="0"/>
      </w:pPr>
    </w:p>
    <w:p>
      <w:pPr>
        <w:spacing w:after="0"/>
      </w:pPr>
      <w:r>
        <w:rPr>
          <w:rFonts w:ascii="Arial" w:hAnsi="Arial"/>
          <w:color w:val="C0C0C0"/>
          <w:sz w:val="22"/>
        </w:rPr>
        <w:t>1:07:12</w:t>
      </w:r>
    </w:p>
    <w:p>
      <w:pPr>
        <w:spacing w:after="0"/>
      </w:pPr>
      <w:r>
        <w:rPr>
          <w:rFonts w:ascii="Arial" w:hAnsi="Arial"/>
          <w:sz w:val="22"/>
        </w:rPr>
        <w:t>in all aspects of your life.</w:t>
      </w:r>
    </w:p>
    <w:p>
      <w:pPr>
        <w:spacing w:after="0"/>
      </w:pPr>
    </w:p>
    <w:p>
      <w:pPr>
        <w:spacing w:after="0"/>
      </w:pPr>
      <w:r>
        <w:rPr>
          <w:rFonts w:ascii="Arial" w:hAnsi="Arial"/>
          <w:color w:val="C0C0C0"/>
          <w:sz w:val="22"/>
        </w:rPr>
        <w:t>1:07:16</w:t>
      </w:r>
    </w:p>
    <w:p>
      <w:pPr>
        <w:spacing w:after="0"/>
      </w:pPr>
      <w:r>
        <w:rPr>
          <w:rFonts w:ascii="Arial" w:hAnsi="Arial"/>
          <w:sz w:val="22"/>
        </w:rPr>
        <w:t>To begin to let your body get comfortable, take your time and settle in to what it is that you wish to do. And helps you to relax.</w:t>
      </w:r>
    </w:p>
    <w:p>
      <w:pPr>
        <w:spacing w:after="0"/>
      </w:pPr>
    </w:p>
    <w:p>
      <w:pPr>
        <w:spacing w:after="0"/>
      </w:pPr>
      <w:r>
        <w:rPr>
          <w:rFonts w:ascii="Arial" w:hAnsi="Arial"/>
          <w:color w:val="C0C0C0"/>
          <w:sz w:val="22"/>
        </w:rPr>
        <w:t>1:07:28</w:t>
      </w:r>
    </w:p>
    <w:p>
      <w:pPr>
        <w:spacing w:after="0"/>
      </w:pPr>
      <w:r>
        <w:rPr>
          <w:rFonts w:ascii="Arial" w:hAnsi="Arial"/>
          <w:sz w:val="22"/>
        </w:rPr>
        <w:t>Really,</w:t>
      </w:r>
    </w:p>
    <w:p>
      <w:pPr>
        <w:spacing w:after="0"/>
      </w:pPr>
    </w:p>
    <w:p>
      <w:pPr>
        <w:spacing w:after="0"/>
      </w:pPr>
      <w:r>
        <w:rPr>
          <w:rFonts w:ascii="Arial" w:hAnsi="Arial"/>
          <w:color w:val="C0C0C0"/>
          <w:sz w:val="22"/>
        </w:rPr>
        <w:t>1:07:30</w:t>
      </w:r>
    </w:p>
    <w:p>
      <w:pPr>
        <w:spacing w:after="0"/>
      </w:pPr>
      <w:r>
        <w:rPr>
          <w:rFonts w:ascii="Arial" w:hAnsi="Arial"/>
          <w:sz w:val="22"/>
        </w:rPr>
        <w:t>to just unwind and to let</w:t>
      </w:r>
    </w:p>
    <w:p>
      <w:pPr>
        <w:spacing w:after="0"/>
      </w:pPr>
    </w:p>
    <w:p>
      <w:pPr>
        <w:spacing w:after="0"/>
      </w:pPr>
      <w:r>
        <w:rPr>
          <w:rFonts w:ascii="Arial" w:hAnsi="Arial"/>
          <w:color w:val="C0C0C0"/>
          <w:sz w:val="22"/>
        </w:rPr>
        <w:t>1:07:34</w:t>
      </w:r>
    </w:p>
    <w:p>
      <w:pPr>
        <w:spacing w:after="0"/>
      </w:pPr>
      <w:r>
        <w:rPr>
          <w:rFonts w:ascii="Arial" w:hAnsi="Arial"/>
          <w:sz w:val="22"/>
        </w:rPr>
        <w:t>letting your body rest.</w:t>
      </w:r>
    </w:p>
    <w:p>
      <w:pPr>
        <w:spacing w:after="0"/>
      </w:pPr>
    </w:p>
    <w:p>
      <w:pPr>
        <w:spacing w:after="0"/>
      </w:pPr>
      <w:r>
        <w:rPr>
          <w:rFonts w:ascii="Arial" w:hAnsi="Arial"/>
          <w:color w:val="C0C0C0"/>
          <w:sz w:val="22"/>
        </w:rPr>
        <w:t>1:07:38</w:t>
      </w:r>
    </w:p>
    <w:p>
      <w:pPr>
        <w:spacing w:after="0"/>
      </w:pPr>
      <w:r>
        <w:rPr>
          <w:rFonts w:ascii="Arial" w:hAnsi="Arial"/>
          <w:sz w:val="22"/>
        </w:rPr>
        <w:t>And as you settle in, allow your</w:t>
      </w:r>
    </w:p>
    <w:p>
      <w:pPr>
        <w:spacing w:after="0"/>
      </w:pPr>
    </w:p>
    <w:p>
      <w:pPr>
        <w:spacing w:after="0"/>
      </w:pPr>
      <w:r>
        <w:rPr>
          <w:rFonts w:ascii="Arial" w:hAnsi="Arial"/>
          <w:color w:val="C0C0C0"/>
          <w:sz w:val="22"/>
        </w:rPr>
        <w:t>1:07:41</w:t>
      </w:r>
    </w:p>
    <w:p>
      <w:pPr>
        <w:spacing w:after="0"/>
      </w:pPr>
      <w:r>
        <w:rPr>
          <w:rFonts w:ascii="Arial" w:hAnsi="Arial"/>
          <w:sz w:val="22"/>
        </w:rPr>
        <w:t>eyes to open up.</w:t>
      </w:r>
    </w:p>
    <w:p>
      <w:pPr>
        <w:spacing w:after="0"/>
      </w:pPr>
    </w:p>
    <w:p>
      <w:pPr>
        <w:spacing w:after="0"/>
      </w:pPr>
      <w:r>
        <w:rPr>
          <w:rFonts w:ascii="Arial" w:hAnsi="Arial"/>
          <w:color w:val="C0C0C0"/>
          <w:sz w:val="22"/>
        </w:rPr>
        <w:t>1:07:44</w:t>
      </w:r>
    </w:p>
    <w:p>
      <w:pPr>
        <w:spacing w:after="0"/>
      </w:pPr>
      <w:r>
        <w:rPr>
          <w:rFonts w:ascii="Arial" w:hAnsi="Arial"/>
          <w:sz w:val="22"/>
        </w:rPr>
        <w:t>roll your eyes up high and focus on a spot in the ceiling. picks a trick gaze and one point and go on staring at that spot.</w:t>
      </w:r>
    </w:p>
    <w:p>
      <w:pPr>
        <w:spacing w:after="0"/>
      </w:pPr>
    </w:p>
    <w:p>
      <w:pPr>
        <w:spacing w:after="0"/>
      </w:pPr>
      <w:r>
        <w:rPr>
          <w:rFonts w:ascii="Arial" w:hAnsi="Arial"/>
          <w:color w:val="C0C0C0"/>
          <w:sz w:val="22"/>
        </w:rPr>
        <w:t>1:07:57</w:t>
      </w:r>
    </w:p>
    <w:p>
      <w:pPr>
        <w:spacing w:after="0"/>
      </w:pPr>
      <w:r>
        <w:rPr>
          <w:rFonts w:ascii="Arial" w:hAnsi="Arial"/>
          <w:sz w:val="22"/>
        </w:rPr>
        <w:t>Stare at</w:t>
      </w:r>
    </w:p>
    <w:p>
      <w:pPr>
        <w:spacing w:after="0"/>
      </w:pPr>
    </w:p>
    <w:p>
      <w:pPr>
        <w:spacing w:after="0"/>
      </w:pPr>
      <w:r>
        <w:rPr>
          <w:rFonts w:ascii="Arial" w:hAnsi="Arial"/>
          <w:color w:val="C0C0C0"/>
          <w:sz w:val="22"/>
        </w:rPr>
        <w:t>1:07:58</w:t>
      </w:r>
    </w:p>
    <w:p>
      <w:pPr>
        <w:spacing w:after="0"/>
      </w:pPr>
      <w:r>
        <w:rPr>
          <w:rFonts w:ascii="Arial" w:hAnsi="Arial"/>
          <w:sz w:val="22"/>
        </w:rPr>
        <w:t>this point as</w:t>
      </w:r>
    </w:p>
    <w:p>
      <w:pPr>
        <w:spacing w:after="0"/>
      </w:pPr>
    </w:p>
    <w:p>
      <w:pPr>
        <w:spacing w:after="0"/>
      </w:pPr>
      <w:r>
        <w:rPr>
          <w:rFonts w:ascii="Arial" w:hAnsi="Arial"/>
          <w:color w:val="C0C0C0"/>
          <w:sz w:val="22"/>
        </w:rPr>
        <w:t>1:07:58</w:t>
      </w:r>
    </w:p>
    <w:p>
      <w:pPr>
        <w:spacing w:after="0"/>
      </w:pPr>
      <w:r>
        <w:rPr>
          <w:rFonts w:ascii="Arial" w:hAnsi="Arial"/>
          <w:sz w:val="22"/>
        </w:rPr>
        <w:t>if nothing else matters. But that one spot issue take us no</w:t>
      </w:r>
    </w:p>
    <w:p>
      <w:pPr>
        <w:spacing w:after="0"/>
      </w:pPr>
    </w:p>
    <w:p>
      <w:pPr>
        <w:spacing w:after="0"/>
      </w:pPr>
      <w:r>
        <w:rPr>
          <w:rFonts w:ascii="Arial" w:hAnsi="Arial"/>
          <w:color w:val="C0C0C0"/>
          <w:sz w:val="22"/>
        </w:rPr>
        <w:t>1:08:04</w:t>
      </w:r>
    </w:p>
    <w:p>
      <w:pPr>
        <w:spacing w:after="0"/>
      </w:pPr>
      <w:r>
        <w:rPr>
          <w:rFonts w:ascii="Arial" w:hAnsi="Arial"/>
          <w:sz w:val="22"/>
        </w:rPr>
        <w:t>easy breath in and fill your lungs</w:t>
      </w:r>
    </w:p>
    <w:p>
      <w:pPr>
        <w:spacing w:after="0"/>
      </w:pPr>
    </w:p>
    <w:p>
      <w:pPr>
        <w:spacing w:after="0"/>
      </w:pPr>
      <w:r>
        <w:rPr>
          <w:rFonts w:ascii="Arial" w:hAnsi="Arial"/>
          <w:color w:val="C0C0C0"/>
          <w:sz w:val="22"/>
        </w:rPr>
        <w:t>1:08:07</w:t>
      </w:r>
    </w:p>
    <w:p>
      <w:pPr>
        <w:spacing w:after="0"/>
      </w:pPr>
      <w:r>
        <w:rPr>
          <w:rFonts w:ascii="Arial" w:hAnsi="Arial"/>
          <w:sz w:val="22"/>
        </w:rPr>
        <w:t>is your exhale, think in your mind. And really keep gazing at that point as you breathe in again, fill your lungs. Exhale, thinking your mind calm and relax.</w:t>
      </w:r>
    </w:p>
    <w:p>
      <w:pPr>
        <w:spacing w:after="0"/>
      </w:pPr>
    </w:p>
    <w:p>
      <w:pPr>
        <w:spacing w:after="0"/>
      </w:pPr>
      <w:r>
        <w:rPr>
          <w:rFonts w:ascii="Arial" w:hAnsi="Arial"/>
          <w:color w:val="C0C0C0"/>
          <w:sz w:val="22"/>
        </w:rPr>
        <w:t>1:08:25</w:t>
      </w:r>
    </w:p>
    <w:p>
      <w:pPr>
        <w:spacing w:after="0"/>
      </w:pPr>
      <w:r>
        <w:rPr>
          <w:rFonts w:ascii="Arial" w:hAnsi="Arial"/>
          <w:sz w:val="22"/>
        </w:rPr>
        <w:t>And a third full and complete. Big breath in.</w:t>
      </w:r>
    </w:p>
    <w:p>
      <w:pPr>
        <w:spacing w:after="0"/>
      </w:pPr>
    </w:p>
    <w:p>
      <w:pPr>
        <w:spacing w:after="0"/>
      </w:pPr>
      <w:r>
        <w:rPr>
          <w:rFonts w:ascii="Arial" w:hAnsi="Arial"/>
          <w:color w:val="C0C0C0"/>
          <w:sz w:val="22"/>
        </w:rPr>
        <w:t>1:08:30</w:t>
      </w:r>
    </w:p>
    <w:p>
      <w:pPr>
        <w:spacing w:after="0"/>
      </w:pPr>
      <w:r>
        <w:rPr>
          <w:rFonts w:ascii="Arial" w:hAnsi="Arial"/>
          <w:sz w:val="22"/>
        </w:rPr>
        <w:t>On the exhalation you think calm and relax.</w:t>
      </w:r>
    </w:p>
    <w:p>
      <w:pPr>
        <w:spacing w:after="0"/>
      </w:pPr>
    </w:p>
    <w:p>
      <w:pPr>
        <w:spacing w:after="0"/>
      </w:pPr>
      <w:r>
        <w:rPr>
          <w:rFonts w:ascii="Arial" w:hAnsi="Arial"/>
          <w:color w:val="C0C0C0"/>
          <w:sz w:val="22"/>
        </w:rPr>
        <w:t>1:08:35</w:t>
      </w:r>
    </w:p>
    <w:p>
      <w:pPr>
        <w:spacing w:after="0"/>
      </w:pPr>
      <w:r>
        <w:rPr>
          <w:rFonts w:ascii="Arial" w:hAnsi="Arial"/>
          <w:sz w:val="22"/>
        </w:rPr>
        <w:t>Keeping your eyes focused in that point in breathing normally, I'll count backwards from five to one. When I get to one, you let your eyes relax and go deep within and number five.</w:t>
      </w:r>
    </w:p>
    <w:p>
      <w:pPr>
        <w:spacing w:after="0"/>
      </w:pPr>
    </w:p>
    <w:p>
      <w:pPr>
        <w:spacing w:after="0"/>
      </w:pPr>
      <w:r>
        <w:rPr>
          <w:rFonts w:ascii="Arial" w:hAnsi="Arial"/>
          <w:color w:val="C0C0C0"/>
          <w:sz w:val="22"/>
        </w:rPr>
        <w:t>1:08:50</w:t>
      </w:r>
    </w:p>
    <w:p>
      <w:pPr>
        <w:spacing w:after="0"/>
      </w:pPr>
      <w:r>
        <w:rPr>
          <w:rFonts w:ascii="Arial" w:hAnsi="Arial"/>
          <w:sz w:val="22"/>
        </w:rPr>
        <w:t>Nothing else to do just be here now. Number four</w:t>
      </w:r>
    </w:p>
    <w:p>
      <w:pPr>
        <w:spacing w:after="0"/>
      </w:pPr>
    </w:p>
    <w:p>
      <w:pPr>
        <w:spacing w:after="0"/>
      </w:pPr>
      <w:r>
        <w:rPr>
          <w:rFonts w:ascii="Arial" w:hAnsi="Arial"/>
          <w:color w:val="C0C0C0"/>
          <w:sz w:val="22"/>
        </w:rPr>
        <w:t>1:08:56</w:t>
      </w:r>
    </w:p>
    <w:p>
      <w:pPr>
        <w:spacing w:after="0"/>
      </w:pPr>
      <w:r>
        <w:rPr>
          <w:rFonts w:ascii="Arial" w:hAnsi="Arial"/>
          <w:sz w:val="22"/>
        </w:rPr>
        <w:t>fixating all of your gains.</w:t>
      </w:r>
    </w:p>
    <w:p>
      <w:pPr>
        <w:spacing w:after="0"/>
      </w:pPr>
    </w:p>
    <w:p>
      <w:pPr>
        <w:spacing w:after="0"/>
      </w:pPr>
      <w:r>
        <w:rPr>
          <w:rFonts w:ascii="Arial" w:hAnsi="Arial"/>
          <w:color w:val="C0C0C0"/>
          <w:sz w:val="22"/>
        </w:rPr>
        <w:t>1:09:01</w:t>
      </w:r>
    </w:p>
    <w:p>
      <w:pPr>
        <w:spacing w:after="0"/>
      </w:pPr>
      <w:r>
        <w:rPr>
          <w:rFonts w:ascii="Arial" w:hAnsi="Arial"/>
          <w:sz w:val="22"/>
        </w:rPr>
        <w:t>Number three, see if there's nothing else to do. And then number two breathing in again, to lean completely. This exhale, let your eyes closed. And number two is you</w:t>
      </w:r>
    </w:p>
    <w:p>
      <w:pPr>
        <w:spacing w:after="0"/>
      </w:pPr>
    </w:p>
    <w:p>
      <w:pPr>
        <w:spacing w:after="0"/>
      </w:pPr>
      <w:r>
        <w:rPr>
          <w:rFonts w:ascii="Arial" w:hAnsi="Arial"/>
          <w:color w:val="C0C0C0"/>
          <w:sz w:val="22"/>
        </w:rPr>
        <w:t>1:09:20</w:t>
      </w:r>
    </w:p>
    <w:p>
      <w:pPr>
        <w:spacing w:after="0"/>
      </w:pPr>
      <w:r>
        <w:rPr>
          <w:rFonts w:ascii="Arial" w:hAnsi="Arial"/>
          <w:sz w:val="22"/>
        </w:rPr>
        <w:t>imagine now,</w:t>
      </w:r>
    </w:p>
    <w:p>
      <w:pPr>
        <w:spacing w:after="0"/>
      </w:pPr>
    </w:p>
    <w:p>
      <w:pPr>
        <w:spacing w:after="0"/>
      </w:pPr>
      <w:r>
        <w:rPr>
          <w:rFonts w:ascii="Arial" w:hAnsi="Arial"/>
          <w:color w:val="C0C0C0"/>
          <w:sz w:val="22"/>
        </w:rPr>
        <w:t>1:09:22</w:t>
      </w:r>
    </w:p>
    <w:p>
      <w:pPr>
        <w:spacing w:after="0"/>
      </w:pPr>
      <w:r>
        <w:rPr>
          <w:rFonts w:ascii="Arial" w:hAnsi="Arial"/>
          <w:sz w:val="22"/>
        </w:rPr>
        <w:t>it's 345 years from now.</w:t>
      </w:r>
    </w:p>
    <w:p>
      <w:pPr>
        <w:spacing w:after="0"/>
      </w:pPr>
    </w:p>
    <w:p>
      <w:pPr>
        <w:spacing w:after="0"/>
      </w:pPr>
      <w:r>
        <w:rPr>
          <w:rFonts w:ascii="Arial" w:hAnsi="Arial"/>
          <w:color w:val="C0C0C0"/>
          <w:sz w:val="22"/>
        </w:rPr>
        <w:t>1:09:26</w:t>
      </w:r>
    </w:p>
    <w:p>
      <w:pPr>
        <w:spacing w:after="0"/>
      </w:pPr>
      <w:r>
        <w:rPr>
          <w:rFonts w:ascii="Arial" w:hAnsi="Arial"/>
          <w:sz w:val="22"/>
        </w:rPr>
        <w:t>And you're on vacation.</w:t>
      </w:r>
    </w:p>
    <w:p>
      <w:pPr>
        <w:spacing w:after="0"/>
      </w:pPr>
    </w:p>
    <w:p>
      <w:pPr>
        <w:spacing w:after="0"/>
      </w:pPr>
      <w:r>
        <w:rPr>
          <w:rFonts w:ascii="Arial" w:hAnsi="Arial"/>
          <w:color w:val="C0C0C0"/>
          <w:sz w:val="22"/>
        </w:rPr>
        <w:t>1:09:29</w:t>
      </w:r>
    </w:p>
    <w:p>
      <w:pPr>
        <w:spacing w:after="0"/>
      </w:pPr>
      <w:r>
        <w:rPr>
          <w:rFonts w:ascii="Arial" w:hAnsi="Arial"/>
          <w:sz w:val="22"/>
        </w:rPr>
        <w:t>You're at a beautiful tropical</w:t>
      </w:r>
    </w:p>
    <w:p>
      <w:pPr>
        <w:spacing w:after="0"/>
      </w:pPr>
    </w:p>
    <w:p>
      <w:pPr>
        <w:spacing w:after="0"/>
      </w:pPr>
      <w:r>
        <w:rPr>
          <w:rFonts w:ascii="Arial" w:hAnsi="Arial"/>
          <w:color w:val="C0C0C0"/>
          <w:sz w:val="22"/>
        </w:rPr>
        <w:t>1:09:31</w:t>
      </w:r>
    </w:p>
    <w:p>
      <w:pPr>
        <w:spacing w:after="0"/>
      </w:pPr>
      <w:r>
        <w:rPr>
          <w:rFonts w:ascii="Arial" w:hAnsi="Arial"/>
          <w:sz w:val="22"/>
        </w:rPr>
        <w:t>island Beach Resort.</w:t>
      </w:r>
    </w:p>
    <w:p>
      <w:pPr>
        <w:spacing w:after="0"/>
      </w:pPr>
    </w:p>
    <w:p>
      <w:pPr>
        <w:spacing w:after="0"/>
      </w:pPr>
      <w:r>
        <w:rPr>
          <w:rFonts w:ascii="Arial" w:hAnsi="Arial"/>
          <w:color w:val="C0C0C0"/>
          <w:sz w:val="22"/>
        </w:rPr>
        <w:t>1:09:34</w:t>
      </w:r>
    </w:p>
    <w:p>
      <w:pPr>
        <w:spacing w:after="0"/>
      </w:pPr>
      <w:r>
        <w:rPr>
          <w:rFonts w:ascii="Arial" w:hAnsi="Arial"/>
          <w:sz w:val="22"/>
        </w:rPr>
        <w:t>you've walked down the beach, finding yourself alone reflecting on all of the credible success that you've had over the past few years.</w:t>
      </w:r>
    </w:p>
    <w:p>
      <w:pPr>
        <w:spacing w:after="0"/>
      </w:pPr>
    </w:p>
    <w:p>
      <w:pPr>
        <w:spacing w:after="0"/>
      </w:pPr>
      <w:r>
        <w:rPr>
          <w:rFonts w:ascii="Arial" w:hAnsi="Arial"/>
          <w:color w:val="C0C0C0"/>
          <w:sz w:val="22"/>
        </w:rPr>
        <w:t>1:09:49</w:t>
      </w:r>
    </w:p>
    <w:p>
      <w:pPr>
        <w:spacing w:after="0"/>
      </w:pPr>
      <w:r>
        <w:rPr>
          <w:rFonts w:ascii="Arial" w:hAnsi="Arial"/>
          <w:sz w:val="22"/>
        </w:rPr>
        <w:t>The mansion imagine that as if it's ready. So</w:t>
      </w:r>
    </w:p>
    <w:p>
      <w:pPr>
        <w:spacing w:after="0"/>
      </w:pPr>
    </w:p>
    <w:p>
      <w:pPr>
        <w:spacing w:after="0"/>
      </w:pPr>
      <w:r>
        <w:rPr>
          <w:rFonts w:ascii="Arial" w:hAnsi="Arial"/>
          <w:color w:val="C0C0C0"/>
          <w:sz w:val="22"/>
        </w:rPr>
        <w:t>1:09:54</w:t>
      </w:r>
    </w:p>
    <w:p>
      <w:pPr>
        <w:spacing w:after="0"/>
      </w:pPr>
      <w:r>
        <w:rPr>
          <w:rFonts w:ascii="Arial" w:hAnsi="Arial"/>
          <w:sz w:val="22"/>
        </w:rPr>
        <w:t>there's large amounts of money in the bank</w:t>
      </w:r>
    </w:p>
    <w:p>
      <w:pPr>
        <w:spacing w:after="0"/>
      </w:pPr>
    </w:p>
    <w:p>
      <w:pPr>
        <w:spacing w:after="0"/>
      </w:pPr>
      <w:r>
        <w:rPr>
          <w:rFonts w:ascii="Arial" w:hAnsi="Arial"/>
          <w:color w:val="C0C0C0"/>
          <w:sz w:val="22"/>
        </w:rPr>
        <w:t>1:09:58</w:t>
      </w:r>
    </w:p>
    <w:p>
      <w:pPr>
        <w:spacing w:after="0"/>
      </w:pPr>
      <w:r>
        <w:rPr>
          <w:rFonts w:ascii="Arial" w:hAnsi="Arial"/>
          <w:sz w:val="22"/>
        </w:rPr>
        <w:t>all the things you want it to be manifest you did in your on vacation with a sense of accomplishment with a sense that you absolutely reached your goal. And you feel how good that feels is you lie down and get comfortable somewhere there and the be you can feel the warm sun shining in a pond. hear the sounds of the waves, washing it upon the shore,</w:t>
      </w:r>
    </w:p>
    <w:p>
      <w:pPr>
        <w:spacing w:after="0"/>
      </w:pPr>
    </w:p>
    <w:p>
      <w:pPr>
        <w:spacing w:after="0"/>
      </w:pPr>
      <w:r>
        <w:rPr>
          <w:rFonts w:ascii="Arial" w:hAnsi="Arial"/>
          <w:color w:val="C0C0C0"/>
          <w:sz w:val="22"/>
        </w:rPr>
        <w:t>1:10:32</w:t>
      </w:r>
    </w:p>
    <w:p>
      <w:pPr>
        <w:spacing w:after="0"/>
      </w:pPr>
      <w:r>
        <w:rPr>
          <w:rFonts w:ascii="Arial" w:hAnsi="Arial"/>
          <w:sz w:val="22"/>
        </w:rPr>
        <w:t>letting it quietness.</w:t>
      </w:r>
    </w:p>
    <w:p>
      <w:pPr>
        <w:spacing w:after="0"/>
      </w:pPr>
    </w:p>
    <w:p>
      <w:pPr>
        <w:spacing w:after="0"/>
      </w:pPr>
      <w:r>
        <w:rPr>
          <w:rFonts w:ascii="Arial" w:hAnsi="Arial"/>
          <w:color w:val="C0C0C0"/>
          <w:sz w:val="22"/>
        </w:rPr>
        <w:t>1:10:35</w:t>
      </w:r>
    </w:p>
    <w:p>
      <w:pPr>
        <w:spacing w:after="0"/>
      </w:pPr>
      <w:r>
        <w:rPr>
          <w:rFonts w:ascii="Arial" w:hAnsi="Arial"/>
          <w:sz w:val="22"/>
        </w:rPr>
        <w:t>Fill your body and mind</w:t>
      </w:r>
    </w:p>
    <w:p>
      <w:pPr>
        <w:spacing w:after="0"/>
      </w:pPr>
    </w:p>
    <w:p>
      <w:pPr>
        <w:spacing w:after="0"/>
      </w:pPr>
      <w:r>
        <w:rPr>
          <w:rFonts w:ascii="Arial" w:hAnsi="Arial"/>
          <w:color w:val="C0C0C0"/>
          <w:sz w:val="22"/>
        </w:rPr>
        <w:t>1:10:39</w:t>
      </w:r>
    </w:p>
    <w:p>
      <w:pPr>
        <w:spacing w:after="0"/>
      </w:pPr>
      <w:r>
        <w:rPr>
          <w:rFonts w:ascii="Arial" w:hAnsi="Arial"/>
          <w:sz w:val="22"/>
        </w:rPr>
        <w:t>and feeling</w:t>
      </w:r>
    </w:p>
    <w:p>
      <w:pPr>
        <w:spacing w:after="0"/>
      </w:pPr>
    </w:p>
    <w:p>
      <w:pPr>
        <w:spacing w:after="0"/>
      </w:pPr>
      <w:r>
        <w:rPr>
          <w:rFonts w:ascii="Arial" w:hAnsi="Arial"/>
          <w:color w:val="C0C0C0"/>
          <w:sz w:val="22"/>
        </w:rPr>
        <w:t>1:10:39</w:t>
      </w:r>
    </w:p>
    <w:p>
      <w:pPr>
        <w:spacing w:after="0"/>
      </w:pPr>
      <w:r>
        <w:rPr>
          <w:rFonts w:ascii="Arial" w:hAnsi="Arial"/>
          <w:sz w:val="22"/>
        </w:rPr>
        <w:t>the surface you're resting upon</w:t>
      </w:r>
    </w:p>
    <w:p>
      <w:pPr>
        <w:spacing w:after="0"/>
      </w:pPr>
    </w:p>
    <w:p>
      <w:pPr>
        <w:spacing w:after="0"/>
      </w:pPr>
      <w:r>
        <w:rPr>
          <w:rFonts w:ascii="Arial" w:hAnsi="Arial"/>
          <w:color w:val="C0C0C0"/>
          <w:sz w:val="22"/>
        </w:rPr>
        <w:t>1:10:40</w:t>
      </w:r>
    </w:p>
    <w:p>
      <w:pPr>
        <w:spacing w:after="0"/>
      </w:pPr>
      <w:r>
        <w:rPr>
          <w:rFonts w:ascii="Arial" w:hAnsi="Arial"/>
          <w:sz w:val="22"/>
        </w:rPr>
        <w:t>mold to the shape of your body.</w:t>
      </w:r>
    </w:p>
    <w:p>
      <w:pPr>
        <w:spacing w:after="0"/>
      </w:pPr>
    </w:p>
    <w:p>
      <w:pPr>
        <w:spacing w:after="0"/>
      </w:pPr>
      <w:r>
        <w:rPr>
          <w:rFonts w:ascii="Arial" w:hAnsi="Arial"/>
          <w:color w:val="C0C0C0"/>
          <w:sz w:val="22"/>
        </w:rPr>
        <w:t>1:10:46</w:t>
      </w:r>
    </w:p>
    <w:p>
      <w:pPr>
        <w:spacing w:after="0"/>
      </w:pPr>
      <w:r>
        <w:rPr>
          <w:rFonts w:ascii="Arial" w:hAnsi="Arial"/>
          <w:sz w:val="22"/>
        </w:rPr>
        <w:t>Feeling the warm sun beginning to relax your body one part at a time beginning with your feet until</w:t>
      </w:r>
    </w:p>
    <w:p>
      <w:pPr>
        <w:spacing w:after="0"/>
      </w:pPr>
    </w:p>
    <w:p>
      <w:pPr>
        <w:spacing w:after="0"/>
      </w:pPr>
      <w:r>
        <w:rPr>
          <w:rFonts w:ascii="Arial" w:hAnsi="Arial"/>
          <w:color w:val="C0C0C0"/>
          <w:sz w:val="22"/>
        </w:rPr>
        <w:t>1:10:55</w:t>
      </w:r>
    </w:p>
    <w:p>
      <w:pPr>
        <w:spacing w:after="0"/>
      </w:pPr>
      <w:r>
        <w:rPr>
          <w:rFonts w:ascii="Arial" w:hAnsi="Arial"/>
          <w:sz w:val="22"/>
        </w:rPr>
        <w:t>you feel your feet and toes relax. Really</w:t>
      </w:r>
    </w:p>
    <w:p>
      <w:pPr>
        <w:spacing w:after="0"/>
      </w:pPr>
    </w:p>
    <w:p>
      <w:pPr>
        <w:spacing w:after="0"/>
      </w:pPr>
      <w:r>
        <w:rPr>
          <w:rFonts w:ascii="Arial" w:hAnsi="Arial"/>
          <w:color w:val="C0C0C0"/>
          <w:sz w:val="22"/>
        </w:rPr>
        <w:t>1:11:01</w:t>
      </w:r>
    </w:p>
    <w:p>
      <w:pPr>
        <w:spacing w:after="0"/>
      </w:pPr>
      <w:r>
        <w:rPr>
          <w:rFonts w:ascii="Arial" w:hAnsi="Arial"/>
          <w:sz w:val="22"/>
        </w:rPr>
        <w:t>unwind and let go feeling with this warm, soothing light.</w:t>
      </w:r>
    </w:p>
    <w:p>
      <w:pPr>
        <w:spacing w:after="0"/>
      </w:pPr>
    </w:p>
    <w:p>
      <w:pPr>
        <w:spacing w:after="0"/>
      </w:pPr>
      <w:r>
        <w:rPr>
          <w:rFonts w:ascii="Arial" w:hAnsi="Arial"/>
          <w:color w:val="C0C0C0"/>
          <w:sz w:val="22"/>
        </w:rPr>
        <w:t>1:11:08</w:t>
      </w:r>
    </w:p>
    <w:p>
      <w:pPr>
        <w:spacing w:after="0"/>
      </w:pPr>
      <w:r>
        <w:rPr>
          <w:rFonts w:ascii="Arial" w:hAnsi="Arial"/>
          <w:sz w:val="22"/>
        </w:rPr>
        <w:t>Light moves with the</w:t>
      </w:r>
    </w:p>
    <w:p>
      <w:pPr>
        <w:spacing w:after="0"/>
      </w:pPr>
    </w:p>
    <w:p>
      <w:pPr>
        <w:spacing w:after="0"/>
      </w:pPr>
      <w:r>
        <w:rPr>
          <w:rFonts w:ascii="Arial" w:hAnsi="Arial"/>
          <w:color w:val="C0C0C0"/>
          <w:sz w:val="22"/>
        </w:rPr>
        <w:t>1:11:10</w:t>
      </w:r>
    </w:p>
    <w:p>
      <w:pPr>
        <w:spacing w:after="0"/>
      </w:pPr>
      <w:r>
        <w:rPr>
          <w:rFonts w:ascii="Arial" w:hAnsi="Arial"/>
          <w:sz w:val="22"/>
        </w:rPr>
        <w:t>soles, the arches of your feet through your</w:t>
      </w:r>
    </w:p>
    <w:p>
      <w:pPr>
        <w:spacing w:after="0"/>
      </w:pPr>
    </w:p>
    <w:p>
      <w:pPr>
        <w:spacing w:after="0"/>
      </w:pPr>
      <w:r>
        <w:rPr>
          <w:rFonts w:ascii="Arial" w:hAnsi="Arial"/>
          <w:color w:val="C0C0C0"/>
          <w:sz w:val="22"/>
        </w:rPr>
        <w:t>1:11:16</w:t>
      </w:r>
    </w:p>
    <w:p>
      <w:pPr>
        <w:spacing w:after="0"/>
      </w:pPr>
      <w:r>
        <w:rPr>
          <w:rFonts w:ascii="Arial" w:hAnsi="Arial"/>
          <w:sz w:val="22"/>
        </w:rPr>
        <w:t>relaxes your lower legs as your calves and your shins grow</w:t>
      </w:r>
    </w:p>
    <w:p>
      <w:pPr>
        <w:spacing w:after="0"/>
      </w:pPr>
    </w:p>
    <w:p>
      <w:pPr>
        <w:spacing w:after="0"/>
      </w:pPr>
      <w:r>
        <w:rPr>
          <w:rFonts w:ascii="Arial" w:hAnsi="Arial"/>
          <w:color w:val="C0C0C0"/>
          <w:sz w:val="22"/>
        </w:rPr>
        <w:t>1:11:22</w:t>
      </w:r>
    </w:p>
    <w:p>
      <w:pPr>
        <w:spacing w:after="0"/>
      </w:pPr>
      <w:r>
        <w:rPr>
          <w:rFonts w:ascii="Arial" w:hAnsi="Arial"/>
          <w:sz w:val="22"/>
        </w:rPr>
        <w:t>and heavy and really</w:t>
      </w:r>
    </w:p>
    <w:p>
      <w:pPr>
        <w:spacing w:after="0"/>
      </w:pPr>
    </w:p>
    <w:p>
      <w:pPr>
        <w:spacing w:after="0"/>
      </w:pPr>
      <w:r>
        <w:rPr>
          <w:rFonts w:ascii="Arial" w:hAnsi="Arial"/>
          <w:color w:val="C0C0C0"/>
          <w:sz w:val="22"/>
        </w:rPr>
        <w:t>1:11:29</w:t>
      </w:r>
    </w:p>
    <w:p>
      <w:pPr>
        <w:spacing w:after="0"/>
      </w:pPr>
      <w:r>
        <w:rPr>
          <w:rFonts w:ascii="Arial" w:hAnsi="Arial"/>
          <w:sz w:val="22"/>
        </w:rPr>
        <w:t>relaxing energy</w:t>
      </w:r>
    </w:p>
    <w:p>
      <w:pPr>
        <w:spacing w:after="0"/>
      </w:pPr>
    </w:p>
    <w:p>
      <w:pPr>
        <w:spacing w:after="0"/>
      </w:pPr>
      <w:r>
        <w:rPr>
          <w:rFonts w:ascii="Arial" w:hAnsi="Arial"/>
          <w:color w:val="C0C0C0"/>
          <w:sz w:val="22"/>
        </w:rPr>
        <w:t>1:11:33</w:t>
      </w:r>
    </w:p>
    <w:p>
      <w:pPr>
        <w:spacing w:after="0"/>
      </w:pPr>
      <w:r>
        <w:rPr>
          <w:rFonts w:ascii="Arial" w:hAnsi="Arial"/>
          <w:sz w:val="22"/>
        </w:rPr>
        <w:t>into your knees and behind your knee into</w:t>
      </w:r>
    </w:p>
    <w:p>
      <w:pPr>
        <w:spacing w:after="0"/>
      </w:pPr>
    </w:p>
    <w:p>
      <w:pPr>
        <w:spacing w:after="0"/>
      </w:pPr>
      <w:r>
        <w:rPr>
          <w:rFonts w:ascii="Arial" w:hAnsi="Arial"/>
          <w:color w:val="C0C0C0"/>
          <w:sz w:val="22"/>
        </w:rPr>
        <w:t>1:11:40</w:t>
      </w:r>
    </w:p>
    <w:p>
      <w:pPr>
        <w:spacing w:after="0"/>
      </w:pPr>
      <w:r>
        <w:rPr>
          <w:rFonts w:ascii="Arial" w:hAnsi="Arial"/>
          <w:sz w:val="22"/>
        </w:rPr>
        <w:t>learning every muscle.</w:t>
      </w:r>
    </w:p>
    <w:p>
      <w:pPr>
        <w:spacing w:after="0"/>
      </w:pPr>
    </w:p>
    <w:p>
      <w:pPr>
        <w:spacing w:after="0"/>
      </w:pPr>
      <w:r>
        <w:rPr>
          <w:rFonts w:ascii="Arial" w:hAnsi="Arial"/>
          <w:color w:val="C0C0C0"/>
          <w:sz w:val="22"/>
        </w:rPr>
        <w:t>1:11:43</w:t>
      </w:r>
    </w:p>
    <w:p>
      <w:pPr>
        <w:spacing w:after="0"/>
      </w:pPr>
      <w:r>
        <w:rPr>
          <w:rFonts w:ascii="Arial" w:hAnsi="Arial"/>
          <w:sz w:val="22"/>
        </w:rPr>
        <w:t>every nerve and every fiber</w:t>
      </w:r>
    </w:p>
    <w:p>
      <w:pPr>
        <w:spacing w:after="0"/>
      </w:pPr>
    </w:p>
    <w:p>
      <w:pPr>
        <w:spacing w:after="0"/>
      </w:pPr>
      <w:r>
        <w:rPr>
          <w:rFonts w:ascii="Arial" w:hAnsi="Arial"/>
          <w:color w:val="C0C0C0"/>
          <w:sz w:val="22"/>
        </w:rPr>
        <w:t>1:11:47</w:t>
      </w:r>
    </w:p>
    <w:p>
      <w:pPr>
        <w:spacing w:after="0"/>
      </w:pPr>
      <w:r>
        <w:rPr>
          <w:rFonts w:ascii="Arial" w:hAnsi="Arial"/>
          <w:sz w:val="22"/>
        </w:rPr>
        <w:t>in Rayleigh this year</w:t>
      </w:r>
    </w:p>
    <w:p>
      <w:pPr>
        <w:spacing w:after="0"/>
      </w:pPr>
    </w:p>
    <w:p>
      <w:pPr>
        <w:spacing w:after="0"/>
      </w:pPr>
      <w:r>
        <w:rPr>
          <w:rFonts w:ascii="Arial" w:hAnsi="Arial"/>
          <w:color w:val="C0C0C0"/>
          <w:sz w:val="22"/>
        </w:rPr>
        <w:t>1:11:51</w:t>
      </w:r>
    </w:p>
    <w:p>
      <w:pPr>
        <w:spacing w:after="0"/>
      </w:pPr>
      <w:r>
        <w:rPr>
          <w:rFonts w:ascii="Arial" w:hAnsi="Arial"/>
          <w:sz w:val="22"/>
        </w:rPr>
        <w:t>and your buttocks really</w:t>
      </w:r>
    </w:p>
    <w:p>
      <w:pPr>
        <w:spacing w:after="0"/>
      </w:pPr>
    </w:p>
    <w:p>
      <w:pPr>
        <w:spacing w:after="0"/>
      </w:pPr>
      <w:r>
        <w:rPr>
          <w:rFonts w:ascii="Arial" w:hAnsi="Arial"/>
          <w:color w:val="C0C0C0"/>
          <w:sz w:val="22"/>
        </w:rPr>
        <w:t>1:11:57</w:t>
      </w:r>
    </w:p>
    <w:p>
      <w:pPr>
        <w:spacing w:after="0"/>
      </w:pPr>
      <w:r>
        <w:rPr>
          <w:rFonts w:ascii="Arial" w:hAnsi="Arial"/>
          <w:sz w:val="22"/>
        </w:rPr>
        <w:t>allowing your entire pelvic region to fill</w:t>
      </w:r>
    </w:p>
    <w:p>
      <w:pPr>
        <w:spacing w:after="0"/>
      </w:pPr>
    </w:p>
    <w:p>
      <w:pPr>
        <w:spacing w:after="0"/>
      </w:pPr>
      <w:r>
        <w:rPr>
          <w:rFonts w:ascii="Arial" w:hAnsi="Arial"/>
          <w:color w:val="C0C0C0"/>
          <w:sz w:val="22"/>
        </w:rPr>
        <w:t>1:12:03</w:t>
      </w:r>
    </w:p>
    <w:p>
      <w:pPr>
        <w:spacing w:after="0"/>
      </w:pPr>
      <w:r>
        <w:rPr>
          <w:rFonts w:ascii="Arial" w:hAnsi="Arial"/>
          <w:sz w:val="22"/>
        </w:rPr>
        <w:t>in from your toes to</w:t>
      </w:r>
    </w:p>
    <w:p>
      <w:pPr>
        <w:spacing w:after="0"/>
      </w:pPr>
    </w:p>
    <w:p>
      <w:pPr>
        <w:spacing w:after="0"/>
      </w:pPr>
      <w:r>
        <w:rPr>
          <w:rFonts w:ascii="Arial" w:hAnsi="Arial"/>
          <w:color w:val="C0C0C0"/>
          <w:sz w:val="22"/>
        </w:rPr>
        <w:t>1:12:07</w:t>
      </w:r>
    </w:p>
    <w:p>
      <w:pPr>
        <w:spacing w:after="0"/>
      </w:pPr>
      <w:r>
        <w:rPr>
          <w:rFonts w:ascii="Arial" w:hAnsi="Arial"/>
          <w:sz w:val="22"/>
        </w:rPr>
        <w:t>the lower half of your body relax</w:t>
      </w:r>
    </w:p>
    <w:p>
      <w:pPr>
        <w:spacing w:after="0"/>
      </w:pPr>
    </w:p>
    <w:p>
      <w:pPr>
        <w:spacing w:after="0"/>
      </w:pPr>
      <w:r>
        <w:rPr>
          <w:rFonts w:ascii="Arial" w:hAnsi="Arial"/>
          <w:color w:val="C0C0C0"/>
          <w:sz w:val="22"/>
        </w:rPr>
        <w:t>1:12:09</w:t>
      </w:r>
    </w:p>
    <w:p>
      <w:pPr>
        <w:spacing w:after="0"/>
      </w:pPr>
      <w:r>
        <w:rPr>
          <w:rFonts w:ascii="Arial" w:hAnsi="Arial"/>
          <w:sz w:val="22"/>
        </w:rPr>
        <w:t>you can more</w:t>
      </w:r>
    </w:p>
    <w:p>
      <w:pPr>
        <w:spacing w:after="0"/>
      </w:pPr>
    </w:p>
    <w:p>
      <w:pPr>
        <w:spacing w:after="0"/>
      </w:pPr>
      <w:r>
        <w:rPr>
          <w:rFonts w:ascii="Arial" w:hAnsi="Arial"/>
          <w:color w:val="C0C0C0"/>
          <w:sz w:val="22"/>
        </w:rPr>
        <w:t>1:12:12</w:t>
      </w:r>
    </w:p>
    <w:p>
      <w:pPr>
        <w:spacing w:after="0"/>
      </w:pPr>
      <w:r>
        <w:rPr>
          <w:rFonts w:ascii="Arial" w:hAnsi="Arial"/>
          <w:sz w:val="22"/>
        </w:rPr>
        <w:t>relaxing your belly as you soften your lower abdomen.</w:t>
      </w:r>
    </w:p>
    <w:p>
      <w:pPr>
        <w:spacing w:after="0"/>
      </w:pPr>
    </w:p>
    <w:p>
      <w:pPr>
        <w:spacing w:after="0"/>
      </w:pPr>
      <w:r>
        <w:rPr>
          <w:rFonts w:ascii="Arial" w:hAnsi="Arial"/>
          <w:color w:val="C0C0C0"/>
          <w:sz w:val="22"/>
        </w:rPr>
        <w:t>1:12:17</w:t>
      </w:r>
    </w:p>
    <w:p>
      <w:pPr>
        <w:spacing w:after="0"/>
      </w:pPr>
      <w:r>
        <w:rPr>
          <w:rFonts w:ascii="Arial" w:hAnsi="Arial"/>
          <w:sz w:val="22"/>
        </w:rPr>
        <w:t>Opening to this</w:t>
      </w:r>
    </w:p>
    <w:p>
      <w:pPr>
        <w:spacing w:after="0"/>
      </w:pPr>
    </w:p>
    <w:p>
      <w:pPr>
        <w:spacing w:after="0"/>
      </w:pPr>
      <w:r>
        <w:rPr>
          <w:rFonts w:ascii="Arial" w:hAnsi="Arial"/>
          <w:color w:val="C0C0C0"/>
          <w:sz w:val="22"/>
        </w:rPr>
        <w:t>1:12:20</w:t>
      </w:r>
    </w:p>
    <w:p>
      <w:pPr>
        <w:spacing w:after="0"/>
      </w:pPr>
      <w:r>
        <w:rPr>
          <w:rFonts w:ascii="Arial" w:hAnsi="Arial"/>
          <w:sz w:val="22"/>
        </w:rPr>
        <w:t>opening to my</w:t>
      </w:r>
    </w:p>
    <w:p>
      <w:pPr>
        <w:spacing w:after="0"/>
      </w:pPr>
    </w:p>
    <w:p>
      <w:pPr>
        <w:spacing w:after="0"/>
      </w:pPr>
      <w:r>
        <w:rPr>
          <w:rFonts w:ascii="Arial" w:hAnsi="Arial"/>
          <w:color w:val="C0C0C0"/>
          <w:sz w:val="22"/>
        </w:rPr>
        <w:t>1:12:25</w:t>
      </w:r>
    </w:p>
    <w:p>
      <w:pPr>
        <w:spacing w:after="0"/>
      </w:pPr>
      <w:r>
        <w:rPr>
          <w:rFonts w:ascii="Arial" w:hAnsi="Arial"/>
          <w:sz w:val="22"/>
        </w:rPr>
        <w:t>relaxed, relaxing your lower back.</w:t>
      </w:r>
    </w:p>
    <w:p>
      <w:pPr>
        <w:spacing w:after="0"/>
      </w:pPr>
    </w:p>
    <w:p>
      <w:pPr>
        <w:spacing w:after="0"/>
      </w:pPr>
      <w:r>
        <w:rPr>
          <w:rFonts w:ascii="Arial" w:hAnsi="Arial"/>
          <w:color w:val="C0C0C0"/>
          <w:sz w:val="22"/>
        </w:rPr>
        <w:t>1:12:29</w:t>
      </w:r>
    </w:p>
    <w:p>
      <w:pPr>
        <w:spacing w:after="0"/>
      </w:pPr>
      <w:r>
        <w:rPr>
          <w:rFonts w:ascii="Arial" w:hAnsi="Arial"/>
          <w:sz w:val="22"/>
        </w:rPr>
        <w:t>softening through your middle and upper back.</w:t>
      </w:r>
    </w:p>
    <w:p>
      <w:pPr>
        <w:spacing w:after="0"/>
      </w:pPr>
    </w:p>
    <w:p>
      <w:pPr>
        <w:spacing w:after="0"/>
      </w:pPr>
      <w:r>
        <w:rPr>
          <w:rFonts w:ascii="Arial" w:hAnsi="Arial"/>
          <w:color w:val="C0C0C0"/>
          <w:sz w:val="22"/>
        </w:rPr>
        <w:t>1:12:34</w:t>
      </w:r>
    </w:p>
    <w:p>
      <w:pPr>
        <w:spacing w:after="0"/>
      </w:pPr>
      <w:r>
        <w:rPr>
          <w:rFonts w:ascii="Arial" w:hAnsi="Arial"/>
          <w:sz w:val="22"/>
        </w:rPr>
        <w:t>letting all of the muscles around your spine really</w:t>
      </w:r>
    </w:p>
    <w:p>
      <w:pPr>
        <w:spacing w:after="0"/>
      </w:pPr>
    </w:p>
    <w:p>
      <w:pPr>
        <w:spacing w:after="0"/>
      </w:pPr>
      <w:r>
        <w:rPr>
          <w:rFonts w:ascii="Arial" w:hAnsi="Arial"/>
          <w:color w:val="C0C0C0"/>
          <w:sz w:val="22"/>
        </w:rPr>
        <w:t>1:12:39</w:t>
      </w:r>
    </w:p>
    <w:p>
      <w:pPr>
        <w:spacing w:after="0"/>
      </w:pPr>
      <w:r>
        <w:rPr>
          <w:rFonts w:ascii="Arial" w:hAnsi="Arial"/>
          <w:sz w:val="22"/>
        </w:rPr>
        <w:t>sensing your mind at</w:t>
      </w:r>
    </w:p>
    <w:p>
      <w:pPr>
        <w:spacing w:after="0"/>
      </w:pPr>
    </w:p>
    <w:p>
      <w:pPr>
        <w:spacing w:after="0"/>
      </w:pPr>
      <w:r>
        <w:rPr>
          <w:rFonts w:ascii="Arial" w:hAnsi="Arial"/>
          <w:color w:val="C0C0C0"/>
          <w:sz w:val="22"/>
        </w:rPr>
        <w:t>1:12:44</w:t>
      </w:r>
    </w:p>
    <w:p>
      <w:pPr>
        <w:spacing w:after="0"/>
      </w:pPr>
      <w:r>
        <w:rPr>
          <w:rFonts w:ascii="Arial" w:hAnsi="Arial"/>
          <w:sz w:val="22"/>
        </w:rPr>
        <w:t>letting every easy breath</w:t>
      </w:r>
    </w:p>
    <w:p>
      <w:pPr>
        <w:spacing w:after="0"/>
      </w:pPr>
    </w:p>
    <w:p>
      <w:pPr>
        <w:spacing w:after="0"/>
      </w:pPr>
      <w:r>
        <w:rPr>
          <w:rFonts w:ascii="Arial" w:hAnsi="Arial"/>
          <w:color w:val="C0C0C0"/>
          <w:sz w:val="22"/>
        </w:rPr>
        <w:t>1:12:46</w:t>
      </w:r>
    </w:p>
    <w:p>
      <w:pPr>
        <w:spacing w:after="0"/>
      </w:pPr>
      <w:r>
        <w:rPr>
          <w:rFonts w:ascii="Arial" w:hAnsi="Arial"/>
          <w:sz w:val="22"/>
        </w:rPr>
        <w:t>that you breathe, relax.</w:t>
      </w:r>
    </w:p>
    <w:p>
      <w:pPr>
        <w:spacing w:after="0"/>
      </w:pPr>
    </w:p>
    <w:p>
      <w:pPr>
        <w:spacing w:after="0"/>
      </w:pPr>
      <w:r>
        <w:rPr>
          <w:rFonts w:ascii="Arial" w:hAnsi="Arial"/>
          <w:color w:val="C0C0C0"/>
          <w:sz w:val="22"/>
        </w:rPr>
        <w:t>1:12:51</w:t>
      </w:r>
    </w:p>
    <w:p>
      <w:pPr>
        <w:spacing w:after="0"/>
      </w:pPr>
      <w:r>
        <w:rPr>
          <w:rFonts w:ascii="Arial" w:hAnsi="Arial"/>
          <w:sz w:val="22"/>
        </w:rPr>
        <w:t>Relax and relax your lungs, your rib cage relax all the way up into your shoulders. Let your shoulders relax and release any tension or holding</w:t>
      </w:r>
    </w:p>
    <w:p>
      <w:pPr>
        <w:spacing w:after="0"/>
      </w:pPr>
    </w:p>
    <w:p>
      <w:pPr>
        <w:spacing w:after="0"/>
      </w:pPr>
      <w:r>
        <w:rPr>
          <w:rFonts w:ascii="Arial" w:hAnsi="Arial"/>
          <w:color w:val="C0C0C0"/>
          <w:sz w:val="22"/>
        </w:rPr>
        <w:t>1:13:09</w:t>
      </w:r>
    </w:p>
    <w:p>
      <w:pPr>
        <w:spacing w:after="0"/>
      </w:pPr>
      <w:r>
        <w:rPr>
          <w:rFonts w:ascii="Arial" w:hAnsi="Arial"/>
          <w:sz w:val="22"/>
        </w:rPr>
        <w:t>is a light melt</w:t>
      </w:r>
    </w:p>
    <w:p>
      <w:pPr>
        <w:spacing w:after="0"/>
      </w:pPr>
    </w:p>
    <w:p>
      <w:pPr>
        <w:spacing w:after="0"/>
      </w:pPr>
      <w:r>
        <w:rPr>
          <w:rFonts w:ascii="Arial" w:hAnsi="Arial"/>
          <w:color w:val="C0C0C0"/>
          <w:sz w:val="22"/>
        </w:rPr>
        <w:t>1:13:11</w:t>
      </w:r>
    </w:p>
    <w:p>
      <w:pPr>
        <w:spacing w:after="0"/>
      </w:pPr>
      <w:r>
        <w:rPr>
          <w:rFonts w:ascii="Arial" w:hAnsi="Arial"/>
          <w:sz w:val="22"/>
        </w:rPr>
        <w:t>down your arm.</w:t>
      </w:r>
    </w:p>
    <w:p>
      <w:pPr>
        <w:spacing w:after="0"/>
      </w:pPr>
    </w:p>
    <w:p>
      <w:pPr>
        <w:spacing w:after="0"/>
      </w:pPr>
      <w:r>
        <w:rPr>
          <w:rFonts w:ascii="Arial" w:hAnsi="Arial"/>
          <w:color w:val="C0C0C0"/>
          <w:sz w:val="22"/>
        </w:rPr>
        <w:t>1:13:13</w:t>
      </w:r>
    </w:p>
    <w:p>
      <w:pPr>
        <w:spacing w:after="0"/>
      </w:pPr>
      <w:r>
        <w:rPr>
          <w:rFonts w:ascii="Arial" w:hAnsi="Arial"/>
          <w:sz w:val="22"/>
        </w:rPr>
        <w:t>Waves of relaxation move down to elbow</w:t>
      </w:r>
    </w:p>
    <w:p>
      <w:pPr>
        <w:spacing w:after="0"/>
      </w:pPr>
    </w:p>
    <w:p>
      <w:pPr>
        <w:spacing w:after="0"/>
      </w:pPr>
      <w:r>
        <w:rPr>
          <w:rFonts w:ascii="Arial" w:hAnsi="Arial"/>
          <w:color w:val="C0C0C0"/>
          <w:sz w:val="22"/>
        </w:rPr>
        <w:t>1:13:19</w:t>
      </w:r>
    </w:p>
    <w:p>
      <w:pPr>
        <w:spacing w:after="0"/>
      </w:pPr>
      <w:r>
        <w:rPr>
          <w:rFonts w:ascii="Arial" w:hAnsi="Arial"/>
          <w:sz w:val="22"/>
        </w:rPr>
        <w:t>relax through your four arms and your wrists.</w:t>
      </w:r>
    </w:p>
    <w:p>
      <w:pPr>
        <w:spacing w:after="0"/>
      </w:pPr>
    </w:p>
    <w:p>
      <w:pPr>
        <w:spacing w:after="0"/>
      </w:pPr>
      <w:r>
        <w:rPr>
          <w:rFonts w:ascii="Arial" w:hAnsi="Arial"/>
          <w:color w:val="C0C0C0"/>
          <w:sz w:val="22"/>
        </w:rPr>
        <w:t>1:13:24</w:t>
      </w:r>
    </w:p>
    <w:p>
      <w:pPr>
        <w:spacing w:after="0"/>
      </w:pPr>
      <w:r>
        <w:rPr>
          <w:rFonts w:ascii="Arial" w:hAnsi="Arial"/>
          <w:sz w:val="22"/>
        </w:rPr>
        <w:t>And relax your hands and your fingers.</w:t>
      </w:r>
    </w:p>
    <w:p>
      <w:pPr>
        <w:spacing w:after="0"/>
      </w:pPr>
    </w:p>
    <w:p>
      <w:pPr>
        <w:spacing w:after="0"/>
      </w:pPr>
      <w:r>
        <w:rPr>
          <w:rFonts w:ascii="Arial" w:hAnsi="Arial"/>
          <w:color w:val="C0C0C0"/>
          <w:sz w:val="22"/>
        </w:rPr>
        <w:t>1:13:28</w:t>
      </w:r>
    </w:p>
    <w:p>
      <w:pPr>
        <w:spacing w:after="0"/>
      </w:pPr>
      <w:r>
        <w:rPr>
          <w:rFonts w:ascii="Arial" w:hAnsi="Arial"/>
          <w:sz w:val="22"/>
        </w:rPr>
        <w:t>Imagine uncorking and opening your fingertips so the light can drain out of your hands and into the air. Anything you no longer want or need old fears, doubts or</w:t>
      </w:r>
    </w:p>
    <w:p>
      <w:pPr>
        <w:spacing w:after="0"/>
      </w:pPr>
    </w:p>
    <w:p>
      <w:pPr>
        <w:spacing w:after="0"/>
      </w:pPr>
      <w:r>
        <w:rPr>
          <w:rFonts w:ascii="Arial" w:hAnsi="Arial"/>
          <w:color w:val="C0C0C0"/>
          <w:sz w:val="22"/>
        </w:rPr>
        <w:t>1:13:43</w:t>
      </w:r>
    </w:p>
    <w:p>
      <w:pPr>
        <w:spacing w:after="0"/>
      </w:pPr>
      <w:r>
        <w:rPr>
          <w:rFonts w:ascii="Arial" w:hAnsi="Arial"/>
          <w:sz w:val="22"/>
        </w:rPr>
        <w:t>tears or concerns wash away</w:t>
      </w:r>
    </w:p>
    <w:p>
      <w:pPr>
        <w:spacing w:after="0"/>
      </w:pPr>
    </w:p>
    <w:p>
      <w:pPr>
        <w:spacing w:after="0"/>
      </w:pPr>
      <w:r>
        <w:rPr>
          <w:rFonts w:ascii="Arial" w:hAnsi="Arial"/>
          <w:color w:val="C0C0C0"/>
          <w:sz w:val="22"/>
        </w:rPr>
        <w:t>1:13:47</w:t>
      </w:r>
    </w:p>
    <w:p>
      <w:pPr>
        <w:spacing w:after="0"/>
      </w:pPr>
      <w:r>
        <w:rPr>
          <w:rFonts w:ascii="Arial" w:hAnsi="Arial"/>
          <w:sz w:val="22"/>
        </w:rPr>
        <w:t>is if the earth and the waves can transform these energies back into your life</w:t>
      </w:r>
    </w:p>
    <w:p>
      <w:pPr>
        <w:spacing w:after="0"/>
      </w:pPr>
    </w:p>
    <w:p>
      <w:pPr>
        <w:spacing w:after="0"/>
      </w:pPr>
      <w:r>
        <w:rPr>
          <w:rFonts w:ascii="Arial" w:hAnsi="Arial"/>
          <w:color w:val="C0C0C0"/>
          <w:sz w:val="22"/>
        </w:rPr>
        <w:t>1:13:55</w:t>
      </w:r>
    </w:p>
    <w:p>
      <w:pPr>
        <w:spacing w:after="0"/>
      </w:pPr>
      <w:r>
        <w:rPr>
          <w:rFonts w:ascii="Arial" w:hAnsi="Arial"/>
          <w:sz w:val="22"/>
        </w:rPr>
        <w:t>and you close your fingertip so</w:t>
      </w:r>
    </w:p>
    <w:p>
      <w:pPr>
        <w:spacing w:after="0"/>
      </w:pPr>
    </w:p>
    <w:p>
      <w:pPr>
        <w:spacing w:after="0"/>
      </w:pPr>
      <w:r>
        <w:rPr>
          <w:rFonts w:ascii="Arial" w:hAnsi="Arial"/>
          <w:color w:val="C0C0C0"/>
          <w:sz w:val="22"/>
        </w:rPr>
        <w:t>1:13:57</w:t>
      </w:r>
    </w:p>
    <w:p>
      <w:pPr>
        <w:spacing w:after="0"/>
      </w:pPr>
      <w:r>
        <w:rPr>
          <w:rFonts w:ascii="Arial" w:hAnsi="Arial"/>
          <w:sz w:val="22"/>
        </w:rPr>
        <w:t>only this feeling relaxing like can remain. That suddenly move back up your arms and into your shoulders.</w:t>
      </w:r>
    </w:p>
    <w:p>
      <w:pPr>
        <w:spacing w:after="0"/>
      </w:pPr>
    </w:p>
    <w:p>
      <w:pPr>
        <w:spacing w:after="0"/>
      </w:pPr>
      <w:r>
        <w:rPr>
          <w:rFonts w:ascii="Arial" w:hAnsi="Arial"/>
          <w:color w:val="C0C0C0"/>
          <w:sz w:val="22"/>
        </w:rPr>
        <w:t>1:14:10</w:t>
      </w:r>
    </w:p>
    <w:p>
      <w:pPr>
        <w:spacing w:after="0"/>
      </w:pPr>
      <w:r>
        <w:rPr>
          <w:rFonts w:ascii="Arial" w:hAnsi="Arial"/>
          <w:sz w:val="22"/>
        </w:rPr>
        <w:t>Letting your shoulders relax and breathe</w:t>
      </w:r>
    </w:p>
    <w:p>
      <w:pPr>
        <w:spacing w:after="0"/>
      </w:pPr>
    </w:p>
    <w:p>
      <w:pPr>
        <w:spacing w:after="0"/>
      </w:pPr>
      <w:r>
        <w:rPr>
          <w:rFonts w:ascii="Arial" w:hAnsi="Arial"/>
          <w:color w:val="C0C0C0"/>
          <w:sz w:val="22"/>
        </w:rPr>
        <w:t>1:14:15</w:t>
      </w:r>
    </w:p>
    <w:p>
      <w:pPr>
        <w:spacing w:after="0"/>
      </w:pPr>
      <w:r>
        <w:rPr>
          <w:rFonts w:ascii="Arial" w:hAnsi="Arial"/>
          <w:sz w:val="22"/>
        </w:rPr>
        <w:t>through your neck through</w:t>
      </w:r>
    </w:p>
    <w:p>
      <w:pPr>
        <w:spacing w:after="0"/>
      </w:pPr>
    </w:p>
    <w:p>
      <w:pPr>
        <w:spacing w:after="0"/>
      </w:pPr>
      <w:r>
        <w:rPr>
          <w:rFonts w:ascii="Arial" w:hAnsi="Arial"/>
          <w:color w:val="C0C0C0"/>
          <w:sz w:val="22"/>
        </w:rPr>
        <w:t>1:14:19</w:t>
      </w:r>
    </w:p>
    <w:p>
      <w:pPr>
        <w:spacing w:after="0"/>
      </w:pPr>
      <w:r>
        <w:rPr>
          <w:rFonts w:ascii="Arial" w:hAnsi="Arial"/>
          <w:sz w:val="22"/>
        </w:rPr>
        <w:t>relaxing through your jaw in your face.</w:t>
      </w:r>
    </w:p>
    <w:p>
      <w:pPr>
        <w:spacing w:after="0"/>
      </w:pPr>
    </w:p>
    <w:p>
      <w:pPr>
        <w:spacing w:after="0"/>
      </w:pPr>
      <w:r>
        <w:rPr>
          <w:rFonts w:ascii="Arial" w:hAnsi="Arial"/>
          <w:color w:val="C0C0C0"/>
          <w:sz w:val="22"/>
        </w:rPr>
        <w:t>1:14:25</w:t>
      </w:r>
    </w:p>
    <w:p>
      <w:pPr>
        <w:spacing w:after="0"/>
      </w:pPr>
      <w:r>
        <w:rPr>
          <w:rFonts w:ascii="Arial" w:hAnsi="Arial"/>
          <w:sz w:val="22"/>
        </w:rPr>
        <w:t>Your eyes</w:t>
      </w:r>
    </w:p>
    <w:p>
      <w:pPr>
        <w:spacing w:after="0"/>
      </w:pPr>
    </w:p>
    <w:p>
      <w:pPr>
        <w:spacing w:after="0"/>
      </w:pPr>
      <w:r>
        <w:rPr>
          <w:rFonts w:ascii="Arial" w:hAnsi="Arial"/>
          <w:color w:val="C0C0C0"/>
          <w:sz w:val="22"/>
        </w:rPr>
        <w:t>1:14:28</w:t>
      </w:r>
    </w:p>
    <w:p>
      <w:pPr>
        <w:spacing w:after="0"/>
      </w:pPr>
      <w:r>
        <w:rPr>
          <w:rFonts w:ascii="Arial" w:hAnsi="Arial"/>
          <w:sz w:val="22"/>
        </w:rPr>
        <w:t>in relax.</w:t>
      </w:r>
    </w:p>
    <w:p>
      <w:pPr>
        <w:spacing w:after="0"/>
      </w:pPr>
    </w:p>
    <w:p>
      <w:pPr>
        <w:spacing w:after="0"/>
      </w:pPr>
      <w:r>
        <w:rPr>
          <w:rFonts w:ascii="Arial" w:hAnsi="Arial"/>
          <w:color w:val="C0C0C0"/>
          <w:sz w:val="22"/>
        </w:rPr>
        <w:t>1:14:31</w:t>
      </w:r>
    </w:p>
    <w:p>
      <w:pPr>
        <w:spacing w:after="0"/>
      </w:pPr>
      <w:r>
        <w:rPr>
          <w:rFonts w:ascii="Arial" w:hAnsi="Arial"/>
          <w:sz w:val="22"/>
        </w:rPr>
        <w:t>relaxing the</w:t>
      </w:r>
    </w:p>
    <w:p>
      <w:pPr>
        <w:spacing w:after="0"/>
      </w:pPr>
    </w:p>
    <w:p>
      <w:pPr>
        <w:spacing w:after="0"/>
      </w:pPr>
      <w:r>
        <w:rPr>
          <w:rFonts w:ascii="Arial" w:hAnsi="Arial"/>
          <w:color w:val="C0C0C0"/>
          <w:sz w:val="22"/>
        </w:rPr>
        <w:t>1:14:32</w:t>
      </w:r>
    </w:p>
    <w:p>
      <w:pPr>
        <w:spacing w:after="0"/>
      </w:pPr>
      <w:r>
        <w:rPr>
          <w:rFonts w:ascii="Arial" w:hAnsi="Arial"/>
          <w:sz w:val="22"/>
        </w:rPr>
        <w:t>space behind your eyes and deep into</w:t>
      </w:r>
    </w:p>
    <w:p>
      <w:pPr>
        <w:spacing w:after="0"/>
      </w:pPr>
    </w:p>
    <w:p>
      <w:pPr>
        <w:spacing w:after="0"/>
      </w:pPr>
      <w:r>
        <w:rPr>
          <w:rFonts w:ascii="Arial" w:hAnsi="Arial"/>
          <w:color w:val="C0C0C0"/>
          <w:sz w:val="22"/>
        </w:rPr>
        <w:t>1:14:35</w:t>
      </w:r>
    </w:p>
    <w:p>
      <w:pPr>
        <w:spacing w:after="0"/>
      </w:pPr>
      <w:r>
        <w:rPr>
          <w:rFonts w:ascii="Arial" w:hAnsi="Arial"/>
          <w:sz w:val="22"/>
        </w:rPr>
        <w:t>your brain.</w:t>
      </w:r>
    </w:p>
    <w:p>
      <w:pPr>
        <w:spacing w:after="0"/>
      </w:pPr>
    </w:p>
    <w:p>
      <w:pPr>
        <w:spacing w:after="0"/>
      </w:pPr>
      <w:r>
        <w:rPr>
          <w:rFonts w:ascii="Arial" w:hAnsi="Arial"/>
          <w:color w:val="C0C0C0"/>
          <w:sz w:val="22"/>
        </w:rPr>
        <w:t>1:14:37</w:t>
      </w:r>
    </w:p>
    <w:p>
      <w:pPr>
        <w:spacing w:after="0"/>
      </w:pPr>
      <w:r>
        <w:rPr>
          <w:rFonts w:ascii="Arial" w:hAnsi="Arial"/>
          <w:sz w:val="22"/>
        </w:rPr>
        <w:t>Letting your head and sky really</w:t>
      </w:r>
    </w:p>
    <w:p>
      <w:pPr>
        <w:spacing w:after="0"/>
      </w:pPr>
    </w:p>
    <w:p>
      <w:pPr>
        <w:spacing w:after="0"/>
      </w:pPr>
      <w:r>
        <w:rPr>
          <w:rFonts w:ascii="Arial" w:hAnsi="Arial"/>
          <w:color w:val="C0C0C0"/>
          <w:sz w:val="22"/>
        </w:rPr>
        <w:t>1:14:42</w:t>
      </w:r>
    </w:p>
    <w:p>
      <w:pPr>
        <w:spacing w:after="0"/>
      </w:pPr>
      <w:r>
        <w:rPr>
          <w:rFonts w:ascii="Arial" w:hAnsi="Arial"/>
          <w:sz w:val="22"/>
        </w:rPr>
        <w:t>is your body is relaxing so deep.</w:t>
      </w:r>
    </w:p>
    <w:p>
      <w:pPr>
        <w:spacing w:after="0"/>
      </w:pPr>
    </w:p>
    <w:p>
      <w:pPr>
        <w:spacing w:after="0"/>
      </w:pPr>
      <w:r>
        <w:rPr>
          <w:rFonts w:ascii="Arial" w:hAnsi="Arial"/>
          <w:color w:val="C0C0C0"/>
          <w:sz w:val="22"/>
        </w:rPr>
        <w:t>1:14:49</w:t>
      </w:r>
    </w:p>
    <w:p>
      <w:pPr>
        <w:spacing w:after="0"/>
      </w:pPr>
      <w:r>
        <w:rPr>
          <w:rFonts w:ascii="Arial" w:hAnsi="Arial"/>
          <w:sz w:val="22"/>
        </w:rPr>
        <w:t>Just allow your mind to relax.</w:t>
      </w:r>
    </w:p>
    <w:p>
      <w:pPr>
        <w:spacing w:after="0"/>
      </w:pPr>
    </w:p>
    <w:p>
      <w:pPr>
        <w:spacing w:after="0"/>
      </w:pPr>
      <w:r>
        <w:rPr>
          <w:rFonts w:ascii="Arial" w:hAnsi="Arial"/>
          <w:color w:val="C0C0C0"/>
          <w:sz w:val="22"/>
        </w:rPr>
        <w:t>1:14:53</w:t>
      </w:r>
    </w:p>
    <w:p>
      <w:pPr>
        <w:spacing w:after="0"/>
      </w:pPr>
      <w:r>
        <w:rPr>
          <w:rFonts w:ascii="Arial" w:hAnsi="Arial"/>
          <w:sz w:val="22"/>
        </w:rPr>
        <w:t>Letting your mind relax and your thoughts slow down on their own.</w:t>
      </w:r>
    </w:p>
    <w:p>
      <w:pPr>
        <w:spacing w:after="0"/>
      </w:pPr>
    </w:p>
    <w:p>
      <w:pPr>
        <w:spacing w:after="0"/>
      </w:pPr>
      <w:r>
        <w:rPr>
          <w:rFonts w:ascii="Arial" w:hAnsi="Arial"/>
          <w:color w:val="C0C0C0"/>
          <w:sz w:val="22"/>
        </w:rPr>
        <w:t>1:15:00</w:t>
      </w:r>
    </w:p>
    <w:p>
      <w:pPr>
        <w:spacing w:after="0"/>
      </w:pPr>
      <w:r>
        <w:rPr>
          <w:rFonts w:ascii="Arial" w:hAnsi="Arial"/>
          <w:sz w:val="22"/>
        </w:rPr>
        <w:t>You buddy</w:t>
      </w:r>
    </w:p>
    <w:p>
      <w:pPr>
        <w:spacing w:after="0"/>
      </w:pPr>
    </w:p>
    <w:p>
      <w:pPr>
        <w:spacing w:after="0"/>
      </w:pPr>
      <w:r>
        <w:rPr>
          <w:rFonts w:ascii="Arial" w:hAnsi="Arial"/>
          <w:color w:val="C0C0C0"/>
          <w:sz w:val="22"/>
        </w:rPr>
        <w:t>1:15:03</w:t>
      </w:r>
    </w:p>
    <w:p>
      <w:pPr>
        <w:spacing w:after="0"/>
      </w:pPr>
      <w:r>
        <w:rPr>
          <w:rFonts w:ascii="Arial" w:hAnsi="Arial"/>
          <w:sz w:val="22"/>
        </w:rPr>
        <w:t>helps you to relax even more. I'll count backwards from 71. With each descending number,</w:t>
      </w:r>
    </w:p>
    <w:p>
      <w:pPr>
        <w:spacing w:after="0"/>
      </w:pPr>
    </w:p>
    <w:p>
      <w:pPr>
        <w:spacing w:after="0"/>
      </w:pPr>
      <w:r>
        <w:rPr>
          <w:rFonts w:ascii="Arial" w:hAnsi="Arial"/>
          <w:color w:val="C0C0C0"/>
          <w:sz w:val="22"/>
        </w:rPr>
        <w:t>1:15:12</w:t>
      </w:r>
    </w:p>
    <w:p>
      <w:pPr>
        <w:spacing w:after="0"/>
      </w:pPr>
      <w:r>
        <w:rPr>
          <w:rFonts w:ascii="Arial" w:hAnsi="Arial"/>
          <w:sz w:val="22"/>
        </w:rPr>
        <w:t>you go into deeper,</w:t>
      </w:r>
    </w:p>
    <w:p>
      <w:pPr>
        <w:spacing w:after="0"/>
      </w:pPr>
    </w:p>
    <w:p>
      <w:pPr>
        <w:spacing w:after="0"/>
      </w:pPr>
      <w:r>
        <w:rPr>
          <w:rFonts w:ascii="Arial" w:hAnsi="Arial"/>
          <w:color w:val="C0C0C0"/>
          <w:sz w:val="22"/>
        </w:rPr>
        <w:t>1:15:14</w:t>
      </w:r>
    </w:p>
    <w:p>
      <w:pPr>
        <w:spacing w:after="0"/>
      </w:pPr>
      <w:r>
        <w:rPr>
          <w:rFonts w:ascii="Arial" w:hAnsi="Arial"/>
          <w:sz w:val="22"/>
        </w:rPr>
        <w:t>more found levels of relaxation</w:t>
      </w:r>
    </w:p>
    <w:p>
      <w:pPr>
        <w:spacing w:after="0"/>
      </w:pPr>
    </w:p>
    <w:p>
      <w:pPr>
        <w:spacing w:after="0"/>
      </w:pPr>
      <w:r>
        <w:rPr>
          <w:rFonts w:ascii="Arial" w:hAnsi="Arial"/>
          <w:color w:val="C0C0C0"/>
          <w:sz w:val="22"/>
        </w:rPr>
        <w:t>1:15:18</w:t>
      </w:r>
    </w:p>
    <w:p>
      <w:pPr>
        <w:spacing w:after="0"/>
      </w:pPr>
      <w:r>
        <w:rPr>
          <w:rFonts w:ascii="Arial" w:hAnsi="Arial"/>
          <w:sz w:val="22"/>
        </w:rPr>
        <w:t>being getting a number of steps</w:t>
      </w:r>
    </w:p>
    <w:p>
      <w:pPr>
        <w:spacing w:after="0"/>
      </w:pPr>
    </w:p>
    <w:p>
      <w:pPr>
        <w:spacing w:after="0"/>
      </w:pPr>
      <w:r>
        <w:rPr>
          <w:rFonts w:ascii="Arial" w:hAnsi="Arial"/>
          <w:color w:val="C0C0C0"/>
          <w:sz w:val="22"/>
        </w:rPr>
        <w:t>1:15:24</w:t>
      </w:r>
    </w:p>
    <w:p>
      <w:pPr>
        <w:spacing w:after="0"/>
      </w:pPr>
      <w:r>
        <w:rPr>
          <w:rFonts w:ascii="Arial" w:hAnsi="Arial"/>
          <w:sz w:val="22"/>
        </w:rPr>
        <w:t>and deep,</w:t>
      </w:r>
    </w:p>
    <w:p>
      <w:pPr>
        <w:spacing w:after="0"/>
      </w:pPr>
    </w:p>
    <w:p>
      <w:pPr>
        <w:spacing w:after="0"/>
      </w:pPr>
      <w:r>
        <w:rPr>
          <w:rFonts w:ascii="Arial" w:hAnsi="Arial"/>
          <w:color w:val="C0C0C0"/>
          <w:sz w:val="22"/>
        </w:rPr>
        <w:t>1:15:28</w:t>
      </w:r>
    </w:p>
    <w:p>
      <w:pPr>
        <w:spacing w:after="0"/>
      </w:pPr>
      <w:r>
        <w:rPr>
          <w:rFonts w:ascii="Arial" w:hAnsi="Arial"/>
          <w:sz w:val="22"/>
        </w:rPr>
        <w:t>deep relaxed on number six,</w:t>
      </w:r>
    </w:p>
    <w:p>
      <w:pPr>
        <w:spacing w:after="0"/>
      </w:pPr>
    </w:p>
    <w:p>
      <w:pPr>
        <w:spacing w:after="0"/>
      </w:pPr>
      <w:r>
        <w:rPr>
          <w:rFonts w:ascii="Arial" w:hAnsi="Arial"/>
          <w:color w:val="C0C0C0"/>
          <w:sz w:val="22"/>
        </w:rPr>
        <w:t>1:15:33</w:t>
      </w:r>
    </w:p>
    <w:p>
      <w:pPr>
        <w:spacing w:after="0"/>
      </w:pPr>
      <w:r>
        <w:rPr>
          <w:rFonts w:ascii="Arial" w:hAnsi="Arial"/>
          <w:sz w:val="22"/>
        </w:rPr>
        <w:t>going down</w:t>
      </w:r>
    </w:p>
    <w:p>
      <w:pPr>
        <w:spacing w:after="0"/>
      </w:pPr>
    </w:p>
    <w:p>
      <w:pPr>
        <w:spacing w:after="0"/>
      </w:pPr>
      <w:r>
        <w:rPr>
          <w:rFonts w:ascii="Arial" w:hAnsi="Arial"/>
          <w:color w:val="C0C0C0"/>
          <w:sz w:val="22"/>
        </w:rPr>
        <w:t>1:15:42</w:t>
      </w:r>
    </w:p>
    <w:p>
      <w:pPr>
        <w:spacing w:after="0"/>
      </w:pPr>
      <w:r>
        <w:rPr>
          <w:rFonts w:ascii="Arial" w:hAnsi="Arial"/>
          <w:sz w:val="22"/>
        </w:rPr>
        <w:t>number keep really, really</w:t>
      </w:r>
    </w:p>
    <w:p>
      <w:pPr>
        <w:spacing w:after="0"/>
      </w:pPr>
    </w:p>
    <w:p>
      <w:pPr>
        <w:spacing w:after="0"/>
      </w:pPr>
      <w:r>
        <w:rPr>
          <w:rFonts w:ascii="Arial" w:hAnsi="Arial"/>
          <w:color w:val="C0C0C0"/>
          <w:sz w:val="22"/>
        </w:rPr>
        <w:t>1:15:54</w:t>
      </w:r>
    </w:p>
    <w:p>
      <w:pPr>
        <w:spacing w:after="0"/>
      </w:pPr>
      <w:r>
        <w:rPr>
          <w:rFonts w:ascii="Arial" w:hAnsi="Arial"/>
          <w:sz w:val="22"/>
        </w:rPr>
        <w:t>relaxed number four,</w:t>
      </w:r>
    </w:p>
    <w:p>
      <w:pPr>
        <w:spacing w:after="0"/>
      </w:pPr>
    </w:p>
    <w:p>
      <w:pPr>
        <w:spacing w:after="0"/>
      </w:pPr>
      <w:r>
        <w:rPr>
          <w:rFonts w:ascii="Arial" w:hAnsi="Arial"/>
          <w:color w:val="C0C0C0"/>
          <w:sz w:val="22"/>
        </w:rPr>
        <w:t>1:16:00</w:t>
      </w:r>
    </w:p>
    <w:p>
      <w:pPr>
        <w:spacing w:after="0"/>
      </w:pPr>
      <w:r>
        <w:rPr>
          <w:rFonts w:ascii="Arial" w:hAnsi="Arial"/>
          <w:sz w:val="22"/>
        </w:rPr>
        <w:t>lying down</w:t>
      </w:r>
    </w:p>
    <w:p>
      <w:pPr>
        <w:spacing w:after="0"/>
      </w:pPr>
    </w:p>
    <w:p>
      <w:pPr>
        <w:spacing w:after="0"/>
      </w:pPr>
      <w:r>
        <w:rPr>
          <w:rFonts w:ascii="Arial" w:hAnsi="Arial"/>
          <w:color w:val="C0C0C0"/>
          <w:sz w:val="22"/>
        </w:rPr>
        <w:t>1:16:03</w:t>
      </w:r>
    </w:p>
    <w:p>
      <w:pPr>
        <w:spacing w:after="0"/>
      </w:pPr>
      <w:r>
        <w:rPr>
          <w:rFonts w:ascii="Arial" w:hAnsi="Arial"/>
          <w:sz w:val="22"/>
        </w:rPr>
        <w:t>and down,</w:t>
      </w:r>
    </w:p>
    <w:p>
      <w:pPr>
        <w:spacing w:after="0"/>
      </w:pPr>
    </w:p>
    <w:p>
      <w:pPr>
        <w:spacing w:after="0"/>
      </w:pPr>
      <w:r>
        <w:rPr>
          <w:rFonts w:ascii="Arial" w:hAnsi="Arial"/>
          <w:color w:val="C0C0C0"/>
          <w:sz w:val="22"/>
        </w:rPr>
        <w:t>1:16:07</w:t>
      </w:r>
    </w:p>
    <w:p>
      <w:pPr>
        <w:spacing w:after="0"/>
      </w:pPr>
      <w:r>
        <w:rPr>
          <w:rFonts w:ascii="Arial" w:hAnsi="Arial"/>
          <w:sz w:val="22"/>
        </w:rPr>
        <w:t>down number</w:t>
      </w:r>
    </w:p>
    <w:p>
      <w:pPr>
        <w:spacing w:after="0"/>
      </w:pPr>
    </w:p>
    <w:p>
      <w:pPr>
        <w:spacing w:after="0"/>
      </w:pPr>
      <w:r>
        <w:rPr>
          <w:rFonts w:ascii="Arial" w:hAnsi="Arial"/>
          <w:color w:val="C0C0C0"/>
          <w:sz w:val="22"/>
        </w:rPr>
        <w:t>1:16:13</w:t>
      </w:r>
    </w:p>
    <w:p>
      <w:pPr>
        <w:spacing w:after="0"/>
      </w:pPr>
      <w:r>
        <w:rPr>
          <w:rFonts w:ascii="Arial" w:hAnsi="Arial"/>
          <w:sz w:val="22"/>
        </w:rPr>
        <w:t>in deep</w:t>
      </w:r>
    </w:p>
    <w:p>
      <w:pPr>
        <w:spacing w:after="0"/>
      </w:pPr>
    </w:p>
    <w:p>
      <w:pPr>
        <w:spacing w:after="0"/>
      </w:pPr>
      <w:r>
        <w:rPr>
          <w:rFonts w:ascii="Arial" w:hAnsi="Arial"/>
          <w:color w:val="C0C0C0"/>
          <w:sz w:val="22"/>
        </w:rPr>
        <w:t>1:16:17</w:t>
      </w:r>
    </w:p>
    <w:p>
      <w:pPr>
        <w:spacing w:after="0"/>
      </w:pPr>
      <w:r>
        <w:rPr>
          <w:rFonts w:ascii="Arial" w:hAnsi="Arial"/>
          <w:sz w:val="22"/>
        </w:rPr>
        <w:t>and deeper</w:t>
      </w:r>
    </w:p>
    <w:p>
      <w:pPr>
        <w:spacing w:after="0"/>
      </w:pPr>
    </w:p>
    <w:p>
      <w:pPr>
        <w:spacing w:after="0"/>
      </w:pPr>
      <w:r>
        <w:rPr>
          <w:rFonts w:ascii="Arial" w:hAnsi="Arial"/>
          <w:color w:val="C0C0C0"/>
          <w:sz w:val="22"/>
        </w:rPr>
        <w:t>1:16:21</w:t>
      </w:r>
    </w:p>
    <w:p>
      <w:pPr>
        <w:spacing w:after="0"/>
      </w:pPr>
      <w:r>
        <w:rPr>
          <w:rFonts w:ascii="Arial" w:hAnsi="Arial"/>
          <w:sz w:val="22"/>
        </w:rPr>
        <w:t>in deeper relaxed a number.</w:t>
      </w:r>
    </w:p>
    <w:p>
      <w:pPr>
        <w:spacing w:after="0"/>
      </w:pPr>
    </w:p>
    <w:p>
      <w:pPr>
        <w:spacing w:after="0"/>
      </w:pPr>
      <w:r>
        <w:rPr>
          <w:rFonts w:ascii="Arial" w:hAnsi="Arial"/>
          <w:color w:val="C0C0C0"/>
          <w:sz w:val="22"/>
        </w:rPr>
        <w:t>1:16:27</w:t>
      </w:r>
    </w:p>
    <w:p>
      <w:pPr>
        <w:spacing w:after="0"/>
      </w:pPr>
      <w:r>
        <w:rPr>
          <w:rFonts w:ascii="Arial" w:hAnsi="Arial"/>
          <w:sz w:val="22"/>
        </w:rPr>
        <w:t>Letting Go</w:t>
      </w:r>
    </w:p>
    <w:p>
      <w:pPr>
        <w:spacing w:after="0"/>
      </w:pPr>
    </w:p>
    <w:p>
      <w:pPr>
        <w:spacing w:after="0"/>
      </w:pPr>
      <w:r>
        <w:rPr>
          <w:rFonts w:ascii="Arial" w:hAnsi="Arial"/>
          <w:color w:val="C0C0C0"/>
          <w:sz w:val="22"/>
        </w:rPr>
        <w:t>1:16:31</w:t>
      </w:r>
    </w:p>
    <w:p>
      <w:pPr>
        <w:spacing w:after="0"/>
      </w:pPr>
      <w:r>
        <w:rPr>
          <w:rFonts w:ascii="Arial" w:hAnsi="Arial"/>
          <w:sz w:val="22"/>
        </w:rPr>
        <w:t>and letting,</w:t>
      </w:r>
    </w:p>
    <w:p>
      <w:pPr>
        <w:spacing w:after="0"/>
      </w:pPr>
    </w:p>
    <w:p>
      <w:pPr>
        <w:spacing w:after="0"/>
      </w:pPr>
      <w:r>
        <w:rPr>
          <w:rFonts w:ascii="Arial" w:hAnsi="Arial"/>
          <w:color w:val="C0C0C0"/>
          <w:sz w:val="22"/>
        </w:rPr>
        <w:t>1:16:36</w:t>
      </w:r>
    </w:p>
    <w:p>
      <w:pPr>
        <w:spacing w:after="0"/>
      </w:pPr>
      <w:r>
        <w:rPr>
          <w:rFonts w:ascii="Arial" w:hAnsi="Arial"/>
          <w:sz w:val="22"/>
        </w:rPr>
        <w:t>letting go number one.</w:t>
      </w:r>
    </w:p>
    <w:p>
      <w:pPr>
        <w:spacing w:after="0"/>
      </w:pPr>
    </w:p>
    <w:p>
      <w:pPr>
        <w:spacing w:after="0"/>
      </w:pPr>
      <w:r>
        <w:rPr>
          <w:rFonts w:ascii="Arial" w:hAnsi="Arial"/>
          <w:color w:val="C0C0C0"/>
          <w:sz w:val="22"/>
        </w:rPr>
        <w:t>1:16:42</w:t>
      </w:r>
    </w:p>
    <w:p>
      <w:pPr>
        <w:spacing w:after="0"/>
      </w:pPr>
      <w:r>
        <w:rPr>
          <w:rFonts w:ascii="Arial" w:hAnsi="Arial"/>
          <w:sz w:val="22"/>
        </w:rPr>
        <w:t>Now number one,</w:t>
      </w:r>
    </w:p>
    <w:p>
      <w:pPr>
        <w:spacing w:after="0"/>
      </w:pPr>
    </w:p>
    <w:p>
      <w:pPr>
        <w:spacing w:after="0"/>
      </w:pPr>
      <w:r>
        <w:rPr>
          <w:rFonts w:ascii="Arial" w:hAnsi="Arial"/>
          <w:color w:val="C0C0C0"/>
          <w:sz w:val="22"/>
        </w:rPr>
        <w:t>1:16:45</w:t>
      </w:r>
    </w:p>
    <w:p>
      <w:pPr>
        <w:spacing w:after="0"/>
      </w:pPr>
      <w:r>
        <w:rPr>
          <w:rFonts w:ascii="Arial" w:hAnsi="Arial"/>
          <w:sz w:val="22"/>
        </w:rPr>
        <w:t>your deep inner mind is open to receiving suggestions and affirmations and images that now be</w:t>
      </w:r>
    </w:p>
    <w:p>
      <w:pPr>
        <w:spacing w:after="0"/>
      </w:pPr>
    </w:p>
    <w:p>
      <w:pPr>
        <w:spacing w:after="0"/>
      </w:pPr>
      <w:r>
        <w:rPr>
          <w:rFonts w:ascii="Arial" w:hAnsi="Arial"/>
          <w:color w:val="C0C0C0"/>
          <w:sz w:val="22"/>
        </w:rPr>
        <w:t>1:16:53</w:t>
      </w:r>
    </w:p>
    <w:p>
      <w:pPr>
        <w:spacing w:after="0"/>
      </w:pPr>
      <w:r>
        <w:rPr>
          <w:rFonts w:ascii="Arial" w:hAnsi="Arial"/>
          <w:sz w:val="22"/>
        </w:rPr>
        <w:t>your reality.</w:t>
      </w:r>
    </w:p>
    <w:p>
      <w:pPr>
        <w:spacing w:after="0"/>
      </w:pPr>
    </w:p>
    <w:p>
      <w:pPr>
        <w:spacing w:after="0"/>
      </w:pPr>
      <w:r>
        <w:rPr>
          <w:rFonts w:ascii="Arial" w:hAnsi="Arial"/>
          <w:color w:val="C0C0C0"/>
          <w:sz w:val="22"/>
        </w:rPr>
        <w:t>1:16:56</w:t>
      </w:r>
    </w:p>
    <w:p>
      <w:pPr>
        <w:spacing w:after="0"/>
      </w:pPr>
      <w:r>
        <w:rPr>
          <w:rFonts w:ascii="Arial" w:hAnsi="Arial"/>
          <w:sz w:val="22"/>
        </w:rPr>
        <w:t>Every suggestion you're now about to hear will be deeply embedded in your conscious and sub conscious mind. They'll easily react and respond to these suggestions</w:t>
      </w:r>
    </w:p>
    <w:p>
      <w:pPr>
        <w:spacing w:after="0"/>
      </w:pPr>
    </w:p>
    <w:p>
      <w:pPr>
        <w:spacing w:after="0"/>
      </w:pPr>
      <w:r>
        <w:rPr>
          <w:rFonts w:ascii="Arial" w:hAnsi="Arial"/>
          <w:color w:val="C0C0C0"/>
          <w:sz w:val="22"/>
        </w:rPr>
        <w:t>1:17:08</w:t>
      </w:r>
    </w:p>
    <w:p>
      <w:pPr>
        <w:spacing w:after="0"/>
      </w:pPr>
      <w:r>
        <w:rPr>
          <w:rFonts w:ascii="Arial" w:hAnsi="Arial"/>
          <w:sz w:val="22"/>
        </w:rPr>
        <w:t>and the now become</w:t>
      </w:r>
    </w:p>
    <w:p>
      <w:pPr>
        <w:spacing w:after="0"/>
      </w:pPr>
    </w:p>
    <w:p>
      <w:pPr>
        <w:spacing w:after="0"/>
      </w:pPr>
      <w:r>
        <w:rPr>
          <w:rFonts w:ascii="Arial" w:hAnsi="Arial"/>
          <w:color w:val="C0C0C0"/>
          <w:sz w:val="22"/>
        </w:rPr>
        <w:t>1:17:09</w:t>
      </w:r>
    </w:p>
    <w:p>
      <w:pPr>
        <w:spacing w:after="0"/>
      </w:pPr>
      <w:r>
        <w:rPr>
          <w:rFonts w:ascii="Arial" w:hAnsi="Arial"/>
          <w:sz w:val="22"/>
        </w:rPr>
        <w:t>your reality.</w:t>
      </w:r>
    </w:p>
    <w:p>
      <w:pPr>
        <w:spacing w:after="0"/>
      </w:pPr>
    </w:p>
    <w:p>
      <w:pPr>
        <w:spacing w:after="0"/>
      </w:pPr>
      <w:r>
        <w:rPr>
          <w:rFonts w:ascii="Arial" w:hAnsi="Arial"/>
          <w:color w:val="C0C0C0"/>
          <w:sz w:val="22"/>
        </w:rPr>
        <w:t>1:17:13</w:t>
      </w:r>
    </w:p>
    <w:p>
      <w:pPr>
        <w:spacing w:after="0"/>
      </w:pPr>
      <w:r>
        <w:rPr>
          <w:rFonts w:ascii="Arial" w:hAnsi="Arial"/>
          <w:sz w:val="22"/>
        </w:rPr>
        <w:t>Now every day, in every way, you grow more and more successful.</w:t>
      </w:r>
    </w:p>
    <w:p>
      <w:pPr>
        <w:spacing w:after="0"/>
      </w:pPr>
    </w:p>
    <w:p>
      <w:pPr>
        <w:spacing w:after="0"/>
      </w:pPr>
      <w:r>
        <w:rPr>
          <w:rFonts w:ascii="Arial" w:hAnsi="Arial"/>
          <w:color w:val="C0C0C0"/>
          <w:sz w:val="22"/>
        </w:rPr>
        <w:t>1:17:22</w:t>
      </w:r>
    </w:p>
    <w:p>
      <w:pPr>
        <w:spacing w:after="0"/>
      </w:pPr>
      <w:r>
        <w:rPr>
          <w:rFonts w:ascii="Arial" w:hAnsi="Arial"/>
          <w:sz w:val="22"/>
        </w:rPr>
        <w:t>Your creative thinking</w:t>
      </w:r>
    </w:p>
    <w:p>
      <w:pPr>
        <w:spacing w:after="0"/>
      </w:pPr>
    </w:p>
    <w:p>
      <w:pPr>
        <w:spacing w:after="0"/>
      </w:pPr>
      <w:r>
        <w:rPr>
          <w:rFonts w:ascii="Arial" w:hAnsi="Arial"/>
          <w:color w:val="C0C0C0"/>
          <w:sz w:val="22"/>
        </w:rPr>
        <w:t>1:17:24</w:t>
      </w:r>
    </w:p>
    <w:p>
      <w:pPr>
        <w:spacing w:after="0"/>
      </w:pPr>
      <w:r>
        <w:rPr>
          <w:rFonts w:ascii="Arial" w:hAnsi="Arial"/>
          <w:sz w:val="22"/>
        </w:rPr>
        <w:t>is now allowing you to manifest</w:t>
      </w:r>
    </w:p>
    <w:p>
      <w:pPr>
        <w:spacing w:after="0"/>
      </w:pPr>
    </w:p>
    <w:p>
      <w:pPr>
        <w:spacing w:after="0"/>
      </w:pPr>
      <w:r>
        <w:rPr>
          <w:rFonts w:ascii="Arial" w:hAnsi="Arial"/>
          <w:color w:val="C0C0C0"/>
          <w:sz w:val="22"/>
        </w:rPr>
        <w:t>1:17:27</w:t>
      </w:r>
    </w:p>
    <w:p>
      <w:pPr>
        <w:spacing w:after="0"/>
      </w:pPr>
      <w:r>
        <w:rPr>
          <w:rFonts w:ascii="Arial" w:hAnsi="Arial"/>
          <w:sz w:val="22"/>
        </w:rPr>
        <w:t>prosperity in all aspects of your life.</w:t>
      </w:r>
    </w:p>
    <w:p>
      <w:pPr>
        <w:spacing w:after="0"/>
      </w:pPr>
    </w:p>
    <w:p>
      <w:pPr>
        <w:spacing w:after="0"/>
      </w:pPr>
      <w:r>
        <w:rPr>
          <w:rFonts w:ascii="Arial" w:hAnsi="Arial"/>
          <w:color w:val="C0C0C0"/>
          <w:sz w:val="22"/>
        </w:rPr>
        <w:t>1:17:33</w:t>
      </w:r>
    </w:p>
    <w:p>
      <w:pPr>
        <w:spacing w:after="0"/>
      </w:pPr>
      <w:r>
        <w:rPr>
          <w:rFonts w:ascii="Arial" w:hAnsi="Arial"/>
          <w:sz w:val="22"/>
        </w:rPr>
        <w:t>You make money,</w:t>
      </w:r>
    </w:p>
    <w:p>
      <w:pPr>
        <w:spacing w:after="0"/>
      </w:pPr>
    </w:p>
    <w:p>
      <w:pPr>
        <w:spacing w:after="0"/>
      </w:pPr>
      <w:r>
        <w:rPr>
          <w:rFonts w:ascii="Arial" w:hAnsi="Arial"/>
          <w:color w:val="C0C0C0"/>
          <w:sz w:val="22"/>
        </w:rPr>
        <w:t>1:17:36</w:t>
      </w:r>
    </w:p>
    <w:p>
      <w:pPr>
        <w:spacing w:after="0"/>
      </w:pPr>
      <w:r>
        <w:rPr>
          <w:rFonts w:ascii="Arial" w:hAnsi="Arial"/>
          <w:sz w:val="22"/>
        </w:rPr>
        <w:t>you make large amounts of money, you create great well.</w:t>
      </w:r>
    </w:p>
    <w:p>
      <w:pPr>
        <w:spacing w:after="0"/>
      </w:pPr>
    </w:p>
    <w:p>
      <w:pPr>
        <w:spacing w:after="0"/>
      </w:pPr>
      <w:r>
        <w:rPr>
          <w:rFonts w:ascii="Arial" w:hAnsi="Arial"/>
          <w:color w:val="C0C0C0"/>
          <w:sz w:val="22"/>
        </w:rPr>
        <w:t>1:17:43</w:t>
      </w:r>
    </w:p>
    <w:p>
      <w:pPr>
        <w:spacing w:after="0"/>
      </w:pPr>
      <w:r>
        <w:rPr>
          <w:rFonts w:ascii="Arial" w:hAnsi="Arial"/>
          <w:sz w:val="22"/>
        </w:rPr>
        <w:t>You are a Money Magnet.</w:t>
      </w:r>
    </w:p>
    <w:p>
      <w:pPr>
        <w:spacing w:after="0"/>
      </w:pPr>
    </w:p>
    <w:p>
      <w:pPr>
        <w:spacing w:after="0"/>
      </w:pPr>
      <w:r>
        <w:rPr>
          <w:rFonts w:ascii="Arial" w:hAnsi="Arial"/>
          <w:color w:val="C0C0C0"/>
          <w:sz w:val="22"/>
        </w:rPr>
        <w:t>1:17:47</w:t>
      </w:r>
    </w:p>
    <w:p>
      <w:pPr>
        <w:spacing w:after="0"/>
      </w:pPr>
      <w:r>
        <w:rPr>
          <w:rFonts w:ascii="Arial" w:hAnsi="Arial"/>
          <w:sz w:val="22"/>
        </w:rPr>
        <w:t>You now do what you need to do to become ever</w:t>
      </w:r>
    </w:p>
    <w:p>
      <w:pPr>
        <w:spacing w:after="0"/>
      </w:pPr>
    </w:p>
    <w:p>
      <w:pPr>
        <w:spacing w:after="0"/>
      </w:pPr>
      <w:r>
        <w:rPr>
          <w:rFonts w:ascii="Arial" w:hAnsi="Arial"/>
          <w:color w:val="C0C0C0"/>
          <w:sz w:val="22"/>
        </w:rPr>
        <w:t>1:17:51</w:t>
      </w:r>
    </w:p>
    <w:p>
      <w:pPr>
        <w:spacing w:after="0"/>
      </w:pPr>
      <w:r>
        <w:rPr>
          <w:rFonts w:ascii="Arial" w:hAnsi="Arial"/>
          <w:sz w:val="22"/>
        </w:rPr>
        <w:t>more successful.</w:t>
      </w:r>
    </w:p>
    <w:p>
      <w:pPr>
        <w:spacing w:after="0"/>
      </w:pPr>
    </w:p>
    <w:p>
      <w:pPr>
        <w:spacing w:after="0"/>
      </w:pPr>
      <w:r>
        <w:rPr>
          <w:rFonts w:ascii="Arial" w:hAnsi="Arial"/>
          <w:color w:val="C0C0C0"/>
          <w:sz w:val="22"/>
        </w:rPr>
        <w:t>1:17:54</w:t>
      </w:r>
    </w:p>
    <w:p>
      <w:pPr>
        <w:spacing w:after="0"/>
      </w:pPr>
      <w:r>
        <w:rPr>
          <w:rFonts w:ascii="Arial" w:hAnsi="Arial"/>
          <w:sz w:val="22"/>
        </w:rPr>
        <w:t>abundance is your natural state of being.</w:t>
      </w:r>
    </w:p>
    <w:p>
      <w:pPr>
        <w:spacing w:after="0"/>
      </w:pPr>
    </w:p>
    <w:p>
      <w:pPr>
        <w:spacing w:after="0"/>
      </w:pPr>
      <w:r>
        <w:rPr>
          <w:rFonts w:ascii="Arial" w:hAnsi="Arial"/>
          <w:color w:val="C0C0C0"/>
          <w:sz w:val="22"/>
        </w:rPr>
        <w:t>1:18:00</w:t>
      </w:r>
    </w:p>
    <w:p>
      <w:pPr>
        <w:spacing w:after="0"/>
      </w:pPr>
      <w:r>
        <w:rPr>
          <w:rFonts w:ascii="Arial" w:hAnsi="Arial"/>
          <w:sz w:val="22"/>
        </w:rPr>
        <w:t>You now find it fun,</w:t>
      </w:r>
    </w:p>
    <w:p>
      <w:pPr>
        <w:spacing w:after="0"/>
      </w:pPr>
    </w:p>
    <w:p>
      <w:pPr>
        <w:spacing w:after="0"/>
      </w:pPr>
      <w:r>
        <w:rPr>
          <w:rFonts w:ascii="Arial" w:hAnsi="Arial"/>
          <w:color w:val="C0C0C0"/>
          <w:sz w:val="22"/>
        </w:rPr>
        <w:t>1:18:02</w:t>
      </w:r>
    </w:p>
    <w:p>
      <w:pPr>
        <w:spacing w:after="0"/>
      </w:pPr>
      <w:r>
        <w:rPr>
          <w:rFonts w:ascii="Arial" w:hAnsi="Arial"/>
          <w:sz w:val="22"/>
        </w:rPr>
        <w:t>easy and enjoyable. To achieve excellence in all</w:t>
      </w:r>
    </w:p>
    <w:p>
      <w:pPr>
        <w:spacing w:after="0"/>
      </w:pPr>
    </w:p>
    <w:p>
      <w:pPr>
        <w:spacing w:after="0"/>
      </w:pPr>
      <w:r>
        <w:rPr>
          <w:rFonts w:ascii="Arial" w:hAnsi="Arial"/>
          <w:color w:val="C0C0C0"/>
          <w:sz w:val="22"/>
        </w:rPr>
        <w:t>1:18:06</w:t>
      </w:r>
    </w:p>
    <w:p>
      <w:pPr>
        <w:spacing w:after="0"/>
      </w:pPr>
      <w:r>
        <w:rPr>
          <w:rFonts w:ascii="Arial" w:hAnsi="Arial"/>
          <w:sz w:val="22"/>
        </w:rPr>
        <w:t>areas of your life.</w:t>
      </w:r>
    </w:p>
    <w:p>
      <w:pPr>
        <w:spacing w:after="0"/>
      </w:pPr>
    </w:p>
    <w:p>
      <w:pPr>
        <w:spacing w:after="0"/>
      </w:pPr>
      <w:r>
        <w:rPr>
          <w:rFonts w:ascii="Arial" w:hAnsi="Arial"/>
          <w:color w:val="C0C0C0"/>
          <w:sz w:val="22"/>
        </w:rPr>
        <w:t>1:18:10</w:t>
      </w:r>
    </w:p>
    <w:p>
      <w:pPr>
        <w:spacing w:after="0"/>
      </w:pPr>
      <w:r>
        <w:rPr>
          <w:rFonts w:ascii="Arial" w:hAnsi="Arial"/>
          <w:sz w:val="22"/>
        </w:rPr>
        <w:t>You now attract positive and supportive</w:t>
      </w:r>
    </w:p>
    <w:p>
      <w:pPr>
        <w:spacing w:after="0"/>
      </w:pPr>
    </w:p>
    <w:p>
      <w:pPr>
        <w:spacing w:after="0"/>
      </w:pPr>
      <w:r>
        <w:rPr>
          <w:rFonts w:ascii="Arial" w:hAnsi="Arial"/>
          <w:color w:val="C0C0C0"/>
          <w:sz w:val="22"/>
        </w:rPr>
        <w:t>1:18:13</w:t>
      </w:r>
    </w:p>
    <w:p>
      <w:pPr>
        <w:spacing w:after="0"/>
      </w:pPr>
      <w:r>
        <w:rPr>
          <w:rFonts w:ascii="Arial" w:hAnsi="Arial"/>
          <w:sz w:val="22"/>
        </w:rPr>
        <w:t>people who help you to achieve your goal. You are motivated and determined to manifest your dream. You are energetic, powerful, enthusiastic, and determined to</w:t>
      </w:r>
    </w:p>
    <w:p>
      <w:pPr>
        <w:spacing w:after="0"/>
      </w:pPr>
    </w:p>
    <w:p>
      <w:pPr>
        <w:spacing w:after="0"/>
      </w:pPr>
      <w:r>
        <w:rPr>
          <w:rFonts w:ascii="Arial" w:hAnsi="Arial"/>
          <w:color w:val="C0C0C0"/>
          <w:sz w:val="22"/>
        </w:rPr>
        <w:t>1:18:31</w:t>
      </w:r>
    </w:p>
    <w:p>
      <w:pPr>
        <w:spacing w:after="0"/>
      </w:pPr>
      <w:r>
        <w:rPr>
          <w:rFonts w:ascii="Arial" w:hAnsi="Arial"/>
          <w:sz w:val="22"/>
        </w:rPr>
        <w:t>succeed.</w:t>
      </w:r>
    </w:p>
    <w:p>
      <w:pPr>
        <w:spacing w:after="0"/>
      </w:pPr>
    </w:p>
    <w:p>
      <w:pPr>
        <w:spacing w:after="0"/>
      </w:pPr>
      <w:r>
        <w:rPr>
          <w:rFonts w:ascii="Arial" w:hAnsi="Arial"/>
          <w:color w:val="C0C0C0"/>
          <w:sz w:val="22"/>
        </w:rPr>
        <w:t>1:18:34</w:t>
      </w:r>
    </w:p>
    <w:p>
      <w:pPr>
        <w:spacing w:after="0"/>
      </w:pPr>
      <w:r>
        <w:rPr>
          <w:rFonts w:ascii="Arial" w:hAnsi="Arial"/>
          <w:sz w:val="22"/>
        </w:rPr>
        <w:t>You are passionate and excited</w:t>
      </w:r>
    </w:p>
    <w:p>
      <w:pPr>
        <w:spacing w:after="0"/>
      </w:pPr>
    </w:p>
    <w:p>
      <w:pPr>
        <w:spacing w:after="0"/>
      </w:pPr>
      <w:r>
        <w:rPr>
          <w:rFonts w:ascii="Arial" w:hAnsi="Arial"/>
          <w:color w:val="C0C0C0"/>
          <w:sz w:val="22"/>
        </w:rPr>
        <w:t>1:18:36</w:t>
      </w:r>
    </w:p>
    <w:p>
      <w:pPr>
        <w:spacing w:after="0"/>
      </w:pPr>
      <w:r>
        <w:rPr>
          <w:rFonts w:ascii="Arial" w:hAnsi="Arial"/>
          <w:sz w:val="22"/>
        </w:rPr>
        <w:t>about being truly financially success. You remain focused and clear on manifesting your goal. Every day, in every way you're feeling more prosperous and abundant.</w:t>
      </w:r>
    </w:p>
    <w:p>
      <w:pPr>
        <w:spacing w:after="0"/>
      </w:pPr>
    </w:p>
    <w:p>
      <w:pPr>
        <w:spacing w:after="0"/>
      </w:pPr>
      <w:r>
        <w:rPr>
          <w:rFonts w:ascii="Arial" w:hAnsi="Arial"/>
          <w:color w:val="C0C0C0"/>
          <w:sz w:val="22"/>
        </w:rPr>
        <w:t>1:18:56</w:t>
      </w:r>
    </w:p>
    <w:p>
      <w:pPr>
        <w:spacing w:after="0"/>
      </w:pPr>
      <w:r>
        <w:rPr>
          <w:rFonts w:ascii="Arial" w:hAnsi="Arial"/>
          <w:sz w:val="22"/>
        </w:rPr>
        <w:t>Every morning, you wake up,</w:t>
      </w:r>
    </w:p>
    <w:p>
      <w:pPr>
        <w:spacing w:after="0"/>
      </w:pPr>
    </w:p>
    <w:p>
      <w:pPr>
        <w:spacing w:after="0"/>
      </w:pPr>
      <w:r>
        <w:rPr>
          <w:rFonts w:ascii="Arial" w:hAnsi="Arial"/>
          <w:color w:val="C0C0C0"/>
          <w:sz w:val="22"/>
        </w:rPr>
        <w:t>1:18:59</w:t>
      </w:r>
    </w:p>
    <w:p>
      <w:pPr>
        <w:spacing w:after="0"/>
      </w:pPr>
      <w:r>
        <w:rPr>
          <w:rFonts w:ascii="Arial" w:hAnsi="Arial"/>
          <w:sz w:val="22"/>
        </w:rPr>
        <w:t>flooded with feelings of motivation and enthusiasm.</w:t>
      </w:r>
    </w:p>
    <w:p>
      <w:pPr>
        <w:spacing w:after="0"/>
      </w:pPr>
    </w:p>
    <w:p>
      <w:pPr>
        <w:spacing w:after="0"/>
      </w:pPr>
      <w:r>
        <w:rPr>
          <w:rFonts w:ascii="Arial" w:hAnsi="Arial"/>
          <w:color w:val="C0C0C0"/>
          <w:sz w:val="22"/>
        </w:rPr>
        <w:t>1:19:06</w:t>
      </w:r>
    </w:p>
    <w:p>
      <w:pPr>
        <w:spacing w:after="0"/>
      </w:pPr>
      <w:r>
        <w:rPr>
          <w:rFonts w:ascii="Arial" w:hAnsi="Arial"/>
          <w:sz w:val="22"/>
        </w:rPr>
        <w:t>You practice seeing,</w:t>
      </w:r>
    </w:p>
    <w:p>
      <w:pPr>
        <w:spacing w:after="0"/>
      </w:pPr>
    </w:p>
    <w:p>
      <w:pPr>
        <w:spacing w:after="0"/>
      </w:pPr>
      <w:r>
        <w:rPr>
          <w:rFonts w:ascii="Arial" w:hAnsi="Arial"/>
          <w:color w:val="C0C0C0"/>
          <w:sz w:val="22"/>
        </w:rPr>
        <w:t>1:19:08</w:t>
      </w:r>
    </w:p>
    <w:p>
      <w:pPr>
        <w:spacing w:after="0"/>
      </w:pPr>
      <w:r>
        <w:rPr>
          <w:rFonts w:ascii="Arial" w:hAnsi="Arial"/>
          <w:sz w:val="22"/>
        </w:rPr>
        <w:t>hearing and feeling your perfect prosperity. With confidence and high self esteem. You now boldly claim your riches. You easily release the old unwanted to make way for the new.</w:t>
      </w:r>
    </w:p>
    <w:p>
      <w:pPr>
        <w:spacing w:after="0"/>
      </w:pPr>
    </w:p>
    <w:p>
      <w:pPr>
        <w:spacing w:after="0"/>
      </w:pPr>
      <w:r>
        <w:rPr>
          <w:rFonts w:ascii="Arial" w:hAnsi="Arial"/>
          <w:color w:val="C0C0C0"/>
          <w:sz w:val="22"/>
        </w:rPr>
        <w:t>1:19:30</w:t>
      </w:r>
    </w:p>
    <w:p>
      <w:pPr>
        <w:spacing w:after="0"/>
      </w:pPr>
      <w:r>
        <w:rPr>
          <w:rFonts w:ascii="Arial" w:hAnsi="Arial"/>
          <w:sz w:val="22"/>
        </w:rPr>
        <w:t>Your bills are paid on time</w:t>
      </w:r>
    </w:p>
    <w:p>
      <w:pPr>
        <w:spacing w:after="0"/>
      </w:pPr>
    </w:p>
    <w:p>
      <w:pPr>
        <w:spacing w:after="0"/>
      </w:pPr>
      <w:r>
        <w:rPr>
          <w:rFonts w:ascii="Arial" w:hAnsi="Arial"/>
          <w:color w:val="C0C0C0"/>
          <w:sz w:val="22"/>
        </w:rPr>
        <w:t>1:19:33</w:t>
      </w:r>
    </w:p>
    <w:p>
      <w:pPr>
        <w:spacing w:after="0"/>
      </w:pPr>
      <w:r>
        <w:rPr>
          <w:rFonts w:ascii="Arial" w:hAnsi="Arial"/>
          <w:sz w:val="22"/>
        </w:rPr>
        <w:t>and with love and gratitude. You</w:t>
      </w:r>
    </w:p>
    <w:p>
      <w:pPr>
        <w:spacing w:after="0"/>
      </w:pPr>
    </w:p>
    <w:p>
      <w:pPr>
        <w:spacing w:after="0"/>
      </w:pPr>
      <w:r>
        <w:rPr>
          <w:rFonts w:ascii="Arial" w:hAnsi="Arial"/>
          <w:color w:val="C0C0C0"/>
          <w:sz w:val="22"/>
        </w:rPr>
        <w:t>1:19:38</w:t>
      </w:r>
    </w:p>
    <w:p>
      <w:pPr>
        <w:spacing w:after="0"/>
      </w:pPr>
      <w:r>
        <w:rPr>
          <w:rFonts w:ascii="Arial" w:hAnsi="Arial"/>
          <w:sz w:val="22"/>
        </w:rPr>
        <w:t>are a revenue generating machine.</w:t>
      </w:r>
    </w:p>
    <w:p>
      <w:pPr>
        <w:spacing w:after="0"/>
      </w:pPr>
    </w:p>
    <w:p>
      <w:pPr>
        <w:spacing w:after="0"/>
      </w:pPr>
      <w:r>
        <w:rPr>
          <w:rFonts w:ascii="Arial" w:hAnsi="Arial"/>
          <w:color w:val="C0C0C0"/>
          <w:sz w:val="22"/>
        </w:rPr>
        <w:t>1:19:43</w:t>
      </w:r>
    </w:p>
    <w:p>
      <w:pPr>
        <w:spacing w:after="0"/>
      </w:pPr>
      <w:r>
        <w:rPr>
          <w:rFonts w:ascii="Arial" w:hAnsi="Arial"/>
          <w:sz w:val="22"/>
        </w:rPr>
        <w:t>You love what you do and you do it as a labor of love. With fun and laughter you easily and effortlessly handle your finances.</w:t>
      </w:r>
    </w:p>
    <w:p>
      <w:pPr>
        <w:spacing w:after="0"/>
      </w:pPr>
    </w:p>
    <w:p>
      <w:pPr>
        <w:spacing w:after="0"/>
      </w:pPr>
      <w:r>
        <w:rPr>
          <w:rFonts w:ascii="Arial" w:hAnsi="Arial"/>
          <w:color w:val="C0C0C0"/>
          <w:sz w:val="22"/>
        </w:rPr>
        <w:t>1:19:58</w:t>
      </w:r>
    </w:p>
    <w:p>
      <w:pPr>
        <w:spacing w:after="0"/>
      </w:pPr>
      <w:r>
        <w:rPr>
          <w:rFonts w:ascii="Arial" w:hAnsi="Arial"/>
          <w:sz w:val="22"/>
        </w:rPr>
        <w:t>You love Making money</w:t>
      </w:r>
    </w:p>
    <w:p>
      <w:pPr>
        <w:spacing w:after="0"/>
      </w:pPr>
    </w:p>
    <w:p>
      <w:pPr>
        <w:spacing w:after="0"/>
      </w:pPr>
      <w:r>
        <w:rPr>
          <w:rFonts w:ascii="Arial" w:hAnsi="Arial"/>
          <w:color w:val="C0C0C0"/>
          <w:sz w:val="22"/>
        </w:rPr>
        <w:t>1:20:01</w:t>
      </w:r>
    </w:p>
    <w:p>
      <w:pPr>
        <w:spacing w:after="0"/>
      </w:pPr>
      <w:r>
        <w:rPr>
          <w:rFonts w:ascii="Arial" w:hAnsi="Arial"/>
          <w:sz w:val="22"/>
        </w:rPr>
        <w:t>because you deserve your well.</w:t>
      </w:r>
    </w:p>
    <w:p>
      <w:pPr>
        <w:spacing w:after="0"/>
      </w:pPr>
    </w:p>
    <w:p>
      <w:pPr>
        <w:spacing w:after="0"/>
      </w:pPr>
      <w:r>
        <w:rPr>
          <w:rFonts w:ascii="Arial" w:hAnsi="Arial"/>
          <w:color w:val="C0C0C0"/>
          <w:sz w:val="22"/>
        </w:rPr>
        <w:t>1:20:05</w:t>
      </w:r>
    </w:p>
    <w:p>
      <w:pPr>
        <w:spacing w:after="0"/>
      </w:pPr>
      <w:r>
        <w:rPr>
          <w:rFonts w:ascii="Arial" w:hAnsi="Arial"/>
          <w:sz w:val="22"/>
        </w:rPr>
        <w:t>You are grateful for your ever increasing absolute financial freedom.</w:t>
      </w:r>
    </w:p>
    <w:p>
      <w:pPr>
        <w:spacing w:after="0"/>
      </w:pPr>
    </w:p>
    <w:p>
      <w:pPr>
        <w:spacing w:after="0"/>
      </w:pPr>
      <w:r>
        <w:rPr>
          <w:rFonts w:ascii="Arial" w:hAnsi="Arial"/>
          <w:color w:val="C0C0C0"/>
          <w:sz w:val="22"/>
        </w:rPr>
        <w:t>1:20:13</w:t>
      </w:r>
    </w:p>
    <w:p>
      <w:pPr>
        <w:spacing w:after="0"/>
      </w:pPr>
      <w:r>
        <w:rPr>
          <w:rFonts w:ascii="Arial" w:hAnsi="Arial"/>
          <w:sz w:val="22"/>
        </w:rPr>
        <w:t>Every day, you are learning</w:t>
      </w:r>
    </w:p>
    <w:p>
      <w:pPr>
        <w:spacing w:after="0"/>
      </w:pPr>
    </w:p>
    <w:p>
      <w:pPr>
        <w:spacing w:after="0"/>
      </w:pPr>
      <w:r>
        <w:rPr>
          <w:rFonts w:ascii="Arial" w:hAnsi="Arial"/>
          <w:color w:val="C0C0C0"/>
          <w:sz w:val="22"/>
        </w:rPr>
        <w:t>1:20:15</w:t>
      </w:r>
    </w:p>
    <w:p>
      <w:pPr>
        <w:spacing w:after="0"/>
      </w:pPr>
      <w:r>
        <w:rPr>
          <w:rFonts w:ascii="Arial" w:hAnsi="Arial"/>
          <w:sz w:val="22"/>
        </w:rPr>
        <w:t>that there's more than enough to share, spare, spend and say,</w:t>
      </w:r>
    </w:p>
    <w:p>
      <w:pPr>
        <w:spacing w:after="0"/>
      </w:pPr>
    </w:p>
    <w:p>
      <w:pPr>
        <w:spacing w:after="0"/>
      </w:pPr>
      <w:r>
        <w:rPr>
          <w:rFonts w:ascii="Arial" w:hAnsi="Arial"/>
          <w:color w:val="C0C0C0"/>
          <w:sz w:val="22"/>
        </w:rPr>
        <w:t>1:20:23</w:t>
      </w:r>
    </w:p>
    <w:p>
      <w:pPr>
        <w:spacing w:after="0"/>
      </w:pPr>
      <w:r>
        <w:rPr>
          <w:rFonts w:ascii="Arial" w:hAnsi="Arial"/>
          <w:sz w:val="22"/>
        </w:rPr>
        <w:t>with a positive and</w:t>
      </w:r>
    </w:p>
    <w:p>
      <w:pPr>
        <w:spacing w:after="0"/>
      </w:pPr>
    </w:p>
    <w:p>
      <w:pPr>
        <w:spacing w:after="0"/>
      </w:pPr>
      <w:r>
        <w:rPr>
          <w:rFonts w:ascii="Arial" w:hAnsi="Arial"/>
          <w:color w:val="C0C0C0"/>
          <w:sz w:val="22"/>
        </w:rPr>
        <w:t>1:20:25</w:t>
      </w:r>
    </w:p>
    <w:p>
      <w:pPr>
        <w:spacing w:after="0"/>
      </w:pPr>
      <w:r>
        <w:rPr>
          <w:rFonts w:ascii="Arial" w:hAnsi="Arial"/>
          <w:sz w:val="22"/>
        </w:rPr>
        <w:t>optimistic attitude, you graciously give back from what</w:t>
      </w:r>
    </w:p>
    <w:p>
      <w:pPr>
        <w:spacing w:after="0"/>
      </w:pPr>
    </w:p>
    <w:p>
      <w:pPr>
        <w:spacing w:after="0"/>
      </w:pPr>
      <w:r>
        <w:rPr>
          <w:rFonts w:ascii="Arial" w:hAnsi="Arial"/>
          <w:color w:val="C0C0C0"/>
          <w:sz w:val="22"/>
        </w:rPr>
        <w:t>1:20:29</w:t>
      </w:r>
    </w:p>
    <w:p>
      <w:pPr>
        <w:spacing w:after="0"/>
      </w:pPr>
      <w:r>
        <w:rPr>
          <w:rFonts w:ascii="Arial" w:hAnsi="Arial"/>
          <w:sz w:val="22"/>
        </w:rPr>
        <w:t>you receive.</w:t>
      </w:r>
    </w:p>
    <w:p>
      <w:pPr>
        <w:spacing w:after="0"/>
      </w:pPr>
    </w:p>
    <w:p>
      <w:pPr>
        <w:spacing w:after="0"/>
      </w:pPr>
      <w:r>
        <w:rPr>
          <w:rFonts w:ascii="Arial" w:hAnsi="Arial"/>
          <w:color w:val="C0C0C0"/>
          <w:sz w:val="22"/>
        </w:rPr>
        <w:t>1:20:32</w:t>
      </w:r>
    </w:p>
    <w:p>
      <w:pPr>
        <w:spacing w:after="0"/>
      </w:pPr>
      <w:r>
        <w:rPr>
          <w:rFonts w:ascii="Arial" w:hAnsi="Arial"/>
          <w:sz w:val="22"/>
        </w:rPr>
        <w:t>With trust and faith, you now release the whole to make way for the NIF. You now follow in the footsteps of the most loving and philanthropic people. You're well allows you to enjoy the responsibilities of caring for yourself,</w:t>
      </w:r>
    </w:p>
    <w:p>
      <w:pPr>
        <w:spacing w:after="0"/>
      </w:pPr>
    </w:p>
    <w:p>
      <w:pPr>
        <w:spacing w:after="0"/>
      </w:pPr>
      <w:r>
        <w:rPr>
          <w:rFonts w:ascii="Arial" w:hAnsi="Arial"/>
          <w:color w:val="C0C0C0"/>
          <w:sz w:val="22"/>
        </w:rPr>
        <w:t>1:20:54</w:t>
      </w:r>
    </w:p>
    <w:p>
      <w:pPr>
        <w:spacing w:after="0"/>
      </w:pPr>
      <w:r>
        <w:rPr>
          <w:rFonts w:ascii="Arial" w:hAnsi="Arial"/>
          <w:sz w:val="22"/>
        </w:rPr>
        <w:t>your family and anyone else you choose.</w:t>
      </w:r>
    </w:p>
    <w:p>
      <w:pPr>
        <w:spacing w:after="0"/>
      </w:pPr>
    </w:p>
    <w:p>
      <w:pPr>
        <w:spacing w:after="0"/>
      </w:pPr>
      <w:r>
        <w:rPr>
          <w:rFonts w:ascii="Arial" w:hAnsi="Arial"/>
          <w:color w:val="C0C0C0"/>
          <w:sz w:val="22"/>
        </w:rPr>
        <w:t>1:20:58</w:t>
      </w:r>
    </w:p>
    <w:p>
      <w:pPr>
        <w:spacing w:after="0"/>
      </w:pPr>
      <w:r>
        <w:rPr>
          <w:rFonts w:ascii="Arial" w:hAnsi="Arial"/>
          <w:sz w:val="22"/>
        </w:rPr>
        <w:t>You now find yourself more worthy and deserving of well, success.</w:t>
      </w:r>
    </w:p>
    <w:p>
      <w:pPr>
        <w:spacing w:after="0"/>
      </w:pPr>
    </w:p>
    <w:p>
      <w:pPr>
        <w:spacing w:after="0"/>
      </w:pPr>
      <w:r>
        <w:rPr>
          <w:rFonts w:ascii="Arial" w:hAnsi="Arial"/>
          <w:color w:val="C0C0C0"/>
          <w:sz w:val="22"/>
        </w:rPr>
        <w:t>1:21:05</w:t>
      </w:r>
    </w:p>
    <w:p>
      <w:pPr>
        <w:spacing w:after="0"/>
      </w:pPr>
      <w:r>
        <w:rPr>
          <w:rFonts w:ascii="Arial" w:hAnsi="Arial"/>
          <w:sz w:val="22"/>
        </w:rPr>
        <w:t>The nature of the universe</w:t>
      </w:r>
    </w:p>
    <w:p>
      <w:pPr>
        <w:spacing w:after="0"/>
      </w:pPr>
    </w:p>
    <w:p>
      <w:pPr>
        <w:spacing w:after="0"/>
      </w:pPr>
      <w:r>
        <w:rPr>
          <w:rFonts w:ascii="Arial" w:hAnsi="Arial"/>
          <w:color w:val="C0C0C0"/>
          <w:sz w:val="22"/>
        </w:rPr>
        <w:t>1:21:07</w:t>
      </w:r>
    </w:p>
    <w:p>
      <w:pPr>
        <w:spacing w:after="0"/>
      </w:pPr>
      <w:r>
        <w:rPr>
          <w:rFonts w:ascii="Arial" w:hAnsi="Arial"/>
          <w:sz w:val="22"/>
        </w:rPr>
        <w:t>is one that supplies well, and abundance to all who are willing to re see</w:t>
      </w:r>
    </w:p>
    <w:p>
      <w:pPr>
        <w:spacing w:after="0"/>
      </w:pPr>
    </w:p>
    <w:p>
      <w:pPr>
        <w:spacing w:after="0"/>
      </w:pPr>
      <w:r>
        <w:rPr>
          <w:rFonts w:ascii="Arial" w:hAnsi="Arial"/>
          <w:color w:val="C0C0C0"/>
          <w:sz w:val="22"/>
        </w:rPr>
        <w:t>1:21:14</w:t>
      </w:r>
    </w:p>
    <w:p>
      <w:pPr>
        <w:spacing w:after="0"/>
      </w:pPr>
      <w:r>
        <w:rPr>
          <w:rFonts w:ascii="Arial" w:hAnsi="Arial"/>
          <w:sz w:val="22"/>
        </w:rPr>
        <w:t>you now allow yourself to enjoy the</w:t>
      </w:r>
    </w:p>
    <w:p>
      <w:pPr>
        <w:spacing w:after="0"/>
      </w:pPr>
    </w:p>
    <w:p>
      <w:pPr>
        <w:spacing w:after="0"/>
      </w:pPr>
      <w:r>
        <w:rPr>
          <w:rFonts w:ascii="Arial" w:hAnsi="Arial"/>
          <w:color w:val="C0C0C0"/>
          <w:sz w:val="22"/>
        </w:rPr>
        <w:t>1:21:17</w:t>
      </w:r>
    </w:p>
    <w:p>
      <w:pPr>
        <w:spacing w:after="0"/>
      </w:pPr>
      <w:r>
        <w:rPr>
          <w:rFonts w:ascii="Arial" w:hAnsi="Arial"/>
          <w:sz w:val="22"/>
        </w:rPr>
        <w:t>wealth that you create.</w:t>
      </w:r>
    </w:p>
    <w:p>
      <w:pPr>
        <w:spacing w:after="0"/>
      </w:pPr>
    </w:p>
    <w:p>
      <w:pPr>
        <w:spacing w:after="0"/>
      </w:pPr>
      <w:r>
        <w:rPr>
          <w:rFonts w:ascii="Arial" w:hAnsi="Arial"/>
          <w:color w:val="C0C0C0"/>
          <w:sz w:val="22"/>
        </w:rPr>
        <w:t>1:21:20</w:t>
      </w:r>
    </w:p>
    <w:p>
      <w:pPr>
        <w:spacing w:after="0"/>
      </w:pPr>
      <w:r>
        <w:rPr>
          <w:rFonts w:ascii="Arial" w:hAnsi="Arial"/>
          <w:sz w:val="22"/>
        </w:rPr>
        <w:t>You now easily attract new opportunities that lead to ever greater success.</w:t>
      </w:r>
    </w:p>
    <w:p>
      <w:pPr>
        <w:spacing w:after="0"/>
      </w:pPr>
    </w:p>
    <w:p>
      <w:pPr>
        <w:spacing w:after="0"/>
      </w:pPr>
      <w:r>
        <w:rPr>
          <w:rFonts w:ascii="Arial" w:hAnsi="Arial"/>
          <w:color w:val="C0C0C0"/>
          <w:sz w:val="22"/>
        </w:rPr>
        <w:t>1:21:28</w:t>
      </w:r>
    </w:p>
    <w:p>
      <w:pPr>
        <w:spacing w:after="0"/>
      </w:pPr>
      <w:r>
        <w:rPr>
          <w:rFonts w:ascii="Arial" w:hAnsi="Arial"/>
          <w:sz w:val="22"/>
        </w:rPr>
        <w:t>Your outgoing and friendly nature helps</w:t>
      </w:r>
    </w:p>
    <w:p>
      <w:pPr>
        <w:spacing w:after="0"/>
      </w:pPr>
    </w:p>
    <w:p>
      <w:pPr>
        <w:spacing w:after="0"/>
      </w:pPr>
      <w:r>
        <w:rPr>
          <w:rFonts w:ascii="Arial" w:hAnsi="Arial"/>
          <w:color w:val="C0C0C0"/>
          <w:sz w:val="22"/>
        </w:rPr>
        <w:t>1:21:32</w:t>
      </w:r>
    </w:p>
    <w:p>
      <w:pPr>
        <w:spacing w:after="0"/>
      </w:pPr>
      <w:r>
        <w:rPr>
          <w:rFonts w:ascii="Arial" w:hAnsi="Arial"/>
          <w:sz w:val="22"/>
        </w:rPr>
        <w:t>people to respond positively to</w:t>
      </w:r>
    </w:p>
    <w:p>
      <w:pPr>
        <w:spacing w:after="0"/>
      </w:pPr>
    </w:p>
    <w:p>
      <w:pPr>
        <w:spacing w:after="0"/>
      </w:pPr>
      <w:r>
        <w:rPr>
          <w:rFonts w:ascii="Arial" w:hAnsi="Arial"/>
          <w:color w:val="C0C0C0"/>
          <w:sz w:val="22"/>
        </w:rPr>
        <w:t>1:21:37</w:t>
      </w:r>
    </w:p>
    <w:p>
      <w:pPr>
        <w:spacing w:after="0"/>
      </w:pPr>
      <w:r>
        <w:rPr>
          <w:rFonts w:ascii="Arial" w:hAnsi="Arial"/>
          <w:sz w:val="22"/>
        </w:rPr>
        <w:t>now imagine that you've just</w:t>
      </w:r>
    </w:p>
    <w:p>
      <w:pPr>
        <w:spacing w:after="0"/>
      </w:pPr>
    </w:p>
    <w:p>
      <w:pPr>
        <w:spacing w:after="0"/>
      </w:pPr>
      <w:r>
        <w:rPr>
          <w:rFonts w:ascii="Arial" w:hAnsi="Arial"/>
          <w:color w:val="C0C0C0"/>
          <w:sz w:val="22"/>
        </w:rPr>
        <w:t>1:21:39</w:t>
      </w:r>
    </w:p>
    <w:p>
      <w:pPr>
        <w:spacing w:after="0"/>
      </w:pPr>
      <w:r>
        <w:rPr>
          <w:rFonts w:ascii="Arial" w:hAnsi="Arial"/>
          <w:sz w:val="22"/>
        </w:rPr>
        <w:t>had a wonderful rest and the beach and that you stand up and walk down the waters that feel the power of the waves washing in upon the shore, the vastness of the sky and the warm sun shining down upon feel as if you are already truly successful. Well, living a life of prosperity and abundance is you feel this, you'll repeat the following suggestions in your mind. You'll let your thoughts echo out over the waters, to double back in upon themselves,</w:t>
      </w:r>
    </w:p>
    <w:p>
      <w:pPr>
        <w:spacing w:after="0"/>
      </w:pPr>
    </w:p>
    <w:p>
      <w:pPr>
        <w:spacing w:after="0"/>
      </w:pPr>
      <w:r>
        <w:rPr>
          <w:rFonts w:ascii="Arial" w:hAnsi="Arial"/>
          <w:color w:val="C0C0C0"/>
          <w:sz w:val="22"/>
        </w:rPr>
        <w:t>1:22:23</w:t>
      </w:r>
    </w:p>
    <w:p>
      <w:pPr>
        <w:spacing w:after="0"/>
      </w:pPr>
      <w:r>
        <w:rPr>
          <w:rFonts w:ascii="Arial" w:hAnsi="Arial"/>
          <w:sz w:val="22"/>
        </w:rPr>
        <w:t>to fill your mind to become your</w:t>
      </w:r>
    </w:p>
    <w:p>
      <w:pPr>
        <w:spacing w:after="0"/>
      </w:pPr>
    </w:p>
    <w:p>
      <w:pPr>
        <w:spacing w:after="0"/>
      </w:pPr>
      <w:r>
        <w:rPr>
          <w:rFonts w:ascii="Arial" w:hAnsi="Arial"/>
          <w:color w:val="C0C0C0"/>
          <w:sz w:val="22"/>
        </w:rPr>
        <w:t>1:22:26</w:t>
      </w:r>
    </w:p>
    <w:p>
      <w:pPr>
        <w:spacing w:after="0"/>
      </w:pPr>
      <w:r>
        <w:rPr>
          <w:rFonts w:ascii="Arial" w:hAnsi="Arial"/>
          <w:sz w:val="22"/>
        </w:rPr>
        <w:t>reality.</w:t>
      </w:r>
    </w:p>
    <w:p>
      <w:pPr>
        <w:spacing w:after="0"/>
      </w:pPr>
    </w:p>
    <w:p>
      <w:pPr>
        <w:spacing w:after="0"/>
      </w:pPr>
      <w:r>
        <w:rPr>
          <w:rFonts w:ascii="Arial" w:hAnsi="Arial"/>
          <w:color w:val="C0C0C0"/>
          <w:sz w:val="22"/>
        </w:rPr>
        <w:t>1:22:32</w:t>
      </w:r>
    </w:p>
    <w:p>
      <w:pPr>
        <w:spacing w:after="0"/>
      </w:pPr>
      <w:r>
        <w:rPr>
          <w:rFonts w:ascii="Arial" w:hAnsi="Arial"/>
          <w:sz w:val="22"/>
        </w:rPr>
        <w:t>Every day, in every way I grow more and more successful. My creative thinking is now allowing me to manifest prosperity in all aspects of my life.</w:t>
      </w:r>
    </w:p>
    <w:p>
      <w:pPr>
        <w:spacing w:after="0"/>
      </w:pPr>
    </w:p>
    <w:p>
      <w:pPr>
        <w:spacing w:after="0"/>
      </w:pPr>
      <w:r>
        <w:rPr>
          <w:rFonts w:ascii="Arial" w:hAnsi="Arial"/>
          <w:color w:val="C0C0C0"/>
          <w:sz w:val="22"/>
        </w:rPr>
        <w:t>1:22:51</w:t>
      </w:r>
    </w:p>
    <w:p>
      <w:pPr>
        <w:spacing w:after="0"/>
      </w:pPr>
      <w:r>
        <w:rPr>
          <w:rFonts w:ascii="Arial" w:hAnsi="Arial"/>
          <w:sz w:val="22"/>
        </w:rPr>
        <w:t>I make money, I make</w:t>
      </w:r>
    </w:p>
    <w:p>
      <w:pPr>
        <w:spacing w:after="0"/>
      </w:pPr>
    </w:p>
    <w:p>
      <w:pPr>
        <w:spacing w:after="0"/>
      </w:pPr>
      <w:r>
        <w:rPr>
          <w:rFonts w:ascii="Arial" w:hAnsi="Arial"/>
          <w:color w:val="C0C0C0"/>
          <w:sz w:val="22"/>
        </w:rPr>
        <w:t>1:22:53</w:t>
      </w:r>
    </w:p>
    <w:p>
      <w:pPr>
        <w:spacing w:after="0"/>
      </w:pPr>
      <w:r>
        <w:rPr>
          <w:rFonts w:ascii="Arial" w:hAnsi="Arial"/>
          <w:sz w:val="22"/>
        </w:rPr>
        <w:t>large amounts of money. I create exceptional success. I am</w:t>
      </w:r>
    </w:p>
    <w:p>
      <w:pPr>
        <w:spacing w:after="0"/>
      </w:pPr>
    </w:p>
    <w:p>
      <w:pPr>
        <w:spacing w:after="0"/>
      </w:pPr>
      <w:r>
        <w:rPr>
          <w:rFonts w:ascii="Arial" w:hAnsi="Arial"/>
          <w:color w:val="C0C0C0"/>
          <w:sz w:val="22"/>
        </w:rPr>
        <w:t>1:23:02</w:t>
      </w:r>
    </w:p>
    <w:p>
      <w:pPr>
        <w:spacing w:after="0"/>
      </w:pPr>
      <w:r>
        <w:rPr>
          <w:rFonts w:ascii="Arial" w:hAnsi="Arial"/>
          <w:sz w:val="22"/>
        </w:rPr>
        <w:t>a Money Magnet.</w:t>
      </w:r>
    </w:p>
    <w:p>
      <w:pPr>
        <w:spacing w:after="0"/>
      </w:pPr>
    </w:p>
    <w:p>
      <w:pPr>
        <w:spacing w:after="0"/>
      </w:pPr>
      <w:r>
        <w:rPr>
          <w:rFonts w:ascii="Arial" w:hAnsi="Arial"/>
          <w:color w:val="C0C0C0"/>
          <w:sz w:val="22"/>
        </w:rPr>
        <w:t>1:23:06</w:t>
      </w:r>
    </w:p>
    <w:p>
      <w:pPr>
        <w:spacing w:after="0"/>
      </w:pPr>
      <w:r>
        <w:rPr>
          <w:rFonts w:ascii="Arial" w:hAnsi="Arial"/>
          <w:sz w:val="22"/>
        </w:rPr>
        <w:t>And now do what I need to do to become ever more successful.</w:t>
      </w:r>
    </w:p>
    <w:p>
      <w:pPr>
        <w:spacing w:after="0"/>
      </w:pPr>
    </w:p>
    <w:p>
      <w:pPr>
        <w:spacing w:after="0"/>
      </w:pPr>
      <w:r>
        <w:rPr>
          <w:rFonts w:ascii="Arial" w:hAnsi="Arial"/>
          <w:color w:val="C0C0C0"/>
          <w:sz w:val="22"/>
        </w:rPr>
        <w:t>1:23:14</w:t>
      </w:r>
    </w:p>
    <w:p>
      <w:pPr>
        <w:spacing w:after="0"/>
      </w:pPr>
      <w:r>
        <w:rPr>
          <w:rFonts w:ascii="Arial" w:hAnsi="Arial"/>
          <w:sz w:val="22"/>
        </w:rPr>
        <w:t>abundance is my natural state of being</w:t>
      </w:r>
    </w:p>
    <w:p>
      <w:pPr>
        <w:spacing w:after="0"/>
      </w:pPr>
    </w:p>
    <w:p>
      <w:pPr>
        <w:spacing w:after="0"/>
      </w:pPr>
      <w:r>
        <w:rPr>
          <w:rFonts w:ascii="Arial" w:hAnsi="Arial"/>
          <w:color w:val="C0C0C0"/>
          <w:sz w:val="22"/>
        </w:rPr>
        <w:t>1:23:19</w:t>
      </w:r>
    </w:p>
    <w:p>
      <w:pPr>
        <w:spacing w:after="0"/>
      </w:pPr>
      <w:r>
        <w:rPr>
          <w:rFonts w:ascii="Arial" w:hAnsi="Arial"/>
          <w:sz w:val="22"/>
        </w:rPr>
        <w:t>an alpha find it fun, easy and enjoyable to achieve</w:t>
      </w:r>
    </w:p>
    <w:p>
      <w:pPr>
        <w:spacing w:after="0"/>
      </w:pPr>
    </w:p>
    <w:p>
      <w:pPr>
        <w:spacing w:after="0"/>
      </w:pPr>
      <w:r>
        <w:rPr>
          <w:rFonts w:ascii="Arial" w:hAnsi="Arial"/>
          <w:color w:val="C0C0C0"/>
          <w:sz w:val="22"/>
        </w:rPr>
        <w:t>1:23:23</w:t>
      </w:r>
    </w:p>
    <w:p>
      <w:pPr>
        <w:spacing w:after="0"/>
      </w:pPr>
      <w:r>
        <w:rPr>
          <w:rFonts w:ascii="Arial" w:hAnsi="Arial"/>
          <w:sz w:val="22"/>
        </w:rPr>
        <w:t>excellence in all areas of my life.</w:t>
      </w:r>
    </w:p>
    <w:p>
      <w:pPr>
        <w:spacing w:after="0"/>
      </w:pPr>
    </w:p>
    <w:p>
      <w:pPr>
        <w:spacing w:after="0"/>
      </w:pPr>
      <w:r>
        <w:rPr>
          <w:rFonts w:ascii="Arial" w:hAnsi="Arial"/>
          <w:color w:val="C0C0C0"/>
          <w:sz w:val="22"/>
        </w:rPr>
        <w:t>1:23:29</w:t>
      </w:r>
    </w:p>
    <w:p>
      <w:pPr>
        <w:spacing w:after="0"/>
      </w:pPr>
      <w:r>
        <w:rPr>
          <w:rFonts w:ascii="Arial" w:hAnsi="Arial"/>
          <w:sz w:val="22"/>
        </w:rPr>
        <w:t>I now attract positive and supportive people</w:t>
      </w:r>
    </w:p>
    <w:p>
      <w:pPr>
        <w:spacing w:after="0"/>
      </w:pPr>
    </w:p>
    <w:p>
      <w:pPr>
        <w:spacing w:after="0"/>
      </w:pPr>
      <w:r>
        <w:rPr>
          <w:rFonts w:ascii="Arial" w:hAnsi="Arial"/>
          <w:color w:val="C0C0C0"/>
          <w:sz w:val="22"/>
        </w:rPr>
        <w:t>1:23:33</w:t>
      </w:r>
    </w:p>
    <w:p>
      <w:pPr>
        <w:spacing w:after="0"/>
      </w:pPr>
      <w:r>
        <w:rPr>
          <w:rFonts w:ascii="Arial" w:hAnsi="Arial"/>
          <w:sz w:val="22"/>
        </w:rPr>
        <w:t>who helped me to achieve my goals.</w:t>
      </w:r>
    </w:p>
    <w:p>
      <w:pPr>
        <w:spacing w:after="0"/>
      </w:pPr>
    </w:p>
    <w:p>
      <w:pPr>
        <w:spacing w:after="0"/>
      </w:pPr>
      <w:r>
        <w:rPr>
          <w:rFonts w:ascii="Arial" w:hAnsi="Arial"/>
          <w:color w:val="C0C0C0"/>
          <w:sz w:val="22"/>
        </w:rPr>
        <w:t>1:23:39</w:t>
      </w:r>
    </w:p>
    <w:p>
      <w:pPr>
        <w:spacing w:after="0"/>
      </w:pPr>
      <w:r>
        <w:rPr>
          <w:rFonts w:ascii="Arial" w:hAnsi="Arial"/>
          <w:sz w:val="22"/>
        </w:rPr>
        <w:t>I am motivated and determined to manifest my dreams. I am energetic, powerful, enthusiastic and determined to succeed. I am passionate and excited about being truly financially successful. I remain focused and clear on manifesting my goal. Every day, in every way I am feeling more</w:t>
      </w:r>
    </w:p>
    <w:p>
      <w:pPr>
        <w:spacing w:after="0"/>
      </w:pPr>
    </w:p>
    <w:p>
      <w:pPr>
        <w:spacing w:after="0"/>
      </w:pPr>
      <w:r>
        <w:rPr>
          <w:rFonts w:ascii="Arial" w:hAnsi="Arial"/>
          <w:color w:val="C0C0C0"/>
          <w:sz w:val="22"/>
        </w:rPr>
        <w:t>1:24:12</w:t>
      </w:r>
    </w:p>
    <w:p>
      <w:pPr>
        <w:spacing w:after="0"/>
      </w:pPr>
      <w:r>
        <w:rPr>
          <w:rFonts w:ascii="Arial" w:hAnsi="Arial"/>
          <w:sz w:val="22"/>
        </w:rPr>
        <w:t>prosperous and abundant.</w:t>
      </w:r>
    </w:p>
    <w:p>
      <w:pPr>
        <w:spacing w:after="0"/>
      </w:pPr>
    </w:p>
    <w:p>
      <w:pPr>
        <w:spacing w:after="0"/>
      </w:pPr>
      <w:r>
        <w:rPr>
          <w:rFonts w:ascii="Arial" w:hAnsi="Arial"/>
          <w:color w:val="C0C0C0"/>
          <w:sz w:val="22"/>
        </w:rPr>
        <w:t>1:24:16</w:t>
      </w:r>
    </w:p>
    <w:p>
      <w:pPr>
        <w:spacing w:after="0"/>
      </w:pPr>
      <w:r>
        <w:rPr>
          <w:rFonts w:ascii="Arial" w:hAnsi="Arial"/>
          <w:sz w:val="22"/>
        </w:rPr>
        <w:t>Every morning I wake up and then loaded with feelings of motivation and enthusiasm. I practice see hearing and feeling</w:t>
      </w:r>
    </w:p>
    <w:p>
      <w:pPr>
        <w:spacing w:after="0"/>
      </w:pPr>
    </w:p>
    <w:p>
      <w:pPr>
        <w:spacing w:after="0"/>
      </w:pPr>
      <w:r>
        <w:rPr>
          <w:rFonts w:ascii="Arial" w:hAnsi="Arial"/>
          <w:color w:val="C0C0C0"/>
          <w:sz w:val="22"/>
        </w:rPr>
        <w:t>1:24:32</w:t>
      </w:r>
    </w:p>
    <w:p>
      <w:pPr>
        <w:spacing w:after="0"/>
      </w:pPr>
      <w:r>
        <w:rPr>
          <w:rFonts w:ascii="Arial" w:hAnsi="Arial"/>
          <w:sz w:val="22"/>
        </w:rPr>
        <w:t>my perfect prosperity</w:t>
      </w:r>
    </w:p>
    <w:p>
      <w:pPr>
        <w:spacing w:after="0"/>
      </w:pPr>
    </w:p>
    <w:p>
      <w:pPr>
        <w:spacing w:after="0"/>
      </w:pPr>
      <w:r>
        <w:rPr>
          <w:rFonts w:ascii="Arial" w:hAnsi="Arial"/>
          <w:color w:val="C0C0C0"/>
          <w:sz w:val="22"/>
        </w:rPr>
        <w:t>1:24:36</w:t>
      </w:r>
    </w:p>
    <w:p>
      <w:pPr>
        <w:spacing w:after="0"/>
      </w:pPr>
      <w:r>
        <w:rPr>
          <w:rFonts w:ascii="Arial" w:hAnsi="Arial"/>
          <w:sz w:val="22"/>
        </w:rPr>
        <w:t>with confidence and high self esteem and now boldly claim my riches.</w:t>
      </w:r>
    </w:p>
    <w:p>
      <w:pPr>
        <w:spacing w:after="0"/>
      </w:pPr>
    </w:p>
    <w:p>
      <w:pPr>
        <w:spacing w:after="0"/>
      </w:pPr>
      <w:r>
        <w:rPr>
          <w:rFonts w:ascii="Arial" w:hAnsi="Arial"/>
          <w:color w:val="C0C0C0"/>
          <w:sz w:val="22"/>
        </w:rPr>
        <w:t>1:24:43</w:t>
      </w:r>
    </w:p>
    <w:p>
      <w:pPr>
        <w:spacing w:after="0"/>
      </w:pPr>
      <w:r>
        <w:rPr>
          <w:rFonts w:ascii="Arial" w:hAnsi="Arial"/>
          <w:sz w:val="22"/>
        </w:rPr>
        <w:t>I easily release the old</w:t>
      </w:r>
    </w:p>
    <w:p>
      <w:pPr>
        <w:spacing w:after="0"/>
      </w:pPr>
    </w:p>
    <w:p>
      <w:pPr>
        <w:spacing w:after="0"/>
      </w:pPr>
      <w:r>
        <w:rPr>
          <w:rFonts w:ascii="Arial" w:hAnsi="Arial"/>
          <w:color w:val="C0C0C0"/>
          <w:sz w:val="22"/>
        </w:rPr>
        <w:t>1:24:45</w:t>
      </w:r>
    </w:p>
    <w:p>
      <w:pPr>
        <w:spacing w:after="0"/>
      </w:pPr>
      <w:r>
        <w:rPr>
          <w:rFonts w:ascii="Arial" w:hAnsi="Arial"/>
          <w:sz w:val="22"/>
        </w:rPr>
        <w:t>unwanted and make way for the new</w:t>
      </w:r>
    </w:p>
    <w:p>
      <w:pPr>
        <w:spacing w:after="0"/>
      </w:pPr>
    </w:p>
    <w:p>
      <w:pPr>
        <w:spacing w:after="0"/>
      </w:pPr>
      <w:r>
        <w:rPr>
          <w:rFonts w:ascii="Arial" w:hAnsi="Arial"/>
          <w:color w:val="C0C0C0"/>
          <w:sz w:val="22"/>
        </w:rPr>
        <w:t>1:24:50</w:t>
      </w:r>
    </w:p>
    <w:p>
      <w:pPr>
        <w:spacing w:after="0"/>
      </w:pPr>
      <w:r>
        <w:rPr>
          <w:rFonts w:ascii="Arial" w:hAnsi="Arial"/>
          <w:sz w:val="22"/>
        </w:rPr>
        <w:t>my bills are paid on time and with love and gratitude.</w:t>
      </w:r>
    </w:p>
    <w:p>
      <w:pPr>
        <w:spacing w:after="0"/>
      </w:pPr>
    </w:p>
    <w:p>
      <w:pPr>
        <w:spacing w:after="0"/>
      </w:pPr>
      <w:r>
        <w:rPr>
          <w:rFonts w:ascii="Arial" w:hAnsi="Arial"/>
          <w:color w:val="C0C0C0"/>
          <w:sz w:val="22"/>
        </w:rPr>
        <w:t>1:24:57</w:t>
      </w:r>
    </w:p>
    <w:p>
      <w:pPr>
        <w:spacing w:after="0"/>
      </w:pPr>
      <w:r>
        <w:rPr>
          <w:rFonts w:ascii="Arial" w:hAnsi="Arial"/>
          <w:sz w:val="22"/>
        </w:rPr>
        <w:t>I am a revenue generating</w:t>
      </w:r>
    </w:p>
    <w:p>
      <w:pPr>
        <w:spacing w:after="0"/>
      </w:pPr>
    </w:p>
    <w:p>
      <w:pPr>
        <w:spacing w:after="0"/>
      </w:pPr>
      <w:r>
        <w:rPr>
          <w:rFonts w:ascii="Arial" w:hAnsi="Arial"/>
          <w:color w:val="C0C0C0"/>
          <w:sz w:val="22"/>
        </w:rPr>
        <w:t>1:25:02</w:t>
      </w:r>
    </w:p>
    <w:p>
      <w:pPr>
        <w:spacing w:after="0"/>
      </w:pPr>
      <w:r>
        <w:rPr>
          <w:rFonts w:ascii="Arial" w:hAnsi="Arial"/>
          <w:sz w:val="22"/>
        </w:rPr>
        <w:t>I love what I do. And I do it is a labor of love. With fun and laughter I easily and effortlessly handle my finances. I love making money, because I deserve my well. I am grateful for my ever increasing absolute financial freedom. Every day, I am learning that there is more than enough to share, spare, spend and save. With a positive and optimistic attitude, I graciously give back from what I received. With trust and faith, I now release the old to make</w:t>
      </w:r>
    </w:p>
    <w:p>
      <w:pPr>
        <w:spacing w:after="0"/>
      </w:pPr>
    </w:p>
    <w:p>
      <w:pPr>
        <w:spacing w:after="0"/>
      </w:pPr>
      <w:r>
        <w:rPr>
          <w:rFonts w:ascii="Arial" w:hAnsi="Arial"/>
          <w:color w:val="C0C0C0"/>
          <w:sz w:val="22"/>
        </w:rPr>
        <w:t>1:25:57</w:t>
      </w:r>
    </w:p>
    <w:p>
      <w:pPr>
        <w:spacing w:after="0"/>
      </w:pPr>
      <w:r>
        <w:rPr>
          <w:rFonts w:ascii="Arial" w:hAnsi="Arial"/>
          <w:sz w:val="22"/>
        </w:rPr>
        <w:t>way for the new.</w:t>
      </w:r>
    </w:p>
    <w:p>
      <w:pPr>
        <w:spacing w:after="0"/>
      </w:pPr>
    </w:p>
    <w:p>
      <w:pPr>
        <w:spacing w:after="0"/>
      </w:pPr>
      <w:r>
        <w:rPr>
          <w:rFonts w:ascii="Arial" w:hAnsi="Arial"/>
          <w:color w:val="C0C0C0"/>
          <w:sz w:val="22"/>
        </w:rPr>
        <w:t>1:26:00</w:t>
      </w:r>
    </w:p>
    <w:p>
      <w:pPr>
        <w:spacing w:after="0"/>
      </w:pPr>
      <w:r>
        <w:rPr>
          <w:rFonts w:ascii="Arial" w:hAnsi="Arial"/>
          <w:sz w:val="22"/>
        </w:rPr>
        <w:t>I now follow in the footsteps of the most loving and philanthropic people. My well allows me to enjoy the responsibility of safe caring for myself,</w:t>
      </w:r>
    </w:p>
    <w:p>
      <w:pPr>
        <w:spacing w:after="0"/>
      </w:pPr>
    </w:p>
    <w:p>
      <w:pPr>
        <w:spacing w:after="0"/>
      </w:pPr>
      <w:r>
        <w:rPr>
          <w:rFonts w:ascii="Arial" w:hAnsi="Arial"/>
          <w:color w:val="C0C0C0"/>
          <w:sz w:val="22"/>
        </w:rPr>
        <w:t>1:26:17</w:t>
      </w:r>
    </w:p>
    <w:p>
      <w:pPr>
        <w:spacing w:after="0"/>
      </w:pPr>
      <w:r>
        <w:rPr>
          <w:rFonts w:ascii="Arial" w:hAnsi="Arial"/>
          <w:sz w:val="22"/>
        </w:rPr>
        <w:t>my family and anyone else I choose.</w:t>
      </w:r>
    </w:p>
    <w:p>
      <w:pPr>
        <w:spacing w:after="0"/>
      </w:pPr>
    </w:p>
    <w:p>
      <w:pPr>
        <w:spacing w:after="0"/>
      </w:pPr>
      <w:r>
        <w:rPr>
          <w:rFonts w:ascii="Arial" w:hAnsi="Arial"/>
          <w:color w:val="C0C0C0"/>
          <w:sz w:val="22"/>
        </w:rPr>
        <w:t>1:26:22</w:t>
      </w:r>
    </w:p>
    <w:p>
      <w:pPr>
        <w:spacing w:after="0"/>
      </w:pPr>
      <w:r>
        <w:rPr>
          <w:rFonts w:ascii="Arial" w:hAnsi="Arial"/>
          <w:sz w:val="22"/>
        </w:rPr>
        <w:t>I now find myself more worthy and deserving of wealth and success.</w:t>
      </w:r>
    </w:p>
    <w:p>
      <w:pPr>
        <w:spacing w:after="0"/>
      </w:pPr>
    </w:p>
    <w:p>
      <w:pPr>
        <w:spacing w:after="0"/>
      </w:pPr>
      <w:r>
        <w:rPr>
          <w:rFonts w:ascii="Arial" w:hAnsi="Arial"/>
          <w:color w:val="C0C0C0"/>
          <w:sz w:val="22"/>
        </w:rPr>
        <w:t>1:26:29</w:t>
      </w:r>
    </w:p>
    <w:p>
      <w:pPr>
        <w:spacing w:after="0"/>
      </w:pPr>
      <w:r>
        <w:rPr>
          <w:rFonts w:ascii="Arial" w:hAnsi="Arial"/>
          <w:sz w:val="22"/>
        </w:rPr>
        <w:t>The nature of</w:t>
      </w:r>
    </w:p>
    <w:p>
      <w:pPr>
        <w:spacing w:after="0"/>
      </w:pPr>
    </w:p>
    <w:p>
      <w:pPr>
        <w:spacing w:after="0"/>
      </w:pPr>
      <w:r>
        <w:rPr>
          <w:rFonts w:ascii="Arial" w:hAnsi="Arial"/>
          <w:color w:val="C0C0C0"/>
          <w:sz w:val="22"/>
        </w:rPr>
        <w:t>1:26:30</w:t>
      </w:r>
    </w:p>
    <w:p>
      <w:pPr>
        <w:spacing w:after="0"/>
      </w:pPr>
      <w:r>
        <w:rPr>
          <w:rFonts w:ascii="Arial" w:hAnsi="Arial"/>
          <w:sz w:val="22"/>
        </w:rPr>
        <w:t>the universe is one that supplies wealth and abundance all who are willing to receive and now allow myself to enjoy the wealth that I create. I now easily attract new opportunities that lead to ever greater success. My outgoing and friendly nature helps people respond positively to me. Now take your time and begin to see the suggestions manifesting into your life. See yourself in situations in any situation. manifesting your goals, your dreams,</w:t>
      </w:r>
    </w:p>
    <w:p>
      <w:pPr>
        <w:spacing w:after="0"/>
      </w:pPr>
    </w:p>
    <w:p>
      <w:pPr>
        <w:spacing w:after="0"/>
      </w:pPr>
      <w:r>
        <w:rPr>
          <w:rFonts w:ascii="Arial" w:hAnsi="Arial"/>
          <w:color w:val="C0C0C0"/>
          <w:sz w:val="22"/>
        </w:rPr>
        <w:t>1:27:20</w:t>
      </w:r>
    </w:p>
    <w:p>
      <w:pPr>
        <w:spacing w:after="0"/>
      </w:pPr>
      <w:r>
        <w:rPr>
          <w:rFonts w:ascii="Arial" w:hAnsi="Arial"/>
          <w:sz w:val="22"/>
        </w:rPr>
        <w:t>take your time as I'm silent to see the life</w:t>
      </w:r>
    </w:p>
    <w:p>
      <w:pPr>
        <w:spacing w:after="0"/>
      </w:pPr>
    </w:p>
    <w:p>
      <w:pPr>
        <w:spacing w:after="0"/>
      </w:pPr>
      <w:r>
        <w:rPr>
          <w:rFonts w:ascii="Arial" w:hAnsi="Arial"/>
          <w:color w:val="C0C0C0"/>
          <w:sz w:val="22"/>
        </w:rPr>
        <w:t>1:27:23</w:t>
      </w:r>
    </w:p>
    <w:p>
      <w:pPr>
        <w:spacing w:after="0"/>
      </w:pPr>
      <w:r>
        <w:rPr>
          <w:rFonts w:ascii="Arial" w:hAnsi="Arial"/>
          <w:sz w:val="22"/>
        </w:rPr>
        <w:t>that you wish to live.</w:t>
      </w:r>
    </w:p>
    <w:p>
      <w:pPr>
        <w:spacing w:after="0"/>
      </w:pPr>
    </w:p>
    <w:p>
      <w:pPr>
        <w:spacing w:after="0"/>
      </w:pPr>
      <w:r>
        <w:rPr>
          <w:rFonts w:ascii="Arial" w:hAnsi="Arial"/>
          <w:color w:val="C0C0C0"/>
          <w:sz w:val="22"/>
        </w:rPr>
        <w:t>1:27:26</w:t>
      </w:r>
    </w:p>
    <w:p>
      <w:pPr>
        <w:spacing w:after="0"/>
      </w:pPr>
      <w:r>
        <w:rPr>
          <w:rFonts w:ascii="Arial" w:hAnsi="Arial"/>
          <w:sz w:val="22"/>
        </w:rPr>
        <w:t>into see your goals manifesting into reality. As you can see it you can create.</w:t>
      </w:r>
    </w:p>
    <w:p>
      <w:pPr>
        <w:spacing w:after="0"/>
      </w:pPr>
    </w:p>
    <w:p>
      <w:pPr>
        <w:spacing w:after="0"/>
      </w:pPr>
      <w:r>
        <w:rPr>
          <w:rFonts w:ascii="Arial" w:hAnsi="Arial"/>
          <w:color w:val="C0C0C0"/>
          <w:sz w:val="22"/>
        </w:rPr>
        <w:t>1:27:48</w:t>
      </w:r>
    </w:p>
    <w:p>
      <w:pPr>
        <w:spacing w:after="0"/>
      </w:pPr>
      <w:r>
        <w:rPr>
          <w:rFonts w:ascii="Arial" w:hAnsi="Arial"/>
          <w:sz w:val="22"/>
        </w:rPr>
        <w:t>And again, as you can see it so too, can you create a see and feel it. Feel how good it feels to have this in your life. With your visual image, and the emotions behind it, and your commitment to do what you need to do to succeed. Your success is inevitable. You know what you want. And you can you remain positive and optimistic layer and with total determination and more motivation, the mittman and more consistency than review. Now if you wish to remain in this state, or to drift into sleep, you can do so and you could ignore the suggestions I'm about to give you. When you come back. Now you come back fully awake and refreshed, feeling perfect in every way ready to do what you need to do to take that next step into ever greater success. I'll count from one to five when I get to five you'll be fully back now number one coming back more and more to your surroundings. Number two feeling good about yourself your opportunities and feeling very excited to make this happen. And one, two, and three come back more and more feeling rested and refreshed and number 1234. You remember this entire session and you can return to this state anytime you wish. This work can only benefit you and when you're ready. Now, number five, letting your eyes</w:t>
      </w:r>
    </w:p>
    <w:p>
      <w:pPr>
        <w:spacing w:after="0"/>
      </w:pPr>
    </w:p>
    <w:p>
      <w:pPr>
        <w:spacing w:after="0"/>
      </w:pPr>
      <w:r>
        <w:rPr>
          <w:rFonts w:ascii="Arial" w:hAnsi="Arial"/>
          <w:color w:val="C0C0C0"/>
          <w:sz w:val="22"/>
        </w:rPr>
        <w:t>1:29:25</w:t>
      </w:r>
    </w:p>
    <w:p>
      <w:pPr>
        <w:spacing w:after="0"/>
      </w:pPr>
      <w:r>
        <w:rPr>
          <w:rFonts w:ascii="Arial" w:hAnsi="Arial"/>
          <w:sz w:val="22"/>
        </w:rPr>
        <w:t>open and stretch</w:t>
      </w:r>
    </w:p>
    <w:p>
      <w:pPr>
        <w:spacing w:after="0"/>
      </w:pPr>
    </w:p>
    <w:p>
      <w:pPr>
        <w:spacing w:after="0"/>
      </w:pPr>
      <w:r>
        <w:rPr>
          <w:rFonts w:ascii="Arial" w:hAnsi="Arial"/>
          <w:color w:val="C0C0C0"/>
          <w:sz w:val="22"/>
        </w:rPr>
        <w:t>1:29:26</w:t>
      </w:r>
    </w:p>
    <w:p>
      <w:pPr>
        <w:spacing w:after="0"/>
      </w:pPr>
      <w:r>
        <w:rPr>
          <w:rFonts w:ascii="Arial" w:hAnsi="Arial"/>
          <w:sz w:val="22"/>
        </w:rPr>
        <w:t>back to fill in regular waking consciousness.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